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011F2" w:rsidRDefault="008011F2">
      <w:pPr>
        <w:pStyle w:val="a3"/>
        <w:rPr>
          <w:sz w:val="28"/>
        </w:rPr>
      </w:pPr>
    </w:p>
    <w:p w:rsidR="008011F2" w:rsidRDefault="00BC181D">
      <w:pPr>
        <w:keepNext/>
        <w:keepLines/>
        <w:jc w:val="center"/>
        <w:outlineLvl w:val="3"/>
        <w:rPr>
          <w:rFonts w:eastAsia="Arial Unicode MS"/>
          <w:b/>
          <w:color w:val="000000"/>
        </w:rPr>
      </w:pPr>
      <w:r>
        <w:rPr>
          <w:rFonts w:eastAsia="Arial Unicode MS"/>
          <w:b/>
          <w:color w:val="000000"/>
        </w:rPr>
        <w:t xml:space="preserve"> </w:t>
      </w:r>
      <w:bookmarkStart w:id="0" w:name="_Hlk211344168"/>
      <w:r>
        <w:rPr>
          <w:rFonts w:eastAsia="Arial Unicode MS"/>
          <w:b/>
          <w:color w:val="000000"/>
        </w:rPr>
        <w:t>МИНИСТЕРСТВО ОБРАЗОВАНИЯ И НАУКИ РД</w:t>
      </w:r>
    </w:p>
    <w:p w:rsidR="008011F2" w:rsidRDefault="00BC181D">
      <w:pPr>
        <w:keepNext/>
        <w:keepLines/>
        <w:jc w:val="center"/>
        <w:outlineLvl w:val="3"/>
        <w:rPr>
          <w:rFonts w:eastAsia="Arial Unicode MS"/>
          <w:b/>
          <w:color w:val="000000"/>
        </w:rPr>
      </w:pPr>
      <w:r>
        <w:rPr>
          <w:rFonts w:eastAsia="Arial Unicode MS"/>
          <w:b/>
          <w:color w:val="000000"/>
        </w:rPr>
        <w:t xml:space="preserve">ГОСУДАРСТВЕННОЕ БЮДЖЕТНОЕ ПРОФЕССИОНАЛЬНОЕ </w:t>
      </w:r>
    </w:p>
    <w:p w:rsidR="008011F2" w:rsidRDefault="00BC181D">
      <w:pPr>
        <w:keepNext/>
        <w:keepLines/>
        <w:jc w:val="center"/>
        <w:outlineLvl w:val="3"/>
        <w:rPr>
          <w:rFonts w:eastAsia="Arial Unicode MS"/>
          <w:b/>
          <w:color w:val="000000"/>
        </w:rPr>
      </w:pPr>
      <w:r>
        <w:rPr>
          <w:rFonts w:eastAsia="Arial Unicode MS"/>
          <w:b/>
          <w:color w:val="000000"/>
        </w:rPr>
        <w:t xml:space="preserve">ОБРАЗОВАТЕЛЬНОЕ УЧРЕЖДЕНИЕ  </w:t>
      </w:r>
    </w:p>
    <w:p w:rsidR="008011F2" w:rsidRDefault="00BC181D">
      <w:pPr>
        <w:keepNext/>
        <w:keepLines/>
        <w:jc w:val="center"/>
        <w:outlineLvl w:val="3"/>
        <w:rPr>
          <w:rFonts w:eastAsia="Arial Unicode MS"/>
          <w:b/>
          <w:color w:val="000000"/>
        </w:rPr>
      </w:pPr>
      <w:r>
        <w:rPr>
          <w:rFonts w:eastAsia="Arial Unicode MS"/>
          <w:b/>
          <w:color w:val="000000"/>
        </w:rPr>
        <w:t>«ТЕХНИЧЕСКИЙ КОЛЛЕДЖ ИМЕНИ Р.Н.АШУРАЛИЕВА»</w:t>
      </w:r>
    </w:p>
    <w:bookmarkEnd w:id="0"/>
    <w:p w:rsidR="008011F2" w:rsidRDefault="008011F2">
      <w:pPr>
        <w:keepNext/>
        <w:keepLines/>
        <w:ind w:left="567" w:firstLine="113"/>
        <w:jc w:val="center"/>
        <w:outlineLvl w:val="3"/>
        <w:rPr>
          <w:rFonts w:eastAsia="Arial Unicode MS"/>
          <w:b/>
          <w:color w:val="000000"/>
        </w:rPr>
      </w:pPr>
    </w:p>
    <w:p w:rsidR="008011F2" w:rsidRDefault="008011F2">
      <w:pPr>
        <w:keepNext/>
        <w:keepLines/>
        <w:ind w:left="567" w:firstLine="113"/>
        <w:jc w:val="center"/>
        <w:outlineLvl w:val="3"/>
        <w:rPr>
          <w:rFonts w:eastAsia="Arial Unicode MS"/>
          <w:b/>
          <w:color w:val="000000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656"/>
      </w:tblGrid>
      <w:tr w:rsidR="008011F2">
        <w:trPr>
          <w:trHeight w:val="2976"/>
        </w:trPr>
        <w:tc>
          <w:tcPr>
            <w:tcW w:w="4656" w:type="dxa"/>
          </w:tcPr>
          <w:p w:rsidR="008011F2" w:rsidRDefault="00BC181D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576"/>
              <w:jc w:val="both"/>
              <w:rPr>
                <w:rFonts w:eastAsia="Arial Unicode MS"/>
                <w:color w:val="000000"/>
              </w:rPr>
            </w:pPr>
            <w:r>
              <w:t xml:space="preserve"> </w:t>
            </w:r>
            <w:r>
              <w:rPr>
                <w:rFonts w:eastAsia="Arial Unicode MS"/>
                <w:color w:val="000000"/>
              </w:rPr>
              <w:t xml:space="preserve">                   ОДОБРЕНО</w:t>
            </w:r>
          </w:p>
          <w:p w:rsidR="008011F2" w:rsidRDefault="00BC181D">
            <w:pPr>
              <w:tabs>
                <w:tab w:val="left" w:leader="underscore" w:pos="1819"/>
                <w:tab w:val="left" w:leader="underscore" w:pos="3437"/>
              </w:tabs>
              <w:adjustRightInd w:val="0"/>
              <w:spacing w:before="120"/>
              <w:ind w:left="576"/>
              <w:jc w:val="both"/>
            </w:pPr>
            <w:r>
              <w:rPr>
                <w:rFonts w:eastAsia="Arial Unicode MS"/>
                <w:color w:val="000000"/>
              </w:rPr>
              <w:t xml:space="preserve">предметной (цикловой) комиссией УГС 11.00.00 «Электроника, </w:t>
            </w:r>
            <w:r>
              <w:rPr>
                <w:rFonts w:eastAsia="Arial Unicode MS"/>
                <w:color w:val="000000"/>
              </w:rPr>
              <w:t>радиотехника и системы связи», 25.00.00 «Аэронавигация и эксплуатация авиационной и ракетно-космической техники».</w:t>
            </w:r>
          </w:p>
          <w:p w:rsidR="008011F2" w:rsidRDefault="00BC181D">
            <w:pPr>
              <w:tabs>
                <w:tab w:val="left" w:leader="underscore" w:pos="1819"/>
                <w:tab w:val="left" w:leader="underscore" w:pos="3437"/>
              </w:tabs>
              <w:adjustRightInd w:val="0"/>
              <w:ind w:left="576"/>
              <w:jc w:val="both"/>
              <w:rPr>
                <w:rFonts w:eastAsia="Arial Unicode MS"/>
                <w:color w:val="000000"/>
              </w:rPr>
            </w:pPr>
            <w:r>
              <w:rPr>
                <w:rFonts w:ascii="Aptos" w:eastAsia="Aptos" w:hAnsi="Aptos"/>
                <w:noProof/>
                <w:lang w:eastAsia="ru-RU"/>
              </w:rPr>
              <w:drawing>
                <wp:anchor distT="0" distB="0" distL="114300" distR="114300" simplePos="0" relativeHeight="251678720" behindDoc="1" locked="0" layoutInCell="1" allowOverlap="1">
                  <wp:simplePos x="0" y="0"/>
                  <wp:positionH relativeFrom="column">
                    <wp:posOffset>530860</wp:posOffset>
                  </wp:positionH>
                  <wp:positionV relativeFrom="paragraph">
                    <wp:posOffset>267970</wp:posOffset>
                  </wp:positionV>
                  <wp:extent cx="1126490" cy="638810"/>
                  <wp:effectExtent l="0" t="0" r="16510" b="8890"/>
                  <wp:wrapNone/>
                  <wp:docPr id="59" name="Рисунок 1" descr="Подпись (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Рисунок 1" descr="Подпись (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6490" cy="6388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t>Протокол № _</w:t>
            </w:r>
            <w:r>
              <w:rPr>
                <w:u w:val="single"/>
              </w:rPr>
              <w:t>8</w:t>
            </w:r>
            <w:r>
              <w:t>_от 30 апреля 2025 г.</w:t>
            </w:r>
            <w:r>
              <w:rPr>
                <w:rFonts w:eastAsia="Arial Unicode MS"/>
                <w:color w:val="000000"/>
              </w:rPr>
              <w:t xml:space="preserve"> Председатель П(Ц)К</w:t>
            </w:r>
          </w:p>
          <w:p w:rsidR="008011F2" w:rsidRDefault="008011F2">
            <w:pPr>
              <w:tabs>
                <w:tab w:val="left" w:leader="underscore" w:pos="1819"/>
                <w:tab w:val="left" w:leader="underscore" w:pos="3437"/>
              </w:tabs>
              <w:adjustRightInd w:val="0"/>
              <w:ind w:left="576"/>
              <w:jc w:val="both"/>
              <w:rPr>
                <w:rFonts w:eastAsia="Arial Unicode MS"/>
                <w:color w:val="000000"/>
              </w:rPr>
            </w:pPr>
          </w:p>
          <w:p w:rsidR="008011F2" w:rsidRDefault="00BC181D">
            <w:pPr>
              <w:tabs>
                <w:tab w:val="left" w:leader="underscore" w:pos="1819"/>
                <w:tab w:val="left" w:leader="underscore" w:pos="3437"/>
              </w:tabs>
              <w:adjustRightInd w:val="0"/>
              <w:ind w:left="576"/>
              <w:jc w:val="both"/>
              <w:rPr>
                <w:rFonts w:eastAsia="Arial Unicode MS"/>
                <w:color w:val="000000"/>
              </w:rPr>
            </w:pPr>
            <w:r>
              <w:rPr>
                <w:rFonts w:eastAsia="Arial Unicode MS"/>
                <w:color w:val="000000"/>
              </w:rPr>
              <w:t xml:space="preserve">_________________      </w:t>
            </w:r>
            <w:r>
              <w:rPr>
                <w:rFonts w:eastAsia="Arial Unicode MS"/>
                <w:color w:val="000000"/>
                <w:u w:val="single"/>
              </w:rPr>
              <w:t>Джалилов Ш.А</w:t>
            </w:r>
          </w:p>
          <w:p w:rsidR="008011F2" w:rsidRDefault="00BC181D">
            <w:pPr>
              <w:tabs>
                <w:tab w:val="left" w:leader="underscore" w:pos="1819"/>
                <w:tab w:val="left" w:leader="underscore" w:pos="3437"/>
              </w:tabs>
              <w:adjustRightInd w:val="0"/>
              <w:ind w:left="576" w:firstLine="709"/>
              <w:jc w:val="both"/>
              <w:rPr>
                <w:rFonts w:eastAsia="Arial Unicode MS"/>
                <w:color w:val="000000"/>
              </w:rPr>
            </w:pPr>
            <w:r>
              <w:rPr>
                <w:rFonts w:eastAsia="Arial Unicode MS"/>
                <w:color w:val="000000"/>
                <w:sz w:val="18"/>
              </w:rPr>
              <w:t>Подпись</w:t>
            </w:r>
            <w:r>
              <w:rPr>
                <w:rFonts w:eastAsia="Arial Unicode MS"/>
                <w:color w:val="000000"/>
              </w:rPr>
              <w:t xml:space="preserve">                           </w:t>
            </w:r>
          </w:p>
        </w:tc>
      </w:tr>
    </w:tbl>
    <w:p w:rsidR="008011F2" w:rsidRDefault="008011F2">
      <w:pPr>
        <w:keepNext/>
        <w:keepLines/>
        <w:jc w:val="both"/>
        <w:outlineLvl w:val="3"/>
        <w:rPr>
          <w:rFonts w:eastAsia="Arial Unicode MS"/>
          <w:b/>
          <w:color w:val="000000"/>
          <w:sz w:val="28"/>
          <w:szCs w:val="28"/>
        </w:rPr>
      </w:pPr>
    </w:p>
    <w:p w:rsidR="008011F2" w:rsidRDefault="008011F2">
      <w:pPr>
        <w:keepNext/>
        <w:keepLines/>
        <w:jc w:val="center"/>
        <w:outlineLvl w:val="3"/>
        <w:rPr>
          <w:rFonts w:eastAsia="Arial Unicode MS"/>
          <w:b/>
          <w:color w:val="000000"/>
          <w:sz w:val="28"/>
          <w:szCs w:val="28"/>
        </w:rPr>
      </w:pPr>
    </w:p>
    <w:p w:rsidR="008011F2" w:rsidRDefault="008011F2">
      <w:pPr>
        <w:keepNext/>
        <w:keepLines/>
        <w:jc w:val="center"/>
        <w:outlineLvl w:val="3"/>
        <w:rPr>
          <w:rFonts w:eastAsia="Arial Unicode MS"/>
          <w:b/>
          <w:color w:val="000000"/>
          <w:sz w:val="28"/>
          <w:szCs w:val="28"/>
        </w:rPr>
      </w:pPr>
    </w:p>
    <w:p w:rsidR="008011F2" w:rsidRDefault="008011F2">
      <w:pPr>
        <w:keepNext/>
        <w:keepLines/>
        <w:jc w:val="center"/>
        <w:outlineLvl w:val="3"/>
        <w:rPr>
          <w:rFonts w:eastAsia="Arial Unicode MS"/>
          <w:b/>
          <w:color w:val="000000"/>
          <w:sz w:val="28"/>
          <w:szCs w:val="28"/>
        </w:rPr>
      </w:pPr>
    </w:p>
    <w:p w:rsidR="008011F2" w:rsidRDefault="00BC181D">
      <w:pPr>
        <w:keepNext/>
        <w:keepLines/>
        <w:jc w:val="center"/>
        <w:outlineLvl w:val="3"/>
        <w:rPr>
          <w:rFonts w:eastAsia="Arial Unicode MS"/>
          <w:b/>
          <w:color w:val="000000"/>
          <w:sz w:val="28"/>
          <w:szCs w:val="28"/>
        </w:rPr>
      </w:pPr>
      <w:r>
        <w:rPr>
          <w:rFonts w:eastAsia="Arial Unicode MS"/>
          <w:b/>
          <w:color w:val="000000"/>
          <w:sz w:val="28"/>
          <w:szCs w:val="28"/>
        </w:rPr>
        <w:t xml:space="preserve">ФОНД ОЦЕНОЧНЫХ СРЕДСТВ </w:t>
      </w:r>
      <w:r>
        <w:rPr>
          <w:rFonts w:eastAsia="Arial Unicode MS"/>
          <w:b/>
          <w:color w:val="000000"/>
          <w:sz w:val="28"/>
          <w:szCs w:val="28"/>
        </w:rPr>
        <w:t xml:space="preserve"> </w:t>
      </w:r>
    </w:p>
    <w:p w:rsidR="007D3DE5" w:rsidRDefault="00BC181D">
      <w:pPr>
        <w:keepNext/>
        <w:keepLines/>
        <w:jc w:val="center"/>
        <w:outlineLvl w:val="3"/>
        <w:rPr>
          <w:rFonts w:eastAsia="Arial Unicode MS"/>
          <w:b/>
          <w:color w:val="000000"/>
          <w:sz w:val="28"/>
          <w:szCs w:val="28"/>
        </w:rPr>
      </w:pPr>
      <w:r>
        <w:rPr>
          <w:rFonts w:eastAsia="Arial Unicode MS"/>
          <w:b/>
          <w:color w:val="000000"/>
          <w:sz w:val="28"/>
          <w:szCs w:val="28"/>
        </w:rPr>
        <w:t xml:space="preserve">УЧЕБНОЙ ДИСЦИПЛИНЫ </w:t>
      </w:r>
    </w:p>
    <w:p w:rsidR="008011F2" w:rsidRDefault="00BC181D">
      <w:pPr>
        <w:keepNext/>
        <w:keepLines/>
        <w:jc w:val="center"/>
        <w:outlineLvl w:val="3"/>
        <w:rPr>
          <w:rFonts w:eastAsia="Arial Unicode MS"/>
          <w:b/>
          <w:color w:val="000000"/>
          <w:sz w:val="28"/>
          <w:szCs w:val="28"/>
        </w:rPr>
      </w:pPr>
      <w:bookmarkStart w:id="1" w:name="_GoBack"/>
      <w:bookmarkEnd w:id="1"/>
      <w:r>
        <w:rPr>
          <w:rFonts w:eastAsia="Arial Unicode MS"/>
          <w:b/>
          <w:color w:val="000000"/>
          <w:sz w:val="28"/>
          <w:szCs w:val="28"/>
        </w:rPr>
        <w:t>ОП.01 Инженерная графика</w:t>
      </w:r>
    </w:p>
    <w:p w:rsidR="008011F2" w:rsidRDefault="008011F2">
      <w:pPr>
        <w:keepNext/>
        <w:keepLines/>
        <w:jc w:val="center"/>
        <w:outlineLvl w:val="3"/>
        <w:rPr>
          <w:sz w:val="28"/>
          <w:szCs w:val="28"/>
          <w:u w:val="single"/>
        </w:rPr>
      </w:pPr>
    </w:p>
    <w:p w:rsidR="008011F2" w:rsidRDefault="008011F2">
      <w:pPr>
        <w:keepNext/>
        <w:keepLines/>
        <w:outlineLvl w:val="3"/>
        <w:rPr>
          <w:rFonts w:eastAsia="Arial Unicode MS"/>
          <w:color w:val="000000"/>
        </w:rPr>
      </w:pPr>
    </w:p>
    <w:p w:rsidR="008011F2" w:rsidRDefault="008011F2">
      <w:pPr>
        <w:keepNext/>
        <w:keepLines/>
        <w:outlineLvl w:val="3"/>
        <w:rPr>
          <w:rFonts w:eastAsia="Arial Unicode MS"/>
          <w:color w:val="000000"/>
          <w:szCs w:val="20"/>
        </w:rPr>
      </w:pPr>
    </w:p>
    <w:p w:rsidR="008011F2" w:rsidRDefault="008011F2">
      <w:pPr>
        <w:rPr>
          <w:b/>
          <w:i/>
          <w:sz w:val="24"/>
          <w:szCs w:val="24"/>
        </w:rPr>
      </w:pPr>
    </w:p>
    <w:p w:rsidR="008011F2" w:rsidRDefault="00BC181D">
      <w:pPr>
        <w:rPr>
          <w:i/>
          <w:sz w:val="24"/>
          <w:szCs w:val="24"/>
          <w:vertAlign w:val="superscript"/>
        </w:rPr>
      </w:pPr>
      <w:r>
        <w:rPr>
          <w:rFonts w:eastAsia="Arial Unicode MS"/>
          <w:color w:val="000000"/>
          <w:sz w:val="24"/>
          <w:szCs w:val="24"/>
        </w:rPr>
        <w:t>Код и наименование профессии</w:t>
      </w:r>
      <w:r>
        <w:rPr>
          <w:b/>
          <w:sz w:val="24"/>
          <w:szCs w:val="24"/>
        </w:rPr>
        <w:t xml:space="preserve"> 11.02.16 Монтаж, техническое обслуживание и ремонт                   электронных приборов и устройств</w:t>
      </w:r>
    </w:p>
    <w:p w:rsidR="008011F2" w:rsidRDefault="008011F2">
      <w:pPr>
        <w:tabs>
          <w:tab w:val="left" w:pos="1367"/>
        </w:tabs>
        <w:rPr>
          <w:b/>
          <w:i/>
          <w:sz w:val="24"/>
          <w:szCs w:val="24"/>
        </w:rPr>
      </w:pPr>
    </w:p>
    <w:p w:rsidR="008011F2" w:rsidRDefault="008011F2">
      <w:pPr>
        <w:rPr>
          <w:b/>
          <w:i/>
          <w:sz w:val="24"/>
          <w:szCs w:val="24"/>
        </w:rPr>
      </w:pPr>
    </w:p>
    <w:p w:rsidR="008011F2" w:rsidRDefault="008011F2">
      <w:pPr>
        <w:rPr>
          <w:b/>
          <w:i/>
          <w:sz w:val="24"/>
          <w:szCs w:val="24"/>
        </w:rPr>
      </w:pPr>
    </w:p>
    <w:p w:rsidR="008011F2" w:rsidRDefault="00BC181D">
      <w:pPr>
        <w:jc w:val="center"/>
        <w:rPr>
          <w:b/>
          <w:sz w:val="24"/>
          <w:szCs w:val="24"/>
        </w:rPr>
      </w:pPr>
      <w:r>
        <w:rPr>
          <w:b/>
          <w:i/>
          <w:sz w:val="24"/>
          <w:szCs w:val="24"/>
        </w:rPr>
        <w:tab/>
      </w:r>
      <w:r>
        <w:rPr>
          <w:b/>
          <w:sz w:val="24"/>
          <w:szCs w:val="24"/>
        </w:rPr>
        <w:t>Квалификация выпускника</w:t>
      </w:r>
    </w:p>
    <w:p w:rsidR="008011F2" w:rsidRDefault="00BC181D">
      <w:pPr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Специалист по </w:t>
      </w:r>
      <w:r>
        <w:rPr>
          <w:sz w:val="24"/>
          <w:szCs w:val="24"/>
        </w:rPr>
        <w:t>электронным приборам и устройствам</w:t>
      </w:r>
    </w:p>
    <w:p w:rsidR="008011F2" w:rsidRDefault="008011F2">
      <w:pPr>
        <w:keepNext/>
        <w:keepLines/>
        <w:jc w:val="center"/>
        <w:outlineLvl w:val="3"/>
        <w:rPr>
          <w:rFonts w:eastAsia="Arial Unicode MS"/>
          <w:color w:val="000000"/>
          <w:szCs w:val="20"/>
          <w:u w:val="single"/>
        </w:rPr>
      </w:pPr>
    </w:p>
    <w:p w:rsidR="008011F2" w:rsidRDefault="008011F2">
      <w:pPr>
        <w:keepNext/>
        <w:keepLines/>
        <w:jc w:val="center"/>
        <w:outlineLvl w:val="3"/>
        <w:rPr>
          <w:rFonts w:eastAsia="Arial Unicode MS"/>
          <w:color w:val="000000"/>
        </w:rPr>
      </w:pPr>
    </w:p>
    <w:p w:rsidR="008011F2" w:rsidRDefault="008011F2">
      <w:pPr>
        <w:keepNext/>
        <w:keepLines/>
        <w:outlineLvl w:val="3"/>
        <w:rPr>
          <w:rFonts w:eastAsia="Arial Unicode MS"/>
          <w:color w:val="000000"/>
        </w:rPr>
      </w:pPr>
    </w:p>
    <w:p w:rsidR="008011F2" w:rsidRDefault="008011F2">
      <w:pPr>
        <w:keepNext/>
        <w:keepLines/>
        <w:outlineLvl w:val="3"/>
        <w:rPr>
          <w:rFonts w:eastAsia="Arial Unicode MS"/>
          <w:color w:val="000000"/>
        </w:rPr>
      </w:pPr>
    </w:p>
    <w:p w:rsidR="008011F2" w:rsidRDefault="008011F2">
      <w:pPr>
        <w:keepNext/>
        <w:keepLines/>
        <w:outlineLvl w:val="3"/>
        <w:rPr>
          <w:rFonts w:eastAsia="Arial Unicode MS"/>
          <w:color w:val="000000"/>
        </w:rPr>
      </w:pPr>
    </w:p>
    <w:p w:rsidR="008011F2" w:rsidRDefault="008011F2">
      <w:pPr>
        <w:tabs>
          <w:tab w:val="left" w:leader="underscore" w:pos="1819"/>
          <w:tab w:val="left" w:leader="underscore" w:pos="3437"/>
        </w:tabs>
        <w:adjustRightInd w:val="0"/>
        <w:ind w:firstLine="567"/>
        <w:rPr>
          <w:rFonts w:eastAsia="Arial Unicode MS"/>
          <w:color w:val="000000"/>
          <w:sz w:val="28"/>
          <w:szCs w:val="28"/>
        </w:rPr>
      </w:pPr>
    </w:p>
    <w:p w:rsidR="008011F2" w:rsidRDefault="008011F2">
      <w:pPr>
        <w:tabs>
          <w:tab w:val="left" w:leader="underscore" w:pos="1819"/>
          <w:tab w:val="left" w:leader="underscore" w:pos="3437"/>
        </w:tabs>
        <w:adjustRightInd w:val="0"/>
        <w:ind w:firstLine="567"/>
        <w:rPr>
          <w:rFonts w:eastAsia="Arial Unicode MS"/>
          <w:color w:val="000000"/>
          <w:sz w:val="28"/>
          <w:szCs w:val="28"/>
        </w:rPr>
      </w:pPr>
    </w:p>
    <w:p w:rsidR="008011F2" w:rsidRDefault="008011F2">
      <w:pPr>
        <w:tabs>
          <w:tab w:val="left" w:leader="underscore" w:pos="1819"/>
          <w:tab w:val="left" w:leader="underscore" w:pos="3437"/>
        </w:tabs>
        <w:adjustRightInd w:val="0"/>
        <w:rPr>
          <w:rFonts w:eastAsia="Arial Unicode MS"/>
          <w:color w:val="000000"/>
          <w:sz w:val="28"/>
          <w:szCs w:val="28"/>
        </w:rPr>
      </w:pPr>
    </w:p>
    <w:p w:rsidR="008011F2" w:rsidRDefault="008011F2">
      <w:pPr>
        <w:tabs>
          <w:tab w:val="left" w:leader="underscore" w:pos="1819"/>
          <w:tab w:val="left" w:leader="underscore" w:pos="3437"/>
        </w:tabs>
        <w:adjustRightInd w:val="0"/>
        <w:rPr>
          <w:rFonts w:eastAsia="Arial Unicode MS"/>
          <w:color w:val="000000"/>
        </w:rPr>
      </w:pPr>
    </w:p>
    <w:p w:rsidR="008011F2" w:rsidRDefault="008011F2">
      <w:pPr>
        <w:tabs>
          <w:tab w:val="left" w:leader="underscore" w:pos="1819"/>
          <w:tab w:val="left" w:leader="underscore" w:pos="3437"/>
        </w:tabs>
        <w:adjustRightInd w:val="0"/>
        <w:ind w:firstLine="567"/>
        <w:rPr>
          <w:rFonts w:eastAsia="Arial Unicode MS"/>
          <w:color w:val="000000"/>
        </w:rPr>
      </w:pPr>
    </w:p>
    <w:p w:rsidR="008011F2" w:rsidRDefault="008011F2">
      <w:pPr>
        <w:tabs>
          <w:tab w:val="left" w:leader="underscore" w:pos="1819"/>
          <w:tab w:val="left" w:leader="underscore" w:pos="3437"/>
        </w:tabs>
        <w:adjustRightInd w:val="0"/>
        <w:ind w:firstLine="567"/>
        <w:rPr>
          <w:rFonts w:eastAsia="Arial Unicode MS"/>
          <w:color w:val="000000"/>
        </w:rPr>
      </w:pPr>
    </w:p>
    <w:p w:rsidR="008011F2" w:rsidRDefault="008011F2">
      <w:pPr>
        <w:tabs>
          <w:tab w:val="left" w:leader="underscore" w:pos="1819"/>
          <w:tab w:val="left" w:leader="underscore" w:pos="3437"/>
        </w:tabs>
        <w:adjustRightInd w:val="0"/>
        <w:ind w:firstLine="567"/>
        <w:rPr>
          <w:rFonts w:eastAsia="Arial Unicode MS"/>
          <w:color w:val="000000"/>
        </w:rPr>
      </w:pPr>
    </w:p>
    <w:p w:rsidR="008011F2" w:rsidRDefault="008011F2">
      <w:pPr>
        <w:tabs>
          <w:tab w:val="left" w:leader="underscore" w:pos="1819"/>
          <w:tab w:val="left" w:leader="underscore" w:pos="3437"/>
        </w:tabs>
        <w:adjustRightInd w:val="0"/>
        <w:rPr>
          <w:rFonts w:eastAsia="Arial Unicode MS"/>
          <w:color w:val="000000"/>
        </w:rPr>
      </w:pPr>
    </w:p>
    <w:p w:rsidR="008011F2" w:rsidRDefault="008011F2">
      <w:pPr>
        <w:tabs>
          <w:tab w:val="left" w:leader="underscore" w:pos="1819"/>
          <w:tab w:val="left" w:leader="underscore" w:pos="3437"/>
        </w:tabs>
        <w:adjustRightInd w:val="0"/>
        <w:rPr>
          <w:rFonts w:eastAsia="Arial Unicode MS"/>
          <w:color w:val="000000"/>
        </w:rPr>
      </w:pPr>
    </w:p>
    <w:p w:rsidR="008011F2" w:rsidRDefault="008011F2">
      <w:pPr>
        <w:tabs>
          <w:tab w:val="left" w:leader="underscore" w:pos="1819"/>
          <w:tab w:val="left" w:leader="underscore" w:pos="3437"/>
        </w:tabs>
        <w:adjustRightInd w:val="0"/>
        <w:ind w:firstLine="567"/>
        <w:rPr>
          <w:rFonts w:eastAsia="Arial Unicode MS"/>
          <w:color w:val="000000"/>
        </w:rPr>
      </w:pPr>
    </w:p>
    <w:p w:rsidR="008011F2" w:rsidRDefault="00BC18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200" w:line="360" w:lineRule="auto"/>
        <w:jc w:val="center"/>
        <w:rPr>
          <w:b/>
          <w:color w:val="000000"/>
        </w:rPr>
      </w:pPr>
      <w:r>
        <w:rPr>
          <w:bCs/>
          <w:sz w:val="28"/>
          <w:szCs w:val="28"/>
        </w:rPr>
        <w:t xml:space="preserve">Махачкала – 2025 г. </w:t>
      </w:r>
      <w:r>
        <w:rPr>
          <w:b/>
          <w:color w:val="000000"/>
        </w:rPr>
        <w:t xml:space="preserve"> </w:t>
      </w:r>
    </w:p>
    <w:p w:rsidR="008011F2" w:rsidRDefault="008011F2">
      <w:pPr>
        <w:spacing w:line="259" w:lineRule="auto"/>
        <w:rPr>
          <w:sz w:val="28"/>
        </w:rPr>
      </w:pPr>
    </w:p>
    <w:p w:rsidR="008011F2" w:rsidRDefault="008011F2">
      <w:pPr>
        <w:pStyle w:val="a3"/>
        <w:rPr>
          <w:sz w:val="28"/>
        </w:rPr>
      </w:pPr>
    </w:p>
    <w:p w:rsidR="008011F2" w:rsidRDefault="008011F2">
      <w:pPr>
        <w:pStyle w:val="a3"/>
        <w:rPr>
          <w:sz w:val="28"/>
        </w:rPr>
      </w:pPr>
    </w:p>
    <w:p w:rsidR="008011F2" w:rsidRDefault="008011F2">
      <w:pPr>
        <w:pStyle w:val="a3"/>
        <w:rPr>
          <w:sz w:val="28"/>
        </w:rPr>
      </w:pPr>
    </w:p>
    <w:p w:rsidR="008011F2" w:rsidRDefault="00BC181D">
      <w:pPr>
        <w:pStyle w:val="1"/>
        <w:numPr>
          <w:ilvl w:val="0"/>
          <w:numId w:val="1"/>
        </w:numPr>
        <w:tabs>
          <w:tab w:val="left" w:pos="4395"/>
        </w:tabs>
        <w:spacing w:before="72" w:line="240" w:lineRule="auto"/>
        <w:ind w:left="4395" w:hanging="359"/>
        <w:jc w:val="left"/>
      </w:pPr>
      <w:r>
        <w:rPr>
          <w:spacing w:val="-2"/>
        </w:rPr>
        <w:t>Пояснительная</w:t>
      </w:r>
      <w:r>
        <w:rPr>
          <w:spacing w:val="7"/>
        </w:rPr>
        <w:t xml:space="preserve"> </w:t>
      </w:r>
      <w:r>
        <w:rPr>
          <w:spacing w:val="-2"/>
        </w:rPr>
        <w:t>записка</w:t>
      </w:r>
    </w:p>
    <w:p w:rsidR="008011F2" w:rsidRDefault="008011F2">
      <w:pPr>
        <w:pStyle w:val="a3"/>
        <w:spacing w:before="196"/>
        <w:rPr>
          <w:b/>
          <w:sz w:val="28"/>
        </w:rPr>
      </w:pPr>
    </w:p>
    <w:p w:rsidR="008011F2" w:rsidRDefault="00BC181D">
      <w:pPr>
        <w:ind w:left="991" w:right="284" w:firstLine="710"/>
        <w:jc w:val="both"/>
        <w:rPr>
          <w:sz w:val="28"/>
        </w:rPr>
      </w:pPr>
      <w:r>
        <w:rPr>
          <w:sz w:val="28"/>
        </w:rPr>
        <w:t xml:space="preserve">ФОС по учебной дисциплине «Инженерная графика» является неотъемлемой частью нормативно - методического обеспечения системы оценки качества освоения </w:t>
      </w:r>
      <w:r>
        <w:rPr>
          <w:sz w:val="28"/>
        </w:rPr>
        <w:t>студентами образовательной программы</w:t>
      </w:r>
      <w:r>
        <w:rPr>
          <w:spacing w:val="40"/>
          <w:sz w:val="28"/>
        </w:rPr>
        <w:t xml:space="preserve"> </w:t>
      </w:r>
      <w:r>
        <w:rPr>
          <w:sz w:val="28"/>
        </w:rPr>
        <w:t>среднего профессионального образования и обеспечивает повышение качества образовательного процесса колледжа.</w:t>
      </w:r>
    </w:p>
    <w:p w:rsidR="008011F2" w:rsidRDefault="00BC181D">
      <w:pPr>
        <w:spacing w:line="242" w:lineRule="auto"/>
        <w:ind w:left="991" w:right="287" w:firstLine="710"/>
        <w:jc w:val="both"/>
        <w:rPr>
          <w:sz w:val="28"/>
        </w:rPr>
      </w:pPr>
      <w:r>
        <w:rPr>
          <w:sz w:val="28"/>
        </w:rPr>
        <w:t xml:space="preserve">ФОС по дисциплине представляет собой совокупность контролирующих материалов, предназначенных для измерения </w:t>
      </w:r>
      <w:r>
        <w:rPr>
          <w:sz w:val="28"/>
        </w:rPr>
        <w:t>уровня достижения студентом установленных результатов обучения.</w:t>
      </w:r>
    </w:p>
    <w:p w:rsidR="008011F2" w:rsidRDefault="00BC181D">
      <w:pPr>
        <w:ind w:left="991" w:right="293" w:firstLine="710"/>
        <w:jc w:val="both"/>
        <w:rPr>
          <w:sz w:val="28"/>
        </w:rPr>
      </w:pPr>
      <w:r>
        <w:rPr>
          <w:sz w:val="28"/>
        </w:rPr>
        <w:t>ФОС по дисциплине используется при проведении текущего контроля успеваемости и промежуточной аттестации студентов.</w:t>
      </w:r>
    </w:p>
    <w:p w:rsidR="008011F2" w:rsidRDefault="00BC181D">
      <w:pPr>
        <w:ind w:left="991" w:right="289" w:firstLine="710"/>
        <w:jc w:val="both"/>
        <w:rPr>
          <w:sz w:val="28"/>
        </w:rPr>
      </w:pPr>
      <w:r>
        <w:rPr>
          <w:sz w:val="28"/>
        </w:rPr>
        <w:t>Оценка качества подготовки обучающихся и выпускников осуществляется в двух ос</w:t>
      </w:r>
      <w:r>
        <w:rPr>
          <w:sz w:val="28"/>
        </w:rPr>
        <w:t>новных направлениях: оценка уровня освоения учебных дисциплин; оценка компетенций обучающихся. Для юношей предусматривается оценка результатов освоения основ военной службы.</w:t>
      </w:r>
    </w:p>
    <w:p w:rsidR="008011F2" w:rsidRDefault="00BC181D">
      <w:pPr>
        <w:ind w:left="991" w:right="295" w:firstLine="710"/>
        <w:jc w:val="both"/>
        <w:rPr>
          <w:sz w:val="28"/>
        </w:rPr>
      </w:pPr>
      <w:r>
        <w:rPr>
          <w:sz w:val="28"/>
        </w:rPr>
        <w:t>Оценка качества освоения ОПОП включает текущий контроль знаний, промежуточную и го</w:t>
      </w:r>
      <w:r>
        <w:rPr>
          <w:sz w:val="28"/>
        </w:rPr>
        <w:t>сударственную (итоговую) аттестацию обучающихся.</w:t>
      </w:r>
    </w:p>
    <w:p w:rsidR="008011F2" w:rsidRDefault="00BC181D">
      <w:pPr>
        <w:ind w:left="991" w:right="284" w:firstLine="710"/>
        <w:jc w:val="both"/>
        <w:rPr>
          <w:sz w:val="28"/>
        </w:rPr>
      </w:pPr>
      <w:r>
        <w:rPr>
          <w:sz w:val="28"/>
        </w:rPr>
        <w:t>Целью создания ФОС является установление соответствия уровня подготовки обучающихся требованиям ФГОС по соответствующей профессии, специальности.</w:t>
      </w:r>
    </w:p>
    <w:p w:rsidR="008011F2" w:rsidRDefault="00BC181D">
      <w:pPr>
        <w:spacing w:line="321" w:lineRule="exact"/>
        <w:ind w:left="1702"/>
        <w:rPr>
          <w:sz w:val="28"/>
        </w:rPr>
      </w:pPr>
      <w:r>
        <w:rPr>
          <w:sz w:val="28"/>
        </w:rPr>
        <w:t>Задачи</w:t>
      </w:r>
      <w:r>
        <w:rPr>
          <w:spacing w:val="-7"/>
          <w:sz w:val="28"/>
        </w:rPr>
        <w:t xml:space="preserve"> </w:t>
      </w:r>
      <w:r>
        <w:rPr>
          <w:spacing w:val="-4"/>
          <w:sz w:val="28"/>
        </w:rPr>
        <w:t>ФОС:</w:t>
      </w:r>
    </w:p>
    <w:p w:rsidR="008011F2" w:rsidRDefault="00BC181D">
      <w:pPr>
        <w:pStyle w:val="a4"/>
        <w:numPr>
          <w:ilvl w:val="0"/>
          <w:numId w:val="2"/>
        </w:numPr>
        <w:tabs>
          <w:tab w:val="left" w:pos="1352"/>
        </w:tabs>
        <w:ind w:right="293"/>
        <w:jc w:val="both"/>
        <w:rPr>
          <w:sz w:val="28"/>
        </w:rPr>
      </w:pPr>
      <w:r>
        <w:rPr>
          <w:sz w:val="28"/>
        </w:rPr>
        <w:t>контроль и управление процессом приобретения необ</w:t>
      </w:r>
      <w:r>
        <w:rPr>
          <w:sz w:val="28"/>
        </w:rPr>
        <w:t>ходимых знаний, умений, практического опыта и уровня сформированности компетенций, определённых в ФГОС по соответствующей профессии, специальности;</w:t>
      </w:r>
    </w:p>
    <w:p w:rsidR="008011F2" w:rsidRDefault="00BC181D">
      <w:pPr>
        <w:pStyle w:val="a4"/>
        <w:numPr>
          <w:ilvl w:val="0"/>
          <w:numId w:val="2"/>
        </w:numPr>
        <w:tabs>
          <w:tab w:val="left" w:pos="1352"/>
        </w:tabs>
        <w:ind w:right="290"/>
        <w:jc w:val="both"/>
        <w:rPr>
          <w:sz w:val="28"/>
        </w:rPr>
      </w:pPr>
      <w:r>
        <w:rPr>
          <w:sz w:val="28"/>
        </w:rPr>
        <w:t>оценка достижений обучающихся в процессе изучения учебной дисциплины, профессионального модуля с целью плани</w:t>
      </w:r>
      <w:r>
        <w:rPr>
          <w:sz w:val="28"/>
        </w:rPr>
        <w:t>рования предупреждающих/корректирующих мероприятий;</w:t>
      </w:r>
    </w:p>
    <w:p w:rsidR="008011F2" w:rsidRDefault="00BC181D">
      <w:pPr>
        <w:pStyle w:val="a4"/>
        <w:numPr>
          <w:ilvl w:val="0"/>
          <w:numId w:val="2"/>
        </w:numPr>
        <w:tabs>
          <w:tab w:val="left" w:pos="1352"/>
        </w:tabs>
        <w:spacing w:line="242" w:lineRule="auto"/>
        <w:ind w:right="281"/>
        <w:jc w:val="both"/>
        <w:rPr>
          <w:sz w:val="28"/>
        </w:rPr>
      </w:pPr>
      <w:r>
        <w:rPr>
          <w:sz w:val="28"/>
        </w:rPr>
        <w:t>обеспечение соответствия результатов обучения задачам будущей профессиональной деятельности через совершенствование традиционных и внедрения инновационных методов в образовательный процесс.</w:t>
      </w:r>
    </w:p>
    <w:p w:rsidR="008011F2" w:rsidRDefault="008011F2">
      <w:pPr>
        <w:pStyle w:val="a4"/>
        <w:spacing w:line="242" w:lineRule="auto"/>
        <w:jc w:val="both"/>
        <w:rPr>
          <w:sz w:val="28"/>
        </w:rPr>
        <w:sectPr w:rsidR="008011F2" w:rsidSect="007D3DE5">
          <w:footerReference w:type="default" r:id="rId9"/>
          <w:pgSz w:w="11910" w:h="16840"/>
          <w:pgMar w:top="426" w:right="566" w:bottom="940" w:left="708" w:header="0" w:footer="749" w:gutter="0"/>
          <w:cols w:space="720"/>
        </w:sectPr>
      </w:pPr>
    </w:p>
    <w:p w:rsidR="008011F2" w:rsidRDefault="00BC181D">
      <w:pPr>
        <w:pStyle w:val="a4"/>
        <w:numPr>
          <w:ilvl w:val="0"/>
          <w:numId w:val="1"/>
        </w:numPr>
        <w:tabs>
          <w:tab w:val="left" w:pos="1595"/>
        </w:tabs>
        <w:spacing w:before="72" w:line="322" w:lineRule="exact"/>
        <w:ind w:left="1595" w:hanging="359"/>
        <w:jc w:val="left"/>
        <w:rPr>
          <w:b/>
          <w:sz w:val="28"/>
        </w:rPr>
      </w:pPr>
      <w:r>
        <w:rPr>
          <w:b/>
          <w:sz w:val="28"/>
        </w:rPr>
        <w:lastRenderedPageBreak/>
        <w:t>Результаты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освоения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дисциплины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«Инженерная</w:t>
      </w:r>
      <w:r>
        <w:rPr>
          <w:b/>
          <w:spacing w:val="-13"/>
          <w:sz w:val="28"/>
        </w:rPr>
        <w:t xml:space="preserve"> </w:t>
      </w:r>
      <w:r>
        <w:rPr>
          <w:b/>
          <w:spacing w:val="-2"/>
          <w:sz w:val="28"/>
        </w:rPr>
        <w:t>графика»,</w:t>
      </w:r>
    </w:p>
    <w:p w:rsidR="008011F2" w:rsidRDefault="00BC181D">
      <w:pPr>
        <w:ind w:left="4506"/>
        <w:rPr>
          <w:b/>
          <w:sz w:val="28"/>
        </w:rPr>
      </w:pPr>
      <w:r>
        <w:rPr>
          <w:b/>
          <w:sz w:val="28"/>
        </w:rPr>
        <w:t>подлежащие</w:t>
      </w:r>
      <w:r>
        <w:rPr>
          <w:b/>
          <w:spacing w:val="-17"/>
          <w:sz w:val="28"/>
        </w:rPr>
        <w:t xml:space="preserve"> </w:t>
      </w:r>
      <w:r>
        <w:rPr>
          <w:b/>
          <w:spacing w:val="-2"/>
          <w:sz w:val="28"/>
        </w:rPr>
        <w:t>проверке</w:t>
      </w:r>
    </w:p>
    <w:p w:rsidR="008011F2" w:rsidRDefault="008011F2">
      <w:pPr>
        <w:pStyle w:val="a3"/>
        <w:spacing w:before="93" w:after="1"/>
        <w:rPr>
          <w:b/>
          <w:sz w:val="20"/>
        </w:rPr>
      </w:pPr>
    </w:p>
    <w:tbl>
      <w:tblPr>
        <w:tblW w:w="0" w:type="auto"/>
        <w:tblInd w:w="56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04"/>
        <w:gridCol w:w="4787"/>
      </w:tblGrid>
      <w:tr w:rsidR="008011F2">
        <w:trPr>
          <w:trHeight w:val="1291"/>
        </w:trPr>
        <w:tc>
          <w:tcPr>
            <w:tcW w:w="5104" w:type="dxa"/>
          </w:tcPr>
          <w:p w:rsidR="008011F2" w:rsidRDefault="00BC181D">
            <w:pPr>
              <w:pStyle w:val="TableParagraph"/>
              <w:spacing w:before="2"/>
              <w:ind w:left="110"/>
              <w:rPr>
                <w:b/>
                <w:sz w:val="28"/>
              </w:rPr>
            </w:pPr>
            <w:r>
              <w:rPr>
                <w:b/>
                <w:spacing w:val="-4"/>
                <w:sz w:val="28"/>
              </w:rPr>
              <w:t>Результаты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обучения</w:t>
            </w:r>
          </w:p>
          <w:p w:rsidR="008011F2" w:rsidRDefault="00BC181D">
            <w:pPr>
              <w:pStyle w:val="TableParagraph"/>
              <w:tabs>
                <w:tab w:val="left" w:pos="2100"/>
                <w:tab w:val="left" w:pos="3658"/>
              </w:tabs>
              <w:ind w:left="110" w:right="105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(освоенные</w:t>
            </w:r>
            <w:r>
              <w:rPr>
                <w:b/>
                <w:sz w:val="28"/>
              </w:rPr>
              <w:tab/>
            </w:r>
            <w:r>
              <w:rPr>
                <w:b/>
                <w:spacing w:val="-2"/>
                <w:sz w:val="28"/>
              </w:rPr>
              <w:t>умения,</w:t>
            </w:r>
            <w:r>
              <w:rPr>
                <w:b/>
                <w:sz w:val="28"/>
              </w:rPr>
              <w:tab/>
            </w:r>
            <w:r>
              <w:rPr>
                <w:b/>
                <w:spacing w:val="-4"/>
                <w:sz w:val="28"/>
              </w:rPr>
              <w:t xml:space="preserve">усвоенные </w:t>
            </w:r>
            <w:r>
              <w:rPr>
                <w:b/>
                <w:spacing w:val="-2"/>
                <w:sz w:val="28"/>
              </w:rPr>
              <w:t>знания)</w:t>
            </w:r>
          </w:p>
        </w:tc>
        <w:tc>
          <w:tcPr>
            <w:tcW w:w="4787" w:type="dxa"/>
          </w:tcPr>
          <w:p w:rsidR="008011F2" w:rsidRDefault="00BC181D">
            <w:pPr>
              <w:pStyle w:val="TableParagraph"/>
              <w:tabs>
                <w:tab w:val="left" w:pos="1871"/>
                <w:tab w:val="left" w:pos="3774"/>
              </w:tabs>
              <w:spacing w:before="2"/>
              <w:ind w:left="110" w:right="96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Основные</w:t>
            </w:r>
            <w:r>
              <w:rPr>
                <w:b/>
                <w:sz w:val="28"/>
              </w:rPr>
              <w:tab/>
            </w:r>
            <w:r>
              <w:rPr>
                <w:b/>
                <w:spacing w:val="-2"/>
                <w:sz w:val="28"/>
              </w:rPr>
              <w:t>показатели</w:t>
            </w:r>
            <w:r>
              <w:rPr>
                <w:b/>
                <w:sz w:val="28"/>
              </w:rPr>
              <w:tab/>
            </w:r>
            <w:r>
              <w:rPr>
                <w:b/>
                <w:spacing w:val="-4"/>
                <w:sz w:val="28"/>
              </w:rPr>
              <w:t xml:space="preserve">оценки </w:t>
            </w:r>
            <w:r>
              <w:rPr>
                <w:b/>
                <w:spacing w:val="-2"/>
                <w:sz w:val="28"/>
              </w:rPr>
              <w:t>результатов</w:t>
            </w:r>
          </w:p>
        </w:tc>
      </w:tr>
      <w:tr w:rsidR="008011F2">
        <w:trPr>
          <w:trHeight w:val="1487"/>
        </w:trPr>
        <w:tc>
          <w:tcPr>
            <w:tcW w:w="5104" w:type="dxa"/>
          </w:tcPr>
          <w:p w:rsidR="008011F2" w:rsidRDefault="00BC181D">
            <w:pPr>
              <w:pStyle w:val="TableParagraph"/>
              <w:ind w:left="110" w:right="102"/>
              <w:jc w:val="both"/>
              <w:rPr>
                <w:sz w:val="28"/>
              </w:rPr>
            </w:pPr>
            <w:r>
              <w:rPr>
                <w:sz w:val="28"/>
              </w:rPr>
              <w:t>У1.Читать конструкторскую и технологическую документацию по профилю специальности;</w:t>
            </w:r>
          </w:p>
        </w:tc>
        <w:tc>
          <w:tcPr>
            <w:tcW w:w="4787" w:type="dxa"/>
          </w:tcPr>
          <w:p w:rsidR="008011F2" w:rsidRDefault="00BC181D">
            <w:pPr>
              <w:pStyle w:val="TableParagraph"/>
              <w:ind w:left="110" w:right="98"/>
              <w:jc w:val="both"/>
              <w:rPr>
                <w:sz w:val="28"/>
              </w:rPr>
            </w:pPr>
            <w:r>
              <w:rPr>
                <w:sz w:val="28"/>
              </w:rPr>
              <w:t>Овладение умениями распознавать и классифицировать конструкционные и сырьевые материалы по внешнему виду, происхождению, свойствам.</w:t>
            </w:r>
          </w:p>
        </w:tc>
      </w:tr>
      <w:tr w:rsidR="008011F2">
        <w:trPr>
          <w:trHeight w:val="1368"/>
        </w:trPr>
        <w:tc>
          <w:tcPr>
            <w:tcW w:w="5104" w:type="dxa"/>
          </w:tcPr>
          <w:p w:rsidR="008011F2" w:rsidRDefault="00BC181D">
            <w:pPr>
              <w:pStyle w:val="TableParagraph"/>
              <w:spacing w:line="204" w:lineRule="auto"/>
              <w:ind w:left="110" w:right="100"/>
              <w:jc w:val="both"/>
              <w:rPr>
                <w:sz w:val="28"/>
              </w:rPr>
            </w:pPr>
            <w:r>
              <w:rPr>
                <w:sz w:val="28"/>
              </w:rPr>
              <w:t xml:space="preserve">У2. </w:t>
            </w:r>
            <w:r>
              <w:rPr>
                <w:sz w:val="28"/>
              </w:rPr>
              <w:t>Выполнять комплексные чертежи геометрических тел и проекции точек лежащих на их поверхности в ручной и машинной графике;</w:t>
            </w:r>
          </w:p>
        </w:tc>
        <w:tc>
          <w:tcPr>
            <w:tcW w:w="4787" w:type="dxa"/>
          </w:tcPr>
          <w:p w:rsidR="008011F2" w:rsidRDefault="00BC181D">
            <w:pPr>
              <w:pStyle w:val="TableParagraph"/>
              <w:tabs>
                <w:tab w:val="left" w:pos="3071"/>
              </w:tabs>
              <w:spacing w:line="204" w:lineRule="auto"/>
              <w:ind w:left="110" w:right="96"/>
              <w:jc w:val="both"/>
              <w:rPr>
                <w:sz w:val="28"/>
              </w:rPr>
            </w:pPr>
            <w:r>
              <w:rPr>
                <w:spacing w:val="-2"/>
                <w:sz w:val="28"/>
              </w:rPr>
              <w:t>Вычерчивание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 xml:space="preserve">комплексных </w:t>
            </w:r>
            <w:r>
              <w:rPr>
                <w:sz w:val="28"/>
              </w:rPr>
              <w:t>чертежей геометрических тел и проекции точек лежащих на их поверхности</w:t>
            </w:r>
            <w:r>
              <w:rPr>
                <w:spacing w:val="54"/>
                <w:w w:val="150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53"/>
                <w:w w:val="150"/>
                <w:sz w:val="28"/>
              </w:rPr>
              <w:t xml:space="preserve"> </w:t>
            </w:r>
            <w:r>
              <w:rPr>
                <w:sz w:val="28"/>
              </w:rPr>
              <w:t>ручной</w:t>
            </w:r>
            <w:r>
              <w:rPr>
                <w:spacing w:val="55"/>
                <w:w w:val="150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55"/>
                <w:w w:val="150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машинной</w:t>
            </w:r>
          </w:p>
          <w:p w:rsidR="008011F2" w:rsidRDefault="00BC181D">
            <w:pPr>
              <w:pStyle w:val="TableParagraph"/>
              <w:spacing w:line="255" w:lineRule="exact"/>
              <w:ind w:left="110"/>
              <w:rPr>
                <w:sz w:val="28"/>
              </w:rPr>
            </w:pPr>
            <w:r>
              <w:rPr>
                <w:spacing w:val="-2"/>
                <w:sz w:val="28"/>
              </w:rPr>
              <w:t>графике;</w:t>
            </w:r>
          </w:p>
        </w:tc>
      </w:tr>
      <w:tr w:rsidR="008011F2">
        <w:trPr>
          <w:trHeight w:val="1098"/>
        </w:trPr>
        <w:tc>
          <w:tcPr>
            <w:tcW w:w="5104" w:type="dxa"/>
          </w:tcPr>
          <w:p w:rsidR="008011F2" w:rsidRDefault="00BC181D">
            <w:pPr>
              <w:pStyle w:val="TableParagraph"/>
              <w:spacing w:line="274" w:lineRule="exact"/>
              <w:ind w:left="110" w:right="98"/>
              <w:jc w:val="both"/>
              <w:rPr>
                <w:sz w:val="28"/>
              </w:rPr>
            </w:pPr>
            <w:r>
              <w:rPr>
                <w:sz w:val="28"/>
              </w:rPr>
              <w:t xml:space="preserve">УЗ.Выполнять эскизы, технические рисунки и чертежи деталей, их элементов, узлов в ручной и машинной </w:t>
            </w:r>
            <w:r>
              <w:rPr>
                <w:spacing w:val="-2"/>
                <w:sz w:val="28"/>
              </w:rPr>
              <w:t>графике;</w:t>
            </w:r>
          </w:p>
        </w:tc>
        <w:tc>
          <w:tcPr>
            <w:tcW w:w="4787" w:type="dxa"/>
          </w:tcPr>
          <w:p w:rsidR="008011F2" w:rsidRDefault="00BC181D">
            <w:pPr>
              <w:pStyle w:val="TableParagraph"/>
              <w:spacing w:line="274" w:lineRule="exact"/>
              <w:ind w:left="230"/>
              <w:rPr>
                <w:sz w:val="28"/>
              </w:rPr>
            </w:pPr>
            <w:r>
              <w:rPr>
                <w:sz w:val="28"/>
              </w:rPr>
              <w:t>Выполнение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эскизов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Выполнение технических</w:t>
            </w:r>
            <w:r>
              <w:rPr>
                <w:spacing w:val="-17"/>
                <w:sz w:val="28"/>
              </w:rPr>
              <w:t xml:space="preserve"> </w:t>
            </w:r>
            <w:r>
              <w:rPr>
                <w:sz w:val="28"/>
              </w:rPr>
              <w:t>рисунков</w:t>
            </w:r>
            <w:r>
              <w:rPr>
                <w:spacing w:val="-14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14"/>
                <w:sz w:val="28"/>
              </w:rPr>
              <w:t xml:space="preserve"> </w:t>
            </w:r>
            <w:r>
              <w:rPr>
                <w:sz w:val="28"/>
              </w:rPr>
              <w:t xml:space="preserve">чертежей деталей в ручной и машинной </w:t>
            </w:r>
            <w:r>
              <w:rPr>
                <w:spacing w:val="-2"/>
                <w:sz w:val="28"/>
              </w:rPr>
              <w:t>графике;</w:t>
            </w:r>
          </w:p>
        </w:tc>
      </w:tr>
      <w:tr w:rsidR="008011F2">
        <w:trPr>
          <w:trHeight w:val="1094"/>
        </w:trPr>
        <w:tc>
          <w:tcPr>
            <w:tcW w:w="5104" w:type="dxa"/>
          </w:tcPr>
          <w:p w:rsidR="008011F2" w:rsidRDefault="00BC181D">
            <w:pPr>
              <w:pStyle w:val="TableParagraph"/>
              <w:tabs>
                <w:tab w:val="left" w:pos="3483"/>
              </w:tabs>
              <w:spacing w:line="257" w:lineRule="exact"/>
              <w:ind w:left="110"/>
              <w:jc w:val="both"/>
              <w:rPr>
                <w:sz w:val="28"/>
              </w:rPr>
            </w:pPr>
            <w:r>
              <w:rPr>
                <w:spacing w:val="-2"/>
                <w:sz w:val="28"/>
              </w:rPr>
              <w:t>У4.Выполнять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графические</w:t>
            </w:r>
          </w:p>
          <w:p w:rsidR="008011F2" w:rsidRDefault="00BC181D">
            <w:pPr>
              <w:pStyle w:val="TableParagraph"/>
              <w:tabs>
                <w:tab w:val="left" w:pos="2855"/>
              </w:tabs>
              <w:spacing w:line="274" w:lineRule="exact"/>
              <w:ind w:left="110" w:right="101"/>
              <w:jc w:val="both"/>
              <w:rPr>
                <w:sz w:val="28"/>
              </w:rPr>
            </w:pPr>
            <w:r>
              <w:rPr>
                <w:spacing w:val="-2"/>
                <w:sz w:val="28"/>
              </w:rPr>
              <w:t>изображения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технологич</w:t>
            </w:r>
            <w:r>
              <w:rPr>
                <w:spacing w:val="-2"/>
                <w:sz w:val="28"/>
              </w:rPr>
              <w:t xml:space="preserve">еского </w:t>
            </w:r>
            <w:r>
              <w:rPr>
                <w:sz w:val="28"/>
              </w:rPr>
              <w:t>оборудования и технологических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схем в ручной и машинной графике;</w:t>
            </w:r>
          </w:p>
        </w:tc>
        <w:tc>
          <w:tcPr>
            <w:tcW w:w="4787" w:type="dxa"/>
          </w:tcPr>
          <w:p w:rsidR="008011F2" w:rsidRDefault="00BC181D">
            <w:pPr>
              <w:pStyle w:val="TableParagraph"/>
              <w:spacing w:line="204" w:lineRule="auto"/>
              <w:ind w:left="110" w:right="70"/>
              <w:rPr>
                <w:sz w:val="28"/>
              </w:rPr>
            </w:pPr>
            <w:r>
              <w:rPr>
                <w:sz w:val="28"/>
              </w:rPr>
              <w:t>Вычерчивание</w:t>
            </w:r>
            <w:r>
              <w:rPr>
                <w:spacing w:val="16"/>
                <w:sz w:val="28"/>
              </w:rPr>
              <w:t xml:space="preserve"> </w:t>
            </w:r>
            <w:r>
              <w:rPr>
                <w:sz w:val="28"/>
              </w:rPr>
              <w:t>технологических схем в ручной и машинной графике;</w:t>
            </w:r>
          </w:p>
        </w:tc>
      </w:tr>
      <w:tr w:rsidR="008011F2">
        <w:trPr>
          <w:trHeight w:val="1372"/>
        </w:trPr>
        <w:tc>
          <w:tcPr>
            <w:tcW w:w="5104" w:type="dxa"/>
          </w:tcPr>
          <w:p w:rsidR="008011F2" w:rsidRDefault="00BC181D">
            <w:pPr>
              <w:pStyle w:val="TableParagraph"/>
              <w:tabs>
                <w:tab w:val="left" w:pos="3796"/>
              </w:tabs>
              <w:spacing w:line="206" w:lineRule="auto"/>
              <w:ind w:left="110" w:right="96"/>
              <w:jc w:val="both"/>
              <w:rPr>
                <w:sz w:val="28"/>
              </w:rPr>
            </w:pPr>
            <w:r>
              <w:rPr>
                <w:spacing w:val="-2"/>
                <w:sz w:val="28"/>
              </w:rPr>
              <w:t>У5.Оформлять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проектно-</w:t>
            </w:r>
            <w:r>
              <w:rPr>
                <w:sz w:val="28"/>
              </w:rPr>
              <w:t>конструкторскую, технологическую и другую</w:t>
            </w:r>
            <w:r>
              <w:rPr>
                <w:spacing w:val="62"/>
                <w:w w:val="150"/>
                <w:sz w:val="28"/>
              </w:rPr>
              <w:t xml:space="preserve"> </w:t>
            </w:r>
            <w:r>
              <w:rPr>
                <w:sz w:val="28"/>
              </w:rPr>
              <w:t>техническую</w:t>
            </w:r>
            <w:r>
              <w:rPr>
                <w:spacing w:val="63"/>
                <w:w w:val="150"/>
                <w:sz w:val="28"/>
              </w:rPr>
              <w:t xml:space="preserve"> </w:t>
            </w:r>
            <w:r>
              <w:rPr>
                <w:sz w:val="28"/>
              </w:rPr>
              <w:t>документацию</w:t>
            </w:r>
            <w:r>
              <w:rPr>
                <w:spacing w:val="63"/>
                <w:w w:val="150"/>
                <w:sz w:val="28"/>
              </w:rPr>
              <w:t xml:space="preserve"> </w:t>
            </w:r>
            <w:r>
              <w:rPr>
                <w:spacing w:val="-10"/>
                <w:sz w:val="28"/>
              </w:rPr>
              <w:t>в</w:t>
            </w:r>
          </w:p>
          <w:p w:rsidR="008011F2" w:rsidRDefault="00BC181D">
            <w:pPr>
              <w:pStyle w:val="TableParagraph"/>
              <w:tabs>
                <w:tab w:val="left" w:pos="2461"/>
                <w:tab w:val="left" w:pos="3359"/>
              </w:tabs>
              <w:spacing w:line="274" w:lineRule="exact"/>
              <w:ind w:left="110" w:right="102"/>
              <w:jc w:val="both"/>
              <w:rPr>
                <w:sz w:val="28"/>
              </w:rPr>
            </w:pPr>
            <w:r>
              <w:rPr>
                <w:spacing w:val="-2"/>
                <w:sz w:val="28"/>
              </w:rPr>
              <w:t>соответствии</w:t>
            </w:r>
            <w:r>
              <w:rPr>
                <w:sz w:val="28"/>
              </w:rPr>
              <w:tab/>
            </w:r>
            <w:r>
              <w:rPr>
                <w:spacing w:val="-10"/>
                <w:sz w:val="28"/>
              </w:rPr>
              <w:t>с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 xml:space="preserve">действующей </w:t>
            </w:r>
            <w:r>
              <w:rPr>
                <w:sz w:val="28"/>
              </w:rPr>
              <w:t>нормативной базой;</w:t>
            </w:r>
          </w:p>
        </w:tc>
        <w:tc>
          <w:tcPr>
            <w:tcW w:w="4787" w:type="dxa"/>
          </w:tcPr>
          <w:p w:rsidR="008011F2" w:rsidRDefault="00BC181D">
            <w:pPr>
              <w:pStyle w:val="TableParagraph"/>
              <w:spacing w:line="206" w:lineRule="auto"/>
              <w:ind w:left="230" w:right="190"/>
              <w:rPr>
                <w:sz w:val="28"/>
              </w:rPr>
            </w:pPr>
            <w:r>
              <w:rPr>
                <w:sz w:val="28"/>
              </w:rPr>
              <w:t>Составление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алгоритма</w:t>
            </w:r>
            <w:r>
              <w:rPr>
                <w:spacing w:val="-17"/>
                <w:sz w:val="28"/>
              </w:rPr>
              <w:t xml:space="preserve"> </w:t>
            </w:r>
            <w:r>
              <w:rPr>
                <w:sz w:val="28"/>
              </w:rPr>
              <w:t xml:space="preserve">оформления </w:t>
            </w:r>
            <w:r>
              <w:rPr>
                <w:spacing w:val="-2"/>
                <w:sz w:val="28"/>
              </w:rPr>
              <w:t xml:space="preserve">проектно-конструкторской, </w:t>
            </w:r>
            <w:r>
              <w:rPr>
                <w:sz w:val="28"/>
              </w:rPr>
              <w:t>технологической документации в</w:t>
            </w:r>
          </w:p>
          <w:p w:rsidR="008011F2" w:rsidRDefault="00BC181D">
            <w:pPr>
              <w:pStyle w:val="TableParagraph"/>
              <w:spacing w:line="274" w:lineRule="exact"/>
              <w:ind w:left="230"/>
              <w:rPr>
                <w:sz w:val="28"/>
              </w:rPr>
            </w:pPr>
            <w:r>
              <w:rPr>
                <w:sz w:val="28"/>
              </w:rPr>
              <w:t>соответствии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-17"/>
                <w:sz w:val="28"/>
              </w:rPr>
              <w:t xml:space="preserve"> </w:t>
            </w:r>
            <w:r>
              <w:rPr>
                <w:sz w:val="28"/>
              </w:rPr>
              <w:t>действующей нормативной базой;</w:t>
            </w:r>
          </w:p>
        </w:tc>
      </w:tr>
      <w:tr w:rsidR="008011F2">
        <w:trPr>
          <w:trHeight w:val="814"/>
        </w:trPr>
        <w:tc>
          <w:tcPr>
            <w:tcW w:w="5104" w:type="dxa"/>
          </w:tcPr>
          <w:p w:rsidR="008011F2" w:rsidRDefault="00BC181D">
            <w:pPr>
              <w:pStyle w:val="TableParagraph"/>
              <w:spacing w:line="206" w:lineRule="auto"/>
              <w:ind w:left="110"/>
              <w:rPr>
                <w:sz w:val="28"/>
              </w:rPr>
            </w:pPr>
            <w:r>
              <w:rPr>
                <w:sz w:val="28"/>
              </w:rPr>
              <w:t>31.Правила</w:t>
            </w:r>
            <w:r>
              <w:rPr>
                <w:spacing w:val="80"/>
                <w:sz w:val="28"/>
              </w:rPr>
              <w:t xml:space="preserve"> </w:t>
            </w:r>
            <w:r>
              <w:rPr>
                <w:sz w:val="28"/>
              </w:rPr>
              <w:t>чтения</w:t>
            </w:r>
            <w:r>
              <w:rPr>
                <w:spacing w:val="80"/>
                <w:sz w:val="28"/>
              </w:rPr>
              <w:t xml:space="preserve"> </w:t>
            </w:r>
            <w:r>
              <w:rPr>
                <w:sz w:val="28"/>
              </w:rPr>
              <w:t>конструкторской</w:t>
            </w:r>
            <w:r>
              <w:rPr>
                <w:spacing w:val="80"/>
                <w:sz w:val="28"/>
              </w:rPr>
              <w:t xml:space="preserve"> </w:t>
            </w:r>
            <w:r>
              <w:rPr>
                <w:sz w:val="28"/>
              </w:rPr>
              <w:t>и технологической документации;</w:t>
            </w:r>
          </w:p>
        </w:tc>
        <w:tc>
          <w:tcPr>
            <w:tcW w:w="4787" w:type="dxa"/>
          </w:tcPr>
          <w:p w:rsidR="008011F2" w:rsidRDefault="00BC181D">
            <w:pPr>
              <w:pStyle w:val="TableParagraph"/>
              <w:spacing w:line="251" w:lineRule="exact"/>
              <w:ind w:left="230"/>
              <w:rPr>
                <w:sz w:val="28"/>
              </w:rPr>
            </w:pPr>
            <w:r>
              <w:rPr>
                <w:sz w:val="28"/>
              </w:rPr>
              <w:t>Требования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к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чтению</w:t>
            </w:r>
          </w:p>
          <w:p w:rsidR="008011F2" w:rsidRDefault="00BC181D">
            <w:pPr>
              <w:pStyle w:val="TableParagraph"/>
              <w:spacing w:line="274" w:lineRule="exact"/>
              <w:ind w:left="230"/>
              <w:rPr>
                <w:sz w:val="28"/>
              </w:rPr>
            </w:pPr>
            <w:r>
              <w:rPr>
                <w:sz w:val="28"/>
              </w:rPr>
              <w:t>конструкторской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17"/>
                <w:sz w:val="28"/>
              </w:rPr>
              <w:t xml:space="preserve"> </w:t>
            </w:r>
            <w:r>
              <w:rPr>
                <w:sz w:val="28"/>
              </w:rPr>
              <w:t xml:space="preserve">технологической </w:t>
            </w:r>
            <w:r>
              <w:rPr>
                <w:spacing w:val="-2"/>
                <w:sz w:val="28"/>
              </w:rPr>
              <w:t>документации;</w:t>
            </w:r>
          </w:p>
        </w:tc>
      </w:tr>
      <w:tr w:rsidR="008011F2">
        <w:trPr>
          <w:trHeight w:val="1488"/>
        </w:trPr>
        <w:tc>
          <w:tcPr>
            <w:tcW w:w="5104" w:type="dxa"/>
          </w:tcPr>
          <w:p w:rsidR="008011F2" w:rsidRDefault="00BC181D">
            <w:pPr>
              <w:pStyle w:val="TableParagraph"/>
              <w:ind w:left="110" w:right="129"/>
              <w:rPr>
                <w:sz w:val="28"/>
              </w:rPr>
            </w:pPr>
            <w:r>
              <w:rPr>
                <w:sz w:val="28"/>
              </w:rPr>
              <w:t>32.Способы графического представления объектов, пространственных образов, технологического</w:t>
            </w:r>
            <w:r>
              <w:rPr>
                <w:spacing w:val="-16"/>
                <w:sz w:val="28"/>
              </w:rPr>
              <w:t xml:space="preserve"> </w:t>
            </w:r>
            <w:r>
              <w:rPr>
                <w:sz w:val="28"/>
              </w:rPr>
              <w:t>оборудования</w:t>
            </w:r>
            <w:r>
              <w:rPr>
                <w:spacing w:val="-16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16"/>
                <w:sz w:val="28"/>
              </w:rPr>
              <w:t xml:space="preserve"> </w:t>
            </w:r>
            <w:r>
              <w:rPr>
                <w:sz w:val="28"/>
              </w:rPr>
              <w:t>схем;</w:t>
            </w:r>
          </w:p>
        </w:tc>
        <w:tc>
          <w:tcPr>
            <w:tcW w:w="4787" w:type="dxa"/>
          </w:tcPr>
          <w:p w:rsidR="008011F2" w:rsidRDefault="00BC181D">
            <w:pPr>
              <w:pStyle w:val="TableParagraph"/>
              <w:ind w:left="110"/>
              <w:rPr>
                <w:sz w:val="28"/>
              </w:rPr>
            </w:pPr>
            <w:r>
              <w:rPr>
                <w:sz w:val="28"/>
              </w:rPr>
              <w:t>Требования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выполнения</w:t>
            </w:r>
            <w:r>
              <w:rPr>
                <w:spacing w:val="-17"/>
                <w:sz w:val="28"/>
              </w:rPr>
              <w:t xml:space="preserve"> </w:t>
            </w:r>
            <w:r>
              <w:rPr>
                <w:sz w:val="28"/>
              </w:rPr>
              <w:t xml:space="preserve">объектов, пространственных образов, технологического оборудования к </w:t>
            </w:r>
            <w:r>
              <w:rPr>
                <w:spacing w:val="-2"/>
                <w:sz w:val="28"/>
              </w:rPr>
              <w:t>схем;</w:t>
            </w:r>
          </w:p>
        </w:tc>
      </w:tr>
      <w:tr w:rsidR="008011F2">
        <w:trPr>
          <w:trHeight w:val="643"/>
        </w:trPr>
        <w:tc>
          <w:tcPr>
            <w:tcW w:w="5104" w:type="dxa"/>
          </w:tcPr>
          <w:p w:rsidR="008011F2" w:rsidRDefault="00BC181D">
            <w:pPr>
              <w:pStyle w:val="TableParagraph"/>
              <w:spacing w:line="315" w:lineRule="exact"/>
              <w:ind w:left="110"/>
              <w:rPr>
                <w:sz w:val="28"/>
              </w:rPr>
            </w:pPr>
            <w:r>
              <w:rPr>
                <w:sz w:val="28"/>
              </w:rPr>
              <w:t>33.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Законы,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методы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приемы</w:t>
            </w:r>
          </w:p>
          <w:p w:rsidR="008011F2" w:rsidRDefault="00BC181D">
            <w:pPr>
              <w:pStyle w:val="TableParagraph"/>
              <w:spacing w:line="308" w:lineRule="exact"/>
              <w:ind w:left="110"/>
              <w:rPr>
                <w:sz w:val="28"/>
              </w:rPr>
            </w:pPr>
            <w:r>
              <w:rPr>
                <w:sz w:val="28"/>
              </w:rPr>
              <w:t>проекционного</w:t>
            </w:r>
            <w:r>
              <w:rPr>
                <w:spacing w:val="-14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черчения;</w:t>
            </w:r>
          </w:p>
        </w:tc>
        <w:tc>
          <w:tcPr>
            <w:tcW w:w="4787" w:type="dxa"/>
          </w:tcPr>
          <w:p w:rsidR="008011F2" w:rsidRDefault="00BC181D">
            <w:pPr>
              <w:pStyle w:val="TableParagraph"/>
              <w:spacing w:line="208" w:lineRule="auto"/>
              <w:ind w:left="230"/>
              <w:rPr>
                <w:sz w:val="28"/>
              </w:rPr>
            </w:pPr>
            <w:r>
              <w:rPr>
                <w:sz w:val="28"/>
              </w:rPr>
              <w:t>Законы,</w:t>
            </w:r>
            <w:r>
              <w:rPr>
                <w:spacing w:val="-13"/>
                <w:sz w:val="28"/>
              </w:rPr>
              <w:t xml:space="preserve"> </w:t>
            </w:r>
            <w:r>
              <w:rPr>
                <w:sz w:val="28"/>
              </w:rPr>
              <w:t>методы</w:t>
            </w:r>
            <w:r>
              <w:rPr>
                <w:spacing w:val="-15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15"/>
                <w:sz w:val="28"/>
              </w:rPr>
              <w:t xml:space="preserve"> </w:t>
            </w:r>
            <w:r>
              <w:rPr>
                <w:sz w:val="28"/>
              </w:rPr>
              <w:t>приемы проекционного черчения;</w:t>
            </w:r>
          </w:p>
        </w:tc>
      </w:tr>
      <w:tr w:rsidR="008011F2">
        <w:trPr>
          <w:trHeight w:val="1920"/>
        </w:trPr>
        <w:tc>
          <w:tcPr>
            <w:tcW w:w="5104" w:type="dxa"/>
          </w:tcPr>
          <w:p w:rsidR="008011F2" w:rsidRDefault="00BC181D">
            <w:pPr>
              <w:pStyle w:val="TableParagraph"/>
              <w:tabs>
                <w:tab w:val="left" w:pos="2254"/>
                <w:tab w:val="left" w:pos="3977"/>
              </w:tabs>
              <w:spacing w:line="204" w:lineRule="auto"/>
              <w:ind w:left="110" w:right="99"/>
              <w:jc w:val="both"/>
              <w:rPr>
                <w:sz w:val="28"/>
              </w:rPr>
            </w:pPr>
            <w:r>
              <w:rPr>
                <w:sz w:val="28"/>
              </w:rPr>
              <w:t xml:space="preserve">З4. Требования государственных </w:t>
            </w:r>
            <w:r>
              <w:rPr>
                <w:spacing w:val="-2"/>
                <w:sz w:val="28"/>
              </w:rPr>
              <w:t>стандартов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Единой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 xml:space="preserve">системы </w:t>
            </w:r>
            <w:r>
              <w:rPr>
                <w:sz w:val="28"/>
              </w:rPr>
              <w:t>конструкторской документации (ЕСКД) и Единой системы технологической документации (ЕСТД);</w:t>
            </w:r>
          </w:p>
        </w:tc>
        <w:tc>
          <w:tcPr>
            <w:tcW w:w="4787" w:type="dxa"/>
          </w:tcPr>
          <w:p w:rsidR="008011F2" w:rsidRDefault="00BC181D">
            <w:pPr>
              <w:pStyle w:val="TableParagraph"/>
              <w:spacing w:line="204" w:lineRule="auto"/>
              <w:ind w:left="230"/>
              <w:rPr>
                <w:sz w:val="28"/>
              </w:rPr>
            </w:pPr>
            <w:r>
              <w:rPr>
                <w:sz w:val="28"/>
              </w:rPr>
              <w:t>Машиностроительный чертеж, его назначение. Влияние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стандартов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на качество машиностроительной продукции. Зависимость качество изделия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от</w:t>
            </w:r>
            <w:r>
              <w:rPr>
                <w:spacing w:val="-13"/>
                <w:sz w:val="28"/>
              </w:rPr>
              <w:t xml:space="preserve"> </w:t>
            </w:r>
            <w:r>
              <w:rPr>
                <w:sz w:val="28"/>
              </w:rPr>
              <w:t>качества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чертежа.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Обзор</w:t>
            </w:r>
          </w:p>
          <w:p w:rsidR="008011F2" w:rsidRDefault="00BC181D">
            <w:pPr>
              <w:pStyle w:val="TableParagraph"/>
              <w:spacing w:line="274" w:lineRule="exact"/>
              <w:ind w:left="230" w:right="985"/>
              <w:rPr>
                <w:sz w:val="28"/>
              </w:rPr>
            </w:pPr>
            <w:r>
              <w:rPr>
                <w:sz w:val="28"/>
              </w:rPr>
              <w:t>разновидностей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 xml:space="preserve">современных </w:t>
            </w:r>
            <w:r>
              <w:rPr>
                <w:spacing w:val="-2"/>
                <w:sz w:val="28"/>
              </w:rPr>
              <w:t>чертежей.</w:t>
            </w:r>
          </w:p>
        </w:tc>
      </w:tr>
      <w:tr w:rsidR="008011F2">
        <w:trPr>
          <w:trHeight w:val="834"/>
        </w:trPr>
        <w:tc>
          <w:tcPr>
            <w:tcW w:w="5104" w:type="dxa"/>
          </w:tcPr>
          <w:p w:rsidR="008011F2" w:rsidRDefault="00BC181D">
            <w:pPr>
              <w:pStyle w:val="TableParagraph"/>
              <w:tabs>
                <w:tab w:val="left" w:pos="1909"/>
                <w:tab w:val="left" w:pos="3799"/>
              </w:tabs>
              <w:spacing w:line="206" w:lineRule="auto"/>
              <w:ind w:left="110" w:right="105"/>
              <w:rPr>
                <w:sz w:val="28"/>
              </w:rPr>
            </w:pPr>
            <w:r>
              <w:rPr>
                <w:spacing w:val="-2"/>
                <w:sz w:val="28"/>
              </w:rPr>
              <w:t>35.Правила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выполнения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 xml:space="preserve">чертежей, </w:t>
            </w:r>
            <w:r>
              <w:rPr>
                <w:sz w:val="28"/>
              </w:rPr>
              <w:t xml:space="preserve">технических рисунков, </w:t>
            </w:r>
            <w:r>
              <w:rPr>
                <w:sz w:val="28"/>
              </w:rPr>
              <w:t>эскизов и схем;</w:t>
            </w:r>
          </w:p>
        </w:tc>
        <w:tc>
          <w:tcPr>
            <w:tcW w:w="4787" w:type="dxa"/>
          </w:tcPr>
          <w:p w:rsidR="008011F2" w:rsidRDefault="00BC181D">
            <w:pPr>
              <w:pStyle w:val="TableParagraph"/>
              <w:spacing w:line="278" w:lineRule="exact"/>
              <w:ind w:left="230"/>
              <w:rPr>
                <w:sz w:val="28"/>
              </w:rPr>
            </w:pPr>
            <w:r>
              <w:rPr>
                <w:sz w:val="28"/>
              </w:rPr>
              <w:t>Требования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выполнения</w:t>
            </w:r>
            <w:r>
              <w:rPr>
                <w:spacing w:val="-17"/>
                <w:sz w:val="28"/>
              </w:rPr>
              <w:t xml:space="preserve"> </w:t>
            </w:r>
            <w:r>
              <w:rPr>
                <w:sz w:val="28"/>
              </w:rPr>
              <w:t xml:space="preserve">чертежей, технических рисунков, эскизов и </w:t>
            </w:r>
            <w:r>
              <w:rPr>
                <w:spacing w:val="-2"/>
                <w:sz w:val="28"/>
              </w:rPr>
              <w:t>схем;</w:t>
            </w:r>
          </w:p>
        </w:tc>
      </w:tr>
    </w:tbl>
    <w:p w:rsidR="008011F2" w:rsidRDefault="008011F2">
      <w:pPr>
        <w:pStyle w:val="TableParagraph"/>
        <w:spacing w:line="278" w:lineRule="exact"/>
        <w:rPr>
          <w:sz w:val="28"/>
        </w:rPr>
        <w:sectPr w:rsidR="008011F2">
          <w:pgSz w:w="11910" w:h="16840"/>
          <w:pgMar w:top="1040" w:right="566" w:bottom="940" w:left="708" w:header="0" w:footer="749" w:gutter="0"/>
          <w:cols w:space="720"/>
        </w:sectPr>
      </w:pPr>
    </w:p>
    <w:tbl>
      <w:tblPr>
        <w:tblW w:w="0" w:type="auto"/>
        <w:tblInd w:w="56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04"/>
        <w:gridCol w:w="4787"/>
      </w:tblGrid>
      <w:tr w:rsidR="008011F2">
        <w:trPr>
          <w:trHeight w:val="537"/>
        </w:trPr>
        <w:tc>
          <w:tcPr>
            <w:tcW w:w="5104" w:type="dxa"/>
          </w:tcPr>
          <w:p w:rsidR="008011F2" w:rsidRDefault="00BC181D">
            <w:pPr>
              <w:pStyle w:val="TableParagraph"/>
              <w:tabs>
                <w:tab w:val="left" w:pos="1774"/>
                <w:tab w:val="left" w:pos="2230"/>
                <w:tab w:val="left" w:pos="3766"/>
              </w:tabs>
              <w:spacing w:line="268" w:lineRule="exact"/>
              <w:ind w:left="110" w:right="103"/>
              <w:rPr>
                <w:sz w:val="28"/>
              </w:rPr>
            </w:pPr>
            <w:r>
              <w:rPr>
                <w:spacing w:val="-2"/>
                <w:sz w:val="28"/>
              </w:rPr>
              <w:lastRenderedPageBreak/>
              <w:t>З6.Технику</w:t>
            </w:r>
            <w:r>
              <w:rPr>
                <w:sz w:val="28"/>
              </w:rPr>
              <w:tab/>
            </w:r>
            <w:r>
              <w:rPr>
                <w:spacing w:val="-10"/>
                <w:sz w:val="28"/>
              </w:rPr>
              <w:t>и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принципы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нанесения размеров;</w:t>
            </w:r>
          </w:p>
        </w:tc>
        <w:tc>
          <w:tcPr>
            <w:tcW w:w="4787" w:type="dxa"/>
          </w:tcPr>
          <w:p w:rsidR="008011F2" w:rsidRDefault="00BC181D">
            <w:pPr>
              <w:pStyle w:val="TableParagraph"/>
              <w:spacing w:line="315" w:lineRule="exact"/>
              <w:ind w:left="230"/>
              <w:rPr>
                <w:sz w:val="28"/>
              </w:rPr>
            </w:pPr>
            <w:r>
              <w:rPr>
                <w:sz w:val="28"/>
              </w:rPr>
              <w:t>Требования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к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нанесению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размеров</w:t>
            </w:r>
          </w:p>
        </w:tc>
      </w:tr>
      <w:tr w:rsidR="008011F2">
        <w:trPr>
          <w:trHeight w:val="551"/>
        </w:trPr>
        <w:tc>
          <w:tcPr>
            <w:tcW w:w="5104" w:type="dxa"/>
          </w:tcPr>
          <w:p w:rsidR="008011F2" w:rsidRDefault="00BC181D">
            <w:pPr>
              <w:pStyle w:val="TableParagraph"/>
              <w:spacing w:line="259" w:lineRule="exact"/>
              <w:ind w:left="110"/>
              <w:rPr>
                <w:sz w:val="28"/>
              </w:rPr>
            </w:pPr>
            <w:r>
              <w:rPr>
                <w:sz w:val="28"/>
              </w:rPr>
              <w:t>37.</w:t>
            </w:r>
            <w:r>
              <w:rPr>
                <w:spacing w:val="51"/>
                <w:sz w:val="28"/>
              </w:rPr>
              <w:t xml:space="preserve"> </w:t>
            </w:r>
            <w:r>
              <w:rPr>
                <w:sz w:val="28"/>
              </w:rPr>
              <w:t>Классы</w:t>
            </w:r>
            <w:r>
              <w:rPr>
                <w:spacing w:val="49"/>
                <w:sz w:val="28"/>
              </w:rPr>
              <w:t xml:space="preserve"> </w:t>
            </w:r>
            <w:r>
              <w:rPr>
                <w:sz w:val="28"/>
              </w:rPr>
              <w:t>точности</w:t>
            </w:r>
            <w:r>
              <w:rPr>
                <w:spacing w:val="49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49"/>
                <w:sz w:val="28"/>
              </w:rPr>
              <w:t xml:space="preserve"> </w:t>
            </w:r>
            <w:r>
              <w:rPr>
                <w:sz w:val="28"/>
              </w:rPr>
              <w:t>их</w:t>
            </w:r>
            <w:r>
              <w:rPr>
                <w:spacing w:val="45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обозначение</w:t>
            </w:r>
          </w:p>
          <w:p w:rsidR="008011F2" w:rsidRDefault="00BC181D">
            <w:pPr>
              <w:pStyle w:val="TableParagraph"/>
              <w:spacing w:line="272" w:lineRule="exact"/>
              <w:ind w:left="110"/>
              <w:rPr>
                <w:sz w:val="28"/>
              </w:rPr>
            </w:pPr>
            <w:r>
              <w:rPr>
                <w:sz w:val="28"/>
              </w:rPr>
              <w:t>на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чертежах;</w:t>
            </w:r>
          </w:p>
        </w:tc>
        <w:tc>
          <w:tcPr>
            <w:tcW w:w="4787" w:type="dxa"/>
          </w:tcPr>
          <w:p w:rsidR="008011F2" w:rsidRDefault="00BC181D">
            <w:pPr>
              <w:pStyle w:val="TableParagraph"/>
              <w:spacing w:line="259" w:lineRule="exact"/>
              <w:ind w:left="230"/>
              <w:rPr>
                <w:sz w:val="28"/>
              </w:rPr>
            </w:pPr>
            <w:r>
              <w:rPr>
                <w:sz w:val="28"/>
              </w:rPr>
              <w:t>Требования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к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классу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точности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pacing w:val="-10"/>
                <w:sz w:val="28"/>
              </w:rPr>
              <w:t>и</w:t>
            </w:r>
          </w:p>
          <w:p w:rsidR="008011F2" w:rsidRDefault="00BC181D">
            <w:pPr>
              <w:pStyle w:val="TableParagraph"/>
              <w:spacing w:line="272" w:lineRule="exact"/>
              <w:ind w:left="230"/>
              <w:rPr>
                <w:sz w:val="28"/>
              </w:rPr>
            </w:pPr>
            <w:r>
              <w:rPr>
                <w:sz w:val="28"/>
              </w:rPr>
              <w:t>обозначения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его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чертежах</w:t>
            </w:r>
          </w:p>
        </w:tc>
      </w:tr>
      <w:tr w:rsidR="008011F2">
        <w:trPr>
          <w:trHeight w:val="1094"/>
        </w:trPr>
        <w:tc>
          <w:tcPr>
            <w:tcW w:w="5104" w:type="dxa"/>
          </w:tcPr>
          <w:p w:rsidR="008011F2" w:rsidRDefault="00BC181D">
            <w:pPr>
              <w:pStyle w:val="TableParagraph"/>
              <w:spacing w:before="1" w:line="206" w:lineRule="auto"/>
              <w:ind w:left="110"/>
              <w:rPr>
                <w:sz w:val="28"/>
              </w:rPr>
            </w:pPr>
            <w:r>
              <w:rPr>
                <w:sz w:val="28"/>
              </w:rPr>
              <w:t>38.Типы</w:t>
            </w:r>
            <w:r>
              <w:rPr>
                <w:spacing w:val="80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80"/>
                <w:sz w:val="28"/>
              </w:rPr>
              <w:t xml:space="preserve"> </w:t>
            </w:r>
            <w:r>
              <w:rPr>
                <w:sz w:val="28"/>
              </w:rPr>
              <w:t>назначение</w:t>
            </w:r>
            <w:r>
              <w:rPr>
                <w:spacing w:val="80"/>
                <w:sz w:val="28"/>
              </w:rPr>
              <w:t xml:space="preserve"> </w:t>
            </w:r>
            <w:r>
              <w:rPr>
                <w:sz w:val="28"/>
              </w:rPr>
              <w:t>спецификаций, правила их чтения и составления</w:t>
            </w:r>
          </w:p>
        </w:tc>
        <w:tc>
          <w:tcPr>
            <w:tcW w:w="4787" w:type="dxa"/>
          </w:tcPr>
          <w:p w:rsidR="008011F2" w:rsidRDefault="00BC181D">
            <w:pPr>
              <w:pStyle w:val="TableParagraph"/>
              <w:spacing w:line="274" w:lineRule="exact"/>
              <w:ind w:left="230"/>
              <w:rPr>
                <w:sz w:val="28"/>
              </w:rPr>
            </w:pPr>
            <w:r>
              <w:rPr>
                <w:sz w:val="28"/>
              </w:rPr>
              <w:t>Типы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спецификации.</w:t>
            </w:r>
            <w:r>
              <w:rPr>
                <w:spacing w:val="-17"/>
                <w:sz w:val="28"/>
              </w:rPr>
              <w:t xml:space="preserve"> </w:t>
            </w:r>
            <w:r>
              <w:rPr>
                <w:sz w:val="28"/>
              </w:rPr>
              <w:t xml:space="preserve">Назначение спецификаций. Составление спецификаций. Правила чтения </w:t>
            </w:r>
            <w:r>
              <w:rPr>
                <w:spacing w:val="-2"/>
                <w:sz w:val="28"/>
              </w:rPr>
              <w:t>спецификаций</w:t>
            </w:r>
          </w:p>
        </w:tc>
      </w:tr>
      <w:tr w:rsidR="008011F2">
        <w:trPr>
          <w:trHeight w:val="963"/>
        </w:trPr>
        <w:tc>
          <w:tcPr>
            <w:tcW w:w="9891" w:type="dxa"/>
            <w:gridSpan w:val="2"/>
          </w:tcPr>
          <w:p w:rsidR="008011F2" w:rsidRDefault="00BC181D">
            <w:pPr>
              <w:pStyle w:val="TableParagraph"/>
              <w:spacing w:before="313"/>
              <w:ind w:left="110"/>
              <w:rPr>
                <w:sz w:val="28"/>
              </w:rPr>
            </w:pPr>
            <w:r>
              <w:rPr>
                <w:sz w:val="28"/>
              </w:rPr>
              <w:t>Формируемые</w:t>
            </w:r>
            <w:r>
              <w:rPr>
                <w:spacing w:val="-14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компетенции</w:t>
            </w:r>
          </w:p>
        </w:tc>
      </w:tr>
      <w:tr w:rsidR="008011F2">
        <w:trPr>
          <w:trHeight w:val="647"/>
        </w:trPr>
        <w:tc>
          <w:tcPr>
            <w:tcW w:w="5104" w:type="dxa"/>
          </w:tcPr>
          <w:p w:rsidR="008011F2" w:rsidRDefault="00BC181D">
            <w:pPr>
              <w:pStyle w:val="TableParagraph"/>
              <w:spacing w:line="320" w:lineRule="exact"/>
              <w:ind w:left="110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ОК</w:t>
            </w:r>
          </w:p>
        </w:tc>
        <w:tc>
          <w:tcPr>
            <w:tcW w:w="4787" w:type="dxa"/>
          </w:tcPr>
          <w:p w:rsidR="008011F2" w:rsidRDefault="008011F2">
            <w:pPr>
              <w:pStyle w:val="TableParagraph"/>
              <w:rPr>
                <w:sz w:val="26"/>
              </w:rPr>
            </w:pPr>
          </w:p>
        </w:tc>
      </w:tr>
      <w:tr w:rsidR="008011F2">
        <w:trPr>
          <w:trHeight w:val="1286"/>
        </w:trPr>
        <w:tc>
          <w:tcPr>
            <w:tcW w:w="5104" w:type="dxa"/>
          </w:tcPr>
          <w:p w:rsidR="008011F2" w:rsidRDefault="00BC181D">
            <w:pPr>
              <w:pStyle w:val="TableParagraph"/>
              <w:tabs>
                <w:tab w:val="left" w:pos="1357"/>
                <w:tab w:val="left" w:pos="3122"/>
                <w:tab w:val="left" w:pos="4840"/>
              </w:tabs>
              <w:ind w:left="110" w:right="102"/>
              <w:rPr>
                <w:sz w:val="28"/>
              </w:rPr>
            </w:pPr>
            <w:r>
              <w:rPr>
                <w:sz w:val="28"/>
              </w:rPr>
              <w:t>ОК 1.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Понимать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сущность</w:t>
            </w:r>
            <w:r>
              <w:rPr>
                <w:sz w:val="28"/>
              </w:rPr>
              <w:tab/>
            </w:r>
            <w:r>
              <w:rPr>
                <w:spacing w:val="-10"/>
                <w:sz w:val="28"/>
              </w:rPr>
              <w:t xml:space="preserve">и </w:t>
            </w:r>
            <w:r>
              <w:rPr>
                <w:sz w:val="28"/>
              </w:rPr>
              <w:t>социальную</w:t>
            </w:r>
            <w:r>
              <w:rPr>
                <w:spacing w:val="33"/>
                <w:sz w:val="28"/>
              </w:rPr>
              <w:t xml:space="preserve"> </w:t>
            </w:r>
            <w:r>
              <w:rPr>
                <w:sz w:val="28"/>
              </w:rPr>
              <w:t>значимость</w:t>
            </w:r>
            <w:r>
              <w:rPr>
                <w:spacing w:val="33"/>
                <w:sz w:val="28"/>
              </w:rPr>
              <w:t xml:space="preserve"> </w:t>
            </w:r>
            <w:r>
              <w:rPr>
                <w:sz w:val="28"/>
              </w:rPr>
              <w:t>своей</w:t>
            </w:r>
            <w:r>
              <w:rPr>
                <w:spacing w:val="35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будущей</w:t>
            </w:r>
          </w:p>
          <w:p w:rsidR="008011F2" w:rsidRDefault="00BC181D">
            <w:pPr>
              <w:pStyle w:val="TableParagraph"/>
              <w:spacing w:line="322" w:lineRule="exact"/>
              <w:ind w:left="110"/>
              <w:rPr>
                <w:sz w:val="28"/>
              </w:rPr>
            </w:pPr>
            <w:r>
              <w:rPr>
                <w:sz w:val="28"/>
              </w:rPr>
              <w:t>профессии, проявлять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 xml:space="preserve">ней устойчивый </w:t>
            </w:r>
            <w:r>
              <w:rPr>
                <w:spacing w:val="-2"/>
                <w:sz w:val="28"/>
              </w:rPr>
              <w:t>интерес.</w:t>
            </w:r>
          </w:p>
        </w:tc>
        <w:tc>
          <w:tcPr>
            <w:tcW w:w="4787" w:type="dxa"/>
          </w:tcPr>
          <w:p w:rsidR="008011F2" w:rsidRDefault="00BC181D">
            <w:pPr>
              <w:pStyle w:val="TableParagraph"/>
              <w:ind w:left="110"/>
              <w:rPr>
                <w:sz w:val="28"/>
              </w:rPr>
            </w:pPr>
            <w:r>
              <w:rPr>
                <w:sz w:val="28"/>
              </w:rPr>
              <w:t>Проявляет</w:t>
            </w:r>
            <w:r>
              <w:rPr>
                <w:spacing w:val="-16"/>
                <w:sz w:val="28"/>
              </w:rPr>
              <w:t xml:space="preserve"> </w:t>
            </w:r>
            <w:r>
              <w:rPr>
                <w:sz w:val="28"/>
              </w:rPr>
              <w:t>интерес</w:t>
            </w:r>
            <w:r>
              <w:rPr>
                <w:spacing w:val="-15"/>
                <w:sz w:val="28"/>
              </w:rPr>
              <w:t xml:space="preserve"> </w:t>
            </w:r>
            <w:r>
              <w:rPr>
                <w:sz w:val="28"/>
              </w:rPr>
              <w:t>к</w:t>
            </w:r>
            <w:r>
              <w:rPr>
                <w:spacing w:val="-16"/>
                <w:sz w:val="28"/>
              </w:rPr>
              <w:t xml:space="preserve"> </w:t>
            </w:r>
            <w:r>
              <w:rPr>
                <w:sz w:val="28"/>
              </w:rPr>
              <w:t xml:space="preserve">изучаемой </w:t>
            </w:r>
            <w:r>
              <w:rPr>
                <w:spacing w:val="-2"/>
                <w:sz w:val="28"/>
              </w:rPr>
              <w:t>дисциплине.</w:t>
            </w:r>
          </w:p>
        </w:tc>
      </w:tr>
      <w:tr w:rsidR="008011F2">
        <w:trPr>
          <w:trHeight w:val="2898"/>
        </w:trPr>
        <w:tc>
          <w:tcPr>
            <w:tcW w:w="5104" w:type="dxa"/>
          </w:tcPr>
          <w:p w:rsidR="008011F2" w:rsidRDefault="00BC181D">
            <w:pPr>
              <w:pStyle w:val="TableParagraph"/>
              <w:tabs>
                <w:tab w:val="left" w:pos="1396"/>
                <w:tab w:val="left" w:pos="3541"/>
              </w:tabs>
              <w:ind w:left="110" w:right="100"/>
              <w:jc w:val="both"/>
              <w:rPr>
                <w:sz w:val="28"/>
              </w:rPr>
            </w:pPr>
            <w:r>
              <w:rPr>
                <w:sz w:val="28"/>
              </w:rPr>
              <w:t>ОК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Организовывать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собственную деятельность,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z w:val="28"/>
              </w:rPr>
              <w:t>выбирать</w:t>
            </w:r>
            <w:r>
              <w:rPr>
                <w:spacing w:val="-16"/>
                <w:sz w:val="28"/>
              </w:rPr>
              <w:t xml:space="preserve"> </w:t>
            </w:r>
            <w:r>
              <w:rPr>
                <w:sz w:val="28"/>
              </w:rPr>
              <w:t>типовые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z w:val="28"/>
              </w:rPr>
              <w:t xml:space="preserve">методы </w:t>
            </w:r>
            <w:r>
              <w:rPr>
                <w:spacing w:val="-10"/>
                <w:sz w:val="28"/>
              </w:rPr>
              <w:t>и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способы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 xml:space="preserve">выполнения </w:t>
            </w:r>
            <w:r>
              <w:rPr>
                <w:sz w:val="28"/>
              </w:rPr>
              <w:t xml:space="preserve">профессиональных задач, </w:t>
            </w:r>
            <w:r>
              <w:rPr>
                <w:sz w:val="28"/>
              </w:rPr>
              <w:t>оценивать их эффективность и качество.</w:t>
            </w:r>
          </w:p>
        </w:tc>
        <w:tc>
          <w:tcPr>
            <w:tcW w:w="4787" w:type="dxa"/>
          </w:tcPr>
          <w:p w:rsidR="008011F2" w:rsidRDefault="00BC181D">
            <w:pPr>
              <w:pStyle w:val="TableParagraph"/>
              <w:ind w:left="110" w:right="985"/>
              <w:rPr>
                <w:sz w:val="28"/>
              </w:rPr>
            </w:pPr>
            <w:r>
              <w:rPr>
                <w:sz w:val="28"/>
              </w:rPr>
              <w:t>Организует рабочее место в соответствии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-17"/>
                <w:sz w:val="28"/>
              </w:rPr>
              <w:t xml:space="preserve"> </w:t>
            </w:r>
            <w:r>
              <w:rPr>
                <w:sz w:val="28"/>
              </w:rPr>
              <w:t>требованиями. Организовывает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собственную деятельность</w:t>
            </w:r>
            <w:r>
              <w:rPr>
                <w:spacing w:val="-14"/>
                <w:sz w:val="28"/>
              </w:rPr>
              <w:t xml:space="preserve"> </w:t>
            </w:r>
            <w:r>
              <w:rPr>
                <w:sz w:val="28"/>
              </w:rPr>
              <w:t>для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выполнения практического задания.</w:t>
            </w:r>
          </w:p>
          <w:p w:rsidR="008011F2" w:rsidRDefault="00BC181D">
            <w:pPr>
              <w:pStyle w:val="TableParagraph"/>
              <w:ind w:left="110" w:right="328"/>
              <w:jc w:val="both"/>
              <w:rPr>
                <w:sz w:val="28"/>
              </w:rPr>
            </w:pPr>
            <w:r>
              <w:rPr>
                <w:sz w:val="28"/>
              </w:rPr>
              <w:t>Самостоятельно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выбирает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методы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и способы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выполнения</w:t>
            </w:r>
            <w:r>
              <w:rPr>
                <w:spacing w:val="-17"/>
                <w:sz w:val="28"/>
              </w:rPr>
              <w:t xml:space="preserve"> </w:t>
            </w:r>
            <w:r>
              <w:rPr>
                <w:sz w:val="28"/>
              </w:rPr>
              <w:t xml:space="preserve">практического </w:t>
            </w:r>
            <w:r>
              <w:rPr>
                <w:spacing w:val="-2"/>
                <w:sz w:val="28"/>
              </w:rPr>
              <w:t>задания.</w:t>
            </w:r>
          </w:p>
        </w:tc>
      </w:tr>
      <w:tr w:rsidR="008011F2">
        <w:trPr>
          <w:trHeight w:val="1930"/>
        </w:trPr>
        <w:tc>
          <w:tcPr>
            <w:tcW w:w="5104" w:type="dxa"/>
          </w:tcPr>
          <w:p w:rsidR="008011F2" w:rsidRDefault="00BC181D">
            <w:pPr>
              <w:pStyle w:val="TableParagraph"/>
              <w:tabs>
                <w:tab w:val="left" w:pos="3009"/>
                <w:tab w:val="left" w:pos="4860"/>
              </w:tabs>
              <w:ind w:left="110" w:right="97"/>
              <w:jc w:val="both"/>
              <w:rPr>
                <w:sz w:val="28"/>
              </w:rPr>
            </w:pPr>
            <w:r>
              <w:rPr>
                <w:sz w:val="28"/>
              </w:rPr>
              <w:t xml:space="preserve">ОК 3. </w:t>
            </w:r>
            <w:r>
              <w:rPr>
                <w:sz w:val="28"/>
              </w:rPr>
              <w:t>Принимать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решения</w:t>
            </w:r>
            <w:r>
              <w:rPr>
                <w:sz w:val="28"/>
              </w:rPr>
              <w:tab/>
            </w:r>
            <w:r>
              <w:rPr>
                <w:spacing w:val="-10"/>
                <w:sz w:val="28"/>
              </w:rPr>
              <w:t xml:space="preserve">в </w:t>
            </w:r>
            <w:r>
              <w:rPr>
                <w:sz w:val="28"/>
              </w:rPr>
              <w:t>стандартных и нестандартных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 xml:space="preserve">ситуациях и нести за них </w:t>
            </w:r>
            <w:r>
              <w:rPr>
                <w:spacing w:val="-2"/>
                <w:sz w:val="28"/>
              </w:rPr>
              <w:t>ответственность.</w:t>
            </w:r>
          </w:p>
        </w:tc>
        <w:tc>
          <w:tcPr>
            <w:tcW w:w="4787" w:type="dxa"/>
          </w:tcPr>
          <w:p w:rsidR="008011F2" w:rsidRDefault="00BC181D">
            <w:pPr>
              <w:pStyle w:val="TableParagraph"/>
              <w:ind w:left="110"/>
              <w:rPr>
                <w:sz w:val="28"/>
              </w:rPr>
            </w:pPr>
            <w:r>
              <w:rPr>
                <w:sz w:val="28"/>
              </w:rPr>
              <w:t>Принимает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решения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стандартных</w:t>
            </w:r>
            <w:r>
              <w:rPr>
                <w:spacing w:val="-14"/>
                <w:sz w:val="28"/>
              </w:rPr>
              <w:t xml:space="preserve"> </w:t>
            </w:r>
            <w:r>
              <w:rPr>
                <w:sz w:val="28"/>
              </w:rPr>
              <w:t xml:space="preserve">и нестандартных ситуациях при выполнении практического задания. Несет ответственность за принятые </w:t>
            </w:r>
            <w:r>
              <w:rPr>
                <w:spacing w:val="-2"/>
                <w:sz w:val="28"/>
              </w:rPr>
              <w:t>решения.</w:t>
            </w:r>
          </w:p>
        </w:tc>
      </w:tr>
      <w:tr w:rsidR="008011F2">
        <w:trPr>
          <w:trHeight w:val="2899"/>
        </w:trPr>
        <w:tc>
          <w:tcPr>
            <w:tcW w:w="5104" w:type="dxa"/>
          </w:tcPr>
          <w:p w:rsidR="008011F2" w:rsidRDefault="00BC181D">
            <w:pPr>
              <w:pStyle w:val="TableParagraph"/>
              <w:tabs>
                <w:tab w:val="left" w:pos="3344"/>
                <w:tab w:val="left" w:pos="3411"/>
                <w:tab w:val="left" w:pos="4841"/>
              </w:tabs>
              <w:ind w:left="110" w:right="99"/>
              <w:jc w:val="both"/>
              <w:rPr>
                <w:sz w:val="28"/>
              </w:rPr>
            </w:pPr>
            <w:r>
              <w:rPr>
                <w:sz w:val="28"/>
              </w:rPr>
              <w:t>ОК 4. Осуществлять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поиск</w:t>
            </w:r>
            <w:r>
              <w:rPr>
                <w:sz w:val="28"/>
              </w:rPr>
              <w:tab/>
            </w:r>
            <w:r>
              <w:rPr>
                <w:spacing w:val="-10"/>
                <w:sz w:val="28"/>
              </w:rPr>
              <w:t>и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использование</w:t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 xml:space="preserve">информации, </w:t>
            </w:r>
            <w:r>
              <w:rPr>
                <w:sz w:val="28"/>
              </w:rPr>
              <w:t xml:space="preserve">необходимой для эффективного выполнения профессиональных задач, профессионального и личностного </w:t>
            </w:r>
            <w:r>
              <w:rPr>
                <w:spacing w:val="-2"/>
                <w:sz w:val="28"/>
              </w:rPr>
              <w:t>развития.</w:t>
            </w:r>
          </w:p>
        </w:tc>
        <w:tc>
          <w:tcPr>
            <w:tcW w:w="4787" w:type="dxa"/>
          </w:tcPr>
          <w:p w:rsidR="008011F2" w:rsidRDefault="00BC181D">
            <w:pPr>
              <w:pStyle w:val="TableParagraph"/>
              <w:spacing w:line="242" w:lineRule="auto"/>
              <w:ind w:left="110"/>
              <w:rPr>
                <w:sz w:val="28"/>
              </w:rPr>
            </w:pPr>
            <w:r>
              <w:rPr>
                <w:sz w:val="28"/>
              </w:rPr>
              <w:t>Использует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браузеры</w:t>
            </w:r>
            <w:r>
              <w:rPr>
                <w:spacing w:val="-13"/>
                <w:sz w:val="28"/>
              </w:rPr>
              <w:t xml:space="preserve"> </w:t>
            </w:r>
            <w:r>
              <w:rPr>
                <w:sz w:val="28"/>
              </w:rPr>
              <w:t>Интернета</w:t>
            </w:r>
            <w:r>
              <w:rPr>
                <w:spacing w:val="-16"/>
                <w:sz w:val="28"/>
              </w:rPr>
              <w:t xml:space="preserve"> </w:t>
            </w:r>
            <w:r>
              <w:rPr>
                <w:sz w:val="28"/>
              </w:rPr>
              <w:t>для поиска информации.</w:t>
            </w:r>
          </w:p>
          <w:p w:rsidR="008011F2" w:rsidRDefault="00BC181D">
            <w:pPr>
              <w:pStyle w:val="TableParagraph"/>
              <w:ind w:left="110"/>
              <w:rPr>
                <w:sz w:val="28"/>
              </w:rPr>
            </w:pPr>
            <w:r>
              <w:rPr>
                <w:sz w:val="28"/>
              </w:rPr>
              <w:t>Работает</w:t>
            </w:r>
            <w:r>
              <w:rPr>
                <w:spacing w:val="-13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13"/>
                <w:sz w:val="28"/>
              </w:rPr>
              <w:t xml:space="preserve"> </w:t>
            </w:r>
            <w:r>
              <w:rPr>
                <w:sz w:val="28"/>
              </w:rPr>
              <w:t>библиотеке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для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 xml:space="preserve">поиска </w:t>
            </w:r>
            <w:r>
              <w:rPr>
                <w:spacing w:val="-2"/>
                <w:sz w:val="28"/>
              </w:rPr>
              <w:t>информации</w:t>
            </w:r>
          </w:p>
          <w:p w:rsidR="008011F2" w:rsidRDefault="00BC181D">
            <w:pPr>
              <w:pStyle w:val="TableParagraph"/>
              <w:spacing w:line="322" w:lineRule="exact"/>
              <w:ind w:left="110"/>
              <w:rPr>
                <w:sz w:val="28"/>
              </w:rPr>
            </w:pPr>
            <w:r>
              <w:rPr>
                <w:sz w:val="28"/>
              </w:rPr>
              <w:t xml:space="preserve">Использует </w:t>
            </w:r>
            <w:r>
              <w:rPr>
                <w:sz w:val="28"/>
              </w:rPr>
              <w:t>справочно-правовые системы для поиска информации. Самостоятельно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осуществляет</w:t>
            </w:r>
            <w:r>
              <w:rPr>
                <w:spacing w:val="-17"/>
                <w:sz w:val="28"/>
              </w:rPr>
              <w:t xml:space="preserve"> </w:t>
            </w:r>
            <w:r>
              <w:rPr>
                <w:sz w:val="28"/>
              </w:rPr>
              <w:t>поиск. информации для выполнения практического задания.</w:t>
            </w:r>
          </w:p>
        </w:tc>
      </w:tr>
      <w:tr w:rsidR="008011F2">
        <w:trPr>
          <w:trHeight w:val="1607"/>
        </w:trPr>
        <w:tc>
          <w:tcPr>
            <w:tcW w:w="5104" w:type="dxa"/>
          </w:tcPr>
          <w:p w:rsidR="008011F2" w:rsidRDefault="00BC181D">
            <w:pPr>
              <w:pStyle w:val="TableParagraph"/>
              <w:tabs>
                <w:tab w:val="left" w:pos="2903"/>
              </w:tabs>
              <w:ind w:left="110" w:right="101"/>
              <w:jc w:val="both"/>
              <w:rPr>
                <w:sz w:val="28"/>
              </w:rPr>
            </w:pPr>
            <w:r>
              <w:rPr>
                <w:sz w:val="28"/>
              </w:rPr>
              <w:t>ОК 5. Владеть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 xml:space="preserve">информационной </w:t>
            </w:r>
            <w:r>
              <w:rPr>
                <w:sz w:val="28"/>
              </w:rPr>
              <w:t xml:space="preserve">культурой, анализировать и оценивать информацию с использованием </w:t>
            </w:r>
            <w:r>
              <w:rPr>
                <w:spacing w:val="-2"/>
                <w:sz w:val="28"/>
              </w:rPr>
              <w:t>информационно-коммуникационных</w:t>
            </w:r>
          </w:p>
          <w:p w:rsidR="008011F2" w:rsidRDefault="00BC181D">
            <w:pPr>
              <w:pStyle w:val="TableParagraph"/>
              <w:spacing w:line="308" w:lineRule="exact"/>
              <w:ind w:left="110"/>
              <w:rPr>
                <w:sz w:val="28"/>
              </w:rPr>
            </w:pPr>
            <w:r>
              <w:rPr>
                <w:spacing w:val="-2"/>
                <w:sz w:val="28"/>
              </w:rPr>
              <w:t>технологий.</w:t>
            </w:r>
          </w:p>
        </w:tc>
        <w:tc>
          <w:tcPr>
            <w:tcW w:w="4787" w:type="dxa"/>
          </w:tcPr>
          <w:p w:rsidR="008011F2" w:rsidRDefault="00BC181D">
            <w:pPr>
              <w:pStyle w:val="TableParagraph"/>
              <w:ind w:left="110"/>
              <w:rPr>
                <w:sz w:val="28"/>
              </w:rPr>
            </w:pPr>
            <w:r>
              <w:rPr>
                <w:sz w:val="28"/>
              </w:rPr>
              <w:t>Оперативно</w:t>
            </w:r>
            <w:r>
              <w:rPr>
                <w:spacing w:val="-15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15"/>
                <w:sz w:val="28"/>
              </w:rPr>
              <w:t xml:space="preserve"> </w:t>
            </w:r>
            <w:r>
              <w:rPr>
                <w:sz w:val="28"/>
              </w:rPr>
              <w:t>правильно</w:t>
            </w:r>
            <w:r>
              <w:rPr>
                <w:spacing w:val="-15"/>
                <w:sz w:val="28"/>
              </w:rPr>
              <w:t xml:space="preserve"> </w:t>
            </w:r>
            <w:r>
              <w:rPr>
                <w:sz w:val="28"/>
              </w:rPr>
              <w:t>составляет необходимую документацию с использованием ИКТ.</w:t>
            </w:r>
          </w:p>
        </w:tc>
      </w:tr>
    </w:tbl>
    <w:p w:rsidR="008011F2" w:rsidRDefault="008011F2">
      <w:pPr>
        <w:pStyle w:val="TableParagraph"/>
        <w:rPr>
          <w:sz w:val="28"/>
        </w:rPr>
        <w:sectPr w:rsidR="008011F2">
          <w:type w:val="continuous"/>
          <w:pgSz w:w="11910" w:h="16840"/>
          <w:pgMar w:top="1100" w:right="566" w:bottom="940" w:left="708" w:header="0" w:footer="749" w:gutter="0"/>
          <w:cols w:space="720"/>
        </w:sectPr>
      </w:pPr>
    </w:p>
    <w:tbl>
      <w:tblPr>
        <w:tblW w:w="0" w:type="auto"/>
        <w:tblInd w:w="56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04"/>
        <w:gridCol w:w="4787"/>
      </w:tblGrid>
      <w:tr w:rsidR="008011F2">
        <w:trPr>
          <w:trHeight w:val="2256"/>
        </w:trPr>
        <w:tc>
          <w:tcPr>
            <w:tcW w:w="5104" w:type="dxa"/>
          </w:tcPr>
          <w:p w:rsidR="008011F2" w:rsidRDefault="00BC181D">
            <w:pPr>
              <w:pStyle w:val="TableParagraph"/>
              <w:ind w:left="110" w:right="97"/>
              <w:jc w:val="both"/>
              <w:rPr>
                <w:sz w:val="28"/>
              </w:rPr>
            </w:pPr>
            <w:r>
              <w:rPr>
                <w:sz w:val="28"/>
              </w:rPr>
              <w:lastRenderedPageBreak/>
              <w:t>ОК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6.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Работать в коллективе и команде, эффективно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общаться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с коллегами, руководством, потребителями.</w:t>
            </w:r>
          </w:p>
        </w:tc>
        <w:tc>
          <w:tcPr>
            <w:tcW w:w="4787" w:type="dxa"/>
          </w:tcPr>
          <w:p w:rsidR="008011F2" w:rsidRDefault="00BC181D">
            <w:pPr>
              <w:pStyle w:val="TableParagraph"/>
              <w:ind w:left="110"/>
              <w:rPr>
                <w:sz w:val="28"/>
              </w:rPr>
            </w:pPr>
            <w:r>
              <w:rPr>
                <w:sz w:val="28"/>
              </w:rPr>
              <w:t>Оказывает</w:t>
            </w:r>
            <w:r>
              <w:rPr>
                <w:spacing w:val="-18"/>
                <w:sz w:val="28"/>
              </w:rPr>
              <w:t xml:space="preserve"> </w:t>
            </w:r>
            <w:r>
              <w:rPr>
                <w:sz w:val="28"/>
              </w:rPr>
              <w:t>помощь</w:t>
            </w:r>
            <w:r>
              <w:rPr>
                <w:spacing w:val="-17"/>
                <w:sz w:val="28"/>
              </w:rPr>
              <w:t xml:space="preserve"> </w:t>
            </w:r>
            <w:r>
              <w:rPr>
                <w:sz w:val="28"/>
              </w:rPr>
              <w:t xml:space="preserve">другим </w:t>
            </w:r>
            <w:r>
              <w:rPr>
                <w:spacing w:val="-2"/>
                <w:sz w:val="28"/>
              </w:rPr>
              <w:t>обучающимся.</w:t>
            </w:r>
          </w:p>
          <w:p w:rsidR="008011F2" w:rsidRDefault="00BC181D">
            <w:pPr>
              <w:pStyle w:val="TableParagraph"/>
              <w:spacing w:line="242" w:lineRule="auto"/>
              <w:ind w:left="110" w:right="190"/>
              <w:rPr>
                <w:sz w:val="28"/>
              </w:rPr>
            </w:pPr>
            <w:r>
              <w:rPr>
                <w:sz w:val="28"/>
              </w:rPr>
              <w:t>Бесконфликтно и эффективно организует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свою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работу</w:t>
            </w:r>
            <w:r>
              <w:rPr>
                <w:spacing w:val="-14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команде для выполнения задания.</w:t>
            </w:r>
          </w:p>
          <w:p w:rsidR="008011F2" w:rsidRDefault="00BC181D">
            <w:pPr>
              <w:pStyle w:val="TableParagraph"/>
              <w:spacing w:line="316" w:lineRule="exact"/>
              <w:ind w:left="110"/>
              <w:rPr>
                <w:sz w:val="28"/>
              </w:rPr>
            </w:pPr>
            <w:r>
              <w:rPr>
                <w:sz w:val="28"/>
              </w:rPr>
              <w:t>Владение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навыками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делового</w:t>
            </w:r>
          </w:p>
          <w:p w:rsidR="008011F2" w:rsidRDefault="00BC181D">
            <w:pPr>
              <w:pStyle w:val="TableParagraph"/>
              <w:spacing w:line="308" w:lineRule="exact"/>
              <w:ind w:left="110"/>
              <w:rPr>
                <w:sz w:val="28"/>
              </w:rPr>
            </w:pPr>
            <w:r>
              <w:rPr>
                <w:sz w:val="28"/>
              </w:rPr>
              <w:t>общения,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устной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письменной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pacing w:val="-4"/>
                <w:sz w:val="28"/>
              </w:rPr>
              <w:t>речи.</w:t>
            </w:r>
          </w:p>
        </w:tc>
      </w:tr>
      <w:tr w:rsidR="008011F2">
        <w:trPr>
          <w:trHeight w:val="964"/>
        </w:trPr>
        <w:tc>
          <w:tcPr>
            <w:tcW w:w="5104" w:type="dxa"/>
          </w:tcPr>
          <w:p w:rsidR="008011F2" w:rsidRDefault="00BC181D">
            <w:pPr>
              <w:pStyle w:val="TableParagraph"/>
              <w:ind w:left="110"/>
              <w:rPr>
                <w:sz w:val="28"/>
              </w:rPr>
            </w:pPr>
            <w:r>
              <w:rPr>
                <w:sz w:val="28"/>
              </w:rPr>
              <w:t>ОК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7.</w:t>
            </w:r>
            <w:r>
              <w:rPr>
                <w:spacing w:val="32"/>
                <w:sz w:val="28"/>
              </w:rPr>
              <w:t xml:space="preserve"> </w:t>
            </w:r>
            <w:r>
              <w:rPr>
                <w:sz w:val="28"/>
              </w:rPr>
              <w:t>Брать</w:t>
            </w:r>
            <w:r>
              <w:rPr>
                <w:spacing w:val="32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35"/>
                <w:sz w:val="28"/>
              </w:rPr>
              <w:t xml:space="preserve"> </w:t>
            </w:r>
            <w:r>
              <w:rPr>
                <w:sz w:val="28"/>
              </w:rPr>
              <w:t>себя</w:t>
            </w:r>
            <w:r>
              <w:rPr>
                <w:spacing w:val="31"/>
                <w:sz w:val="28"/>
              </w:rPr>
              <w:t xml:space="preserve"> </w:t>
            </w:r>
            <w:r>
              <w:rPr>
                <w:sz w:val="28"/>
              </w:rPr>
              <w:t>ответственность</w:t>
            </w:r>
            <w:r>
              <w:rPr>
                <w:spacing w:val="32"/>
                <w:sz w:val="28"/>
              </w:rPr>
              <w:t xml:space="preserve"> </w:t>
            </w:r>
            <w:r>
              <w:rPr>
                <w:sz w:val="28"/>
              </w:rPr>
              <w:t>за работу</w:t>
            </w:r>
            <w:r>
              <w:rPr>
                <w:spacing w:val="22"/>
                <w:sz w:val="28"/>
              </w:rPr>
              <w:t xml:space="preserve"> </w:t>
            </w:r>
            <w:r>
              <w:rPr>
                <w:sz w:val="28"/>
              </w:rPr>
              <w:t>членов</w:t>
            </w:r>
            <w:r>
              <w:rPr>
                <w:spacing w:val="26"/>
                <w:sz w:val="28"/>
              </w:rPr>
              <w:t xml:space="preserve"> </w:t>
            </w:r>
            <w:r>
              <w:rPr>
                <w:sz w:val="28"/>
              </w:rPr>
              <w:t>команды</w:t>
            </w:r>
            <w:r>
              <w:rPr>
                <w:spacing w:val="28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(подчиненных),</w:t>
            </w:r>
          </w:p>
          <w:p w:rsidR="008011F2" w:rsidRDefault="00BC181D">
            <w:pPr>
              <w:pStyle w:val="TableParagraph"/>
              <w:spacing w:line="308" w:lineRule="exact"/>
              <w:ind w:left="110"/>
              <w:rPr>
                <w:sz w:val="28"/>
              </w:rPr>
            </w:pPr>
            <w:r>
              <w:rPr>
                <w:sz w:val="28"/>
              </w:rPr>
              <w:t>результат</w:t>
            </w:r>
            <w:r>
              <w:rPr>
                <w:spacing w:val="-13"/>
                <w:sz w:val="28"/>
              </w:rPr>
              <w:t xml:space="preserve"> </w:t>
            </w:r>
            <w:r>
              <w:rPr>
                <w:sz w:val="28"/>
              </w:rPr>
              <w:t>выполнения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заданий.</w:t>
            </w:r>
          </w:p>
        </w:tc>
        <w:tc>
          <w:tcPr>
            <w:tcW w:w="4787" w:type="dxa"/>
          </w:tcPr>
          <w:p w:rsidR="008011F2" w:rsidRDefault="00BC181D">
            <w:pPr>
              <w:pStyle w:val="TableParagraph"/>
              <w:ind w:left="110"/>
              <w:rPr>
                <w:sz w:val="28"/>
              </w:rPr>
            </w:pPr>
            <w:r>
              <w:rPr>
                <w:sz w:val="28"/>
              </w:rPr>
              <w:t>Берет</w:t>
            </w:r>
            <w:r>
              <w:rPr>
                <w:spacing w:val="-13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себя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ответственность</w:t>
            </w:r>
            <w:r>
              <w:rPr>
                <w:spacing w:val="-14"/>
                <w:sz w:val="28"/>
              </w:rPr>
              <w:t xml:space="preserve"> </w:t>
            </w:r>
            <w:r>
              <w:rPr>
                <w:sz w:val="28"/>
              </w:rPr>
              <w:t>за выполнение заданий.</w:t>
            </w:r>
          </w:p>
        </w:tc>
      </w:tr>
      <w:tr w:rsidR="008011F2">
        <w:trPr>
          <w:trHeight w:val="2256"/>
        </w:trPr>
        <w:tc>
          <w:tcPr>
            <w:tcW w:w="5104" w:type="dxa"/>
          </w:tcPr>
          <w:p w:rsidR="008011F2" w:rsidRDefault="00BC181D">
            <w:pPr>
              <w:pStyle w:val="TableParagraph"/>
              <w:tabs>
                <w:tab w:val="left" w:pos="1693"/>
                <w:tab w:val="left" w:pos="3765"/>
                <w:tab w:val="left" w:pos="4840"/>
              </w:tabs>
              <w:ind w:left="110" w:right="102"/>
              <w:jc w:val="both"/>
              <w:rPr>
                <w:sz w:val="28"/>
              </w:rPr>
            </w:pP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8.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Самостоятельно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 xml:space="preserve">определять </w:t>
            </w:r>
            <w:r>
              <w:rPr>
                <w:spacing w:val="-2"/>
                <w:sz w:val="28"/>
              </w:rPr>
              <w:t>задачи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профессионального</w:t>
            </w:r>
            <w:r>
              <w:rPr>
                <w:sz w:val="28"/>
              </w:rPr>
              <w:tab/>
            </w:r>
            <w:r>
              <w:rPr>
                <w:spacing w:val="-10"/>
                <w:sz w:val="28"/>
              </w:rPr>
              <w:t xml:space="preserve">и </w:t>
            </w:r>
            <w:r>
              <w:rPr>
                <w:sz w:val="28"/>
              </w:rPr>
              <w:t xml:space="preserve">личностного развития, заниматься </w:t>
            </w:r>
            <w:r>
              <w:rPr>
                <w:spacing w:val="-2"/>
                <w:sz w:val="28"/>
              </w:rPr>
              <w:t>самообразованием,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 xml:space="preserve">осознанно </w:t>
            </w:r>
            <w:r>
              <w:rPr>
                <w:sz w:val="28"/>
              </w:rPr>
              <w:t>планировать повышение квалификации.</w:t>
            </w:r>
          </w:p>
        </w:tc>
        <w:tc>
          <w:tcPr>
            <w:tcW w:w="4787" w:type="dxa"/>
          </w:tcPr>
          <w:p w:rsidR="008011F2" w:rsidRDefault="00BC181D">
            <w:pPr>
              <w:pStyle w:val="TableParagraph"/>
              <w:ind w:left="110"/>
              <w:rPr>
                <w:sz w:val="28"/>
              </w:rPr>
            </w:pPr>
            <w:r>
              <w:rPr>
                <w:sz w:val="28"/>
              </w:rPr>
              <w:t>Указывает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z w:val="28"/>
              </w:rPr>
              <w:t>причины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своих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успехов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z w:val="28"/>
              </w:rPr>
              <w:t>и неудач в деятельности.</w:t>
            </w:r>
          </w:p>
          <w:p w:rsidR="008011F2" w:rsidRDefault="00BC181D">
            <w:pPr>
              <w:pStyle w:val="TableParagraph"/>
              <w:ind w:left="110" w:right="70"/>
              <w:rPr>
                <w:sz w:val="28"/>
              </w:rPr>
            </w:pPr>
            <w:r>
              <w:rPr>
                <w:sz w:val="28"/>
              </w:rPr>
              <w:t>Называет трудности, с которыми столкнулся при решении практической</w:t>
            </w:r>
            <w:r>
              <w:rPr>
                <w:spacing w:val="-14"/>
                <w:sz w:val="28"/>
              </w:rPr>
              <w:t xml:space="preserve"> </w:t>
            </w:r>
            <w:r>
              <w:rPr>
                <w:sz w:val="28"/>
              </w:rPr>
              <w:t>задачи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14"/>
                <w:sz w:val="28"/>
              </w:rPr>
              <w:t xml:space="preserve"> </w:t>
            </w:r>
            <w:r>
              <w:rPr>
                <w:sz w:val="28"/>
              </w:rPr>
              <w:t>предлагает пути их преодоления/избегания в</w:t>
            </w:r>
          </w:p>
          <w:p w:rsidR="008011F2" w:rsidRDefault="00BC181D">
            <w:pPr>
              <w:pStyle w:val="TableParagraph"/>
              <w:spacing w:line="308" w:lineRule="exact"/>
              <w:ind w:left="110"/>
              <w:rPr>
                <w:sz w:val="28"/>
              </w:rPr>
            </w:pPr>
            <w:r>
              <w:rPr>
                <w:sz w:val="28"/>
              </w:rPr>
              <w:t>дальнейшей</w:t>
            </w:r>
            <w:r>
              <w:rPr>
                <w:spacing w:val="-14"/>
                <w:sz w:val="28"/>
              </w:rPr>
              <w:t xml:space="preserve"> </w:t>
            </w:r>
            <w:r>
              <w:rPr>
                <w:spacing w:val="-2"/>
                <w:sz w:val="28"/>
              </w:rPr>
              <w:t>деятельности.</w:t>
            </w:r>
          </w:p>
        </w:tc>
      </w:tr>
      <w:tr w:rsidR="008011F2">
        <w:trPr>
          <w:trHeight w:val="1929"/>
        </w:trPr>
        <w:tc>
          <w:tcPr>
            <w:tcW w:w="5104" w:type="dxa"/>
          </w:tcPr>
          <w:p w:rsidR="008011F2" w:rsidRDefault="00BC181D">
            <w:pPr>
              <w:pStyle w:val="TableParagraph"/>
              <w:tabs>
                <w:tab w:val="left" w:pos="1885"/>
                <w:tab w:val="left" w:pos="3627"/>
              </w:tabs>
              <w:ind w:left="110" w:right="98"/>
              <w:jc w:val="both"/>
              <w:rPr>
                <w:sz w:val="28"/>
              </w:rPr>
            </w:pPr>
            <w:r>
              <w:rPr>
                <w:sz w:val="28"/>
              </w:rPr>
              <w:t>ОК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 xml:space="preserve">9. Ориентироваться в условиях </w:t>
            </w:r>
            <w:r>
              <w:rPr>
                <w:spacing w:val="-2"/>
                <w:sz w:val="28"/>
              </w:rPr>
              <w:t>частой</w:t>
            </w:r>
            <w:r>
              <w:rPr>
                <w:sz w:val="28"/>
              </w:rPr>
              <w:tab/>
            </w:r>
            <w:r>
              <w:rPr>
                <w:spacing w:val="-4"/>
                <w:sz w:val="28"/>
              </w:rPr>
              <w:t>смены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 xml:space="preserve">технологий </w:t>
            </w:r>
            <w:r>
              <w:rPr>
                <w:sz w:val="28"/>
              </w:rPr>
              <w:t xml:space="preserve">в </w:t>
            </w:r>
            <w:r>
              <w:rPr>
                <w:sz w:val="28"/>
              </w:rPr>
              <w:t>профессиональной деятельности.</w:t>
            </w:r>
          </w:p>
        </w:tc>
        <w:tc>
          <w:tcPr>
            <w:tcW w:w="4787" w:type="dxa"/>
          </w:tcPr>
          <w:p w:rsidR="008011F2" w:rsidRDefault="00BC181D">
            <w:pPr>
              <w:pStyle w:val="TableParagraph"/>
              <w:ind w:left="110"/>
              <w:rPr>
                <w:sz w:val="28"/>
              </w:rPr>
            </w:pPr>
            <w:r>
              <w:rPr>
                <w:sz w:val="28"/>
              </w:rPr>
              <w:t>Проявляет</w:t>
            </w:r>
            <w:r>
              <w:rPr>
                <w:spacing w:val="-12"/>
                <w:sz w:val="28"/>
              </w:rPr>
              <w:t xml:space="preserve"> </w:t>
            </w:r>
            <w:r>
              <w:rPr>
                <w:sz w:val="28"/>
              </w:rPr>
              <w:t>интерес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>к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инновациям</w:t>
            </w:r>
            <w:r>
              <w:rPr>
                <w:spacing w:val="-10"/>
                <w:sz w:val="28"/>
              </w:rPr>
              <w:t xml:space="preserve"> </w:t>
            </w:r>
            <w:r>
              <w:rPr>
                <w:sz w:val="28"/>
              </w:rPr>
              <w:t xml:space="preserve">в области профессиональной </w:t>
            </w:r>
            <w:r>
              <w:rPr>
                <w:spacing w:val="-2"/>
                <w:sz w:val="28"/>
              </w:rPr>
              <w:t>деятельности.</w:t>
            </w:r>
          </w:p>
          <w:p w:rsidR="008011F2" w:rsidRDefault="00BC181D">
            <w:pPr>
              <w:pStyle w:val="TableParagraph"/>
              <w:spacing w:line="322" w:lineRule="exact"/>
              <w:ind w:left="110"/>
              <w:rPr>
                <w:sz w:val="28"/>
              </w:rPr>
            </w:pPr>
            <w:r>
              <w:rPr>
                <w:sz w:val="28"/>
              </w:rPr>
              <w:t>Знает</w:t>
            </w:r>
            <w:r>
              <w:rPr>
                <w:spacing w:val="-15"/>
                <w:sz w:val="28"/>
              </w:rPr>
              <w:t xml:space="preserve"> </w:t>
            </w:r>
            <w:r>
              <w:rPr>
                <w:sz w:val="28"/>
              </w:rPr>
              <w:t>современные</w:t>
            </w:r>
            <w:r>
              <w:rPr>
                <w:spacing w:val="-14"/>
                <w:sz w:val="28"/>
              </w:rPr>
              <w:t xml:space="preserve"> </w:t>
            </w:r>
            <w:r>
              <w:rPr>
                <w:sz w:val="28"/>
              </w:rPr>
              <w:t>программы</w:t>
            </w:r>
            <w:r>
              <w:rPr>
                <w:spacing w:val="-14"/>
                <w:sz w:val="28"/>
              </w:rPr>
              <w:t xml:space="preserve"> </w:t>
            </w:r>
            <w:r>
              <w:rPr>
                <w:sz w:val="28"/>
              </w:rPr>
              <w:t>для выполнения задач в области профессиональной деятельности.</w:t>
            </w:r>
          </w:p>
        </w:tc>
      </w:tr>
    </w:tbl>
    <w:p w:rsidR="008011F2" w:rsidRDefault="008011F2">
      <w:pPr>
        <w:pStyle w:val="a3"/>
        <w:rPr>
          <w:b/>
          <w:sz w:val="28"/>
        </w:rPr>
      </w:pPr>
    </w:p>
    <w:p w:rsidR="008011F2" w:rsidRDefault="008011F2">
      <w:pPr>
        <w:pStyle w:val="a3"/>
        <w:spacing w:before="18"/>
        <w:rPr>
          <w:b/>
          <w:sz w:val="28"/>
        </w:rPr>
      </w:pPr>
    </w:p>
    <w:p w:rsidR="008011F2" w:rsidRDefault="00BC181D">
      <w:pPr>
        <w:pStyle w:val="a4"/>
        <w:numPr>
          <w:ilvl w:val="0"/>
          <w:numId w:val="1"/>
        </w:numPr>
        <w:tabs>
          <w:tab w:val="left" w:pos="1402"/>
          <w:tab w:val="left" w:pos="2413"/>
        </w:tabs>
        <w:ind w:left="2413" w:right="423" w:hanging="1293"/>
        <w:jc w:val="left"/>
        <w:rPr>
          <w:b/>
          <w:sz w:val="28"/>
        </w:rPr>
      </w:pPr>
      <w:r>
        <w:rPr>
          <w:b/>
          <w:sz w:val="28"/>
        </w:rPr>
        <w:t>Распределение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оценивания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результатов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обучения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видам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контроля (для учебной дисциплины «Инженерная графика»)</w:t>
      </w:r>
    </w:p>
    <w:p w:rsidR="008011F2" w:rsidRDefault="008011F2">
      <w:pPr>
        <w:pStyle w:val="a3"/>
        <w:spacing w:before="93"/>
        <w:rPr>
          <w:b/>
          <w:sz w:val="20"/>
        </w:rPr>
      </w:pPr>
    </w:p>
    <w:tbl>
      <w:tblPr>
        <w:tblW w:w="0" w:type="auto"/>
        <w:tblInd w:w="8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64"/>
        <w:gridCol w:w="1878"/>
        <w:gridCol w:w="2934"/>
      </w:tblGrid>
      <w:tr w:rsidR="008011F2">
        <w:trPr>
          <w:trHeight w:val="321"/>
        </w:trPr>
        <w:tc>
          <w:tcPr>
            <w:tcW w:w="4764" w:type="dxa"/>
            <w:vMerge w:val="restart"/>
          </w:tcPr>
          <w:p w:rsidR="008011F2" w:rsidRDefault="008011F2">
            <w:pPr>
              <w:pStyle w:val="TableParagraph"/>
              <w:spacing w:before="50"/>
              <w:rPr>
                <w:b/>
                <w:sz w:val="28"/>
              </w:rPr>
            </w:pPr>
          </w:p>
          <w:p w:rsidR="008011F2" w:rsidRDefault="00BC181D">
            <w:pPr>
              <w:pStyle w:val="TableParagraph"/>
              <w:ind w:left="1656" w:right="323" w:hanging="1331"/>
              <w:rPr>
                <w:b/>
                <w:sz w:val="28"/>
              </w:rPr>
            </w:pPr>
            <w:r>
              <w:rPr>
                <w:b/>
                <w:sz w:val="28"/>
              </w:rPr>
              <w:t>Наименование</w:t>
            </w:r>
            <w:r>
              <w:rPr>
                <w:b/>
                <w:spacing w:val="-18"/>
                <w:sz w:val="28"/>
              </w:rPr>
              <w:t xml:space="preserve"> </w:t>
            </w:r>
            <w:r>
              <w:rPr>
                <w:b/>
                <w:sz w:val="28"/>
              </w:rPr>
              <w:t>элемента</w:t>
            </w:r>
            <w:r>
              <w:rPr>
                <w:b/>
                <w:spacing w:val="-17"/>
                <w:sz w:val="28"/>
              </w:rPr>
              <w:t xml:space="preserve"> </w:t>
            </w:r>
            <w:r>
              <w:rPr>
                <w:b/>
                <w:sz w:val="28"/>
              </w:rPr>
              <w:t>умений или знаний</w:t>
            </w:r>
          </w:p>
        </w:tc>
        <w:tc>
          <w:tcPr>
            <w:tcW w:w="4812" w:type="dxa"/>
            <w:gridSpan w:val="2"/>
          </w:tcPr>
          <w:p w:rsidR="008011F2" w:rsidRDefault="00BC181D">
            <w:pPr>
              <w:pStyle w:val="TableParagraph"/>
              <w:spacing w:line="301" w:lineRule="exact"/>
              <w:ind w:left="1300"/>
              <w:rPr>
                <w:b/>
                <w:sz w:val="28"/>
              </w:rPr>
            </w:pPr>
            <w:r>
              <w:rPr>
                <w:b/>
                <w:sz w:val="28"/>
              </w:rPr>
              <w:t>Виды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аттестации</w:t>
            </w:r>
          </w:p>
        </w:tc>
      </w:tr>
      <w:tr w:rsidR="008011F2">
        <w:trPr>
          <w:trHeight w:val="1056"/>
        </w:trPr>
        <w:tc>
          <w:tcPr>
            <w:tcW w:w="4764" w:type="dxa"/>
            <w:vMerge/>
            <w:tcBorders>
              <w:top w:val="nil"/>
            </w:tcBorders>
          </w:tcPr>
          <w:p w:rsidR="008011F2" w:rsidRDefault="008011F2">
            <w:pPr>
              <w:rPr>
                <w:sz w:val="2"/>
                <w:szCs w:val="2"/>
              </w:rPr>
            </w:pPr>
          </w:p>
        </w:tc>
        <w:tc>
          <w:tcPr>
            <w:tcW w:w="1878" w:type="dxa"/>
          </w:tcPr>
          <w:p w:rsidR="008011F2" w:rsidRDefault="00BC181D">
            <w:pPr>
              <w:pStyle w:val="TableParagraph"/>
              <w:spacing w:before="204"/>
              <w:ind w:left="335" w:right="327" w:firstLine="19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Текущий контроль</w:t>
            </w:r>
          </w:p>
        </w:tc>
        <w:tc>
          <w:tcPr>
            <w:tcW w:w="2934" w:type="dxa"/>
          </w:tcPr>
          <w:p w:rsidR="008011F2" w:rsidRDefault="00BC181D">
            <w:pPr>
              <w:pStyle w:val="TableParagraph"/>
              <w:spacing w:before="45"/>
              <w:ind w:left="762" w:hanging="322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Промежуточная аттестация</w:t>
            </w:r>
          </w:p>
        </w:tc>
      </w:tr>
      <w:tr w:rsidR="008011F2">
        <w:trPr>
          <w:trHeight w:val="1247"/>
        </w:trPr>
        <w:tc>
          <w:tcPr>
            <w:tcW w:w="4764" w:type="dxa"/>
          </w:tcPr>
          <w:p w:rsidR="008011F2" w:rsidRDefault="00BC181D">
            <w:pPr>
              <w:pStyle w:val="TableParagraph"/>
              <w:spacing w:line="206" w:lineRule="auto"/>
              <w:ind w:left="110" w:right="108"/>
              <w:jc w:val="both"/>
              <w:rPr>
                <w:sz w:val="28"/>
              </w:rPr>
            </w:pPr>
            <w:r>
              <w:rPr>
                <w:sz w:val="28"/>
              </w:rPr>
              <w:t>У1.Читать конструкторскую и технологическую документацию по профилю специальности;</w:t>
            </w:r>
          </w:p>
        </w:tc>
        <w:tc>
          <w:tcPr>
            <w:tcW w:w="1878" w:type="dxa"/>
          </w:tcPr>
          <w:p w:rsidR="008011F2" w:rsidRDefault="00BC181D">
            <w:pPr>
              <w:pStyle w:val="TableParagraph"/>
              <w:spacing w:line="232" w:lineRule="auto"/>
              <w:ind w:left="6" w:right="4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 xml:space="preserve">Практическое </w:t>
            </w:r>
            <w:r>
              <w:rPr>
                <w:spacing w:val="-2"/>
                <w:sz w:val="28"/>
              </w:rPr>
              <w:t>занятие Контрольная</w:t>
            </w:r>
          </w:p>
          <w:p w:rsidR="008011F2" w:rsidRDefault="00BC181D">
            <w:pPr>
              <w:pStyle w:val="TableParagraph"/>
              <w:spacing w:line="295" w:lineRule="exact"/>
              <w:ind w:left="6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работа</w:t>
            </w:r>
          </w:p>
        </w:tc>
        <w:tc>
          <w:tcPr>
            <w:tcW w:w="2934" w:type="dxa"/>
          </w:tcPr>
          <w:p w:rsidR="008011F2" w:rsidRDefault="00BC181D">
            <w:pPr>
              <w:pStyle w:val="TableParagraph"/>
              <w:spacing w:before="194" w:line="242" w:lineRule="auto"/>
              <w:ind w:left="1155" w:hanging="1047"/>
              <w:rPr>
                <w:sz w:val="28"/>
              </w:rPr>
            </w:pPr>
            <w:r>
              <w:rPr>
                <w:spacing w:val="-2"/>
                <w:sz w:val="28"/>
              </w:rPr>
              <w:t>Дифференцированный зачет</w:t>
            </w:r>
          </w:p>
        </w:tc>
      </w:tr>
      <w:tr w:rsidR="008011F2">
        <w:trPr>
          <w:trHeight w:val="1271"/>
        </w:trPr>
        <w:tc>
          <w:tcPr>
            <w:tcW w:w="4764" w:type="dxa"/>
          </w:tcPr>
          <w:p w:rsidR="008011F2" w:rsidRDefault="00BC181D">
            <w:pPr>
              <w:pStyle w:val="TableParagraph"/>
              <w:spacing w:line="206" w:lineRule="auto"/>
              <w:ind w:left="110" w:right="108"/>
              <w:jc w:val="both"/>
              <w:rPr>
                <w:sz w:val="28"/>
              </w:rPr>
            </w:pPr>
            <w:r>
              <w:rPr>
                <w:sz w:val="28"/>
              </w:rPr>
              <w:t>У2.Выполнять комплексные чертежи геометрических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тел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проекции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точек лежащих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их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поверхности в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ручной и машинной графике;</w:t>
            </w:r>
          </w:p>
        </w:tc>
        <w:tc>
          <w:tcPr>
            <w:tcW w:w="1878" w:type="dxa"/>
          </w:tcPr>
          <w:p w:rsidR="008011F2" w:rsidRDefault="00BC181D">
            <w:pPr>
              <w:pStyle w:val="TableParagraph"/>
              <w:ind w:left="6" w:right="4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Практическое занятие</w:t>
            </w:r>
          </w:p>
          <w:p w:rsidR="008011F2" w:rsidRDefault="00BC181D">
            <w:pPr>
              <w:pStyle w:val="TableParagraph"/>
              <w:spacing w:line="316" w:lineRule="exact"/>
              <w:ind w:left="6" w:right="4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Контрольная работа</w:t>
            </w:r>
          </w:p>
        </w:tc>
        <w:tc>
          <w:tcPr>
            <w:tcW w:w="2934" w:type="dxa"/>
          </w:tcPr>
          <w:p w:rsidR="008011F2" w:rsidRDefault="00BC181D">
            <w:pPr>
              <w:pStyle w:val="TableParagraph"/>
              <w:spacing w:before="208"/>
              <w:ind w:left="1155" w:hanging="1047"/>
              <w:rPr>
                <w:sz w:val="28"/>
              </w:rPr>
            </w:pPr>
            <w:r>
              <w:rPr>
                <w:spacing w:val="-2"/>
                <w:sz w:val="28"/>
              </w:rPr>
              <w:t>Дифференцированный зачет</w:t>
            </w:r>
          </w:p>
        </w:tc>
      </w:tr>
      <w:tr w:rsidR="008011F2">
        <w:trPr>
          <w:trHeight w:val="1263"/>
        </w:trPr>
        <w:tc>
          <w:tcPr>
            <w:tcW w:w="4764" w:type="dxa"/>
          </w:tcPr>
          <w:p w:rsidR="008011F2" w:rsidRDefault="00BC181D">
            <w:pPr>
              <w:pStyle w:val="TableParagraph"/>
              <w:spacing w:line="204" w:lineRule="auto"/>
              <w:ind w:left="110" w:right="104"/>
              <w:jc w:val="both"/>
              <w:rPr>
                <w:sz w:val="28"/>
              </w:rPr>
            </w:pPr>
            <w:r>
              <w:rPr>
                <w:sz w:val="28"/>
              </w:rPr>
              <w:t xml:space="preserve">УЗ.Выполнять </w:t>
            </w:r>
            <w:r>
              <w:rPr>
                <w:sz w:val="28"/>
              </w:rPr>
              <w:t>эскизы, технические рисунки и чертежи деталей, их элементов, узлов в ручной и машинной графике;</w:t>
            </w:r>
          </w:p>
        </w:tc>
        <w:tc>
          <w:tcPr>
            <w:tcW w:w="1878" w:type="dxa"/>
          </w:tcPr>
          <w:p w:rsidR="008011F2" w:rsidRDefault="00BC181D">
            <w:pPr>
              <w:pStyle w:val="TableParagraph"/>
              <w:spacing w:line="235" w:lineRule="auto"/>
              <w:ind w:left="6" w:right="4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Практическое занятие Контрольная</w:t>
            </w:r>
          </w:p>
          <w:p w:rsidR="008011F2" w:rsidRDefault="00BC181D">
            <w:pPr>
              <w:pStyle w:val="TableParagraph"/>
              <w:spacing w:line="302" w:lineRule="exact"/>
              <w:ind w:left="6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работа</w:t>
            </w:r>
          </w:p>
        </w:tc>
        <w:tc>
          <w:tcPr>
            <w:tcW w:w="2934" w:type="dxa"/>
          </w:tcPr>
          <w:p w:rsidR="008011F2" w:rsidRDefault="00BC181D">
            <w:pPr>
              <w:pStyle w:val="TableParagraph"/>
              <w:spacing w:before="200"/>
              <w:ind w:left="1155" w:hanging="1047"/>
              <w:rPr>
                <w:sz w:val="28"/>
              </w:rPr>
            </w:pPr>
            <w:r>
              <w:rPr>
                <w:spacing w:val="-2"/>
                <w:sz w:val="28"/>
              </w:rPr>
              <w:t>Дифференцированный зачет</w:t>
            </w:r>
          </w:p>
        </w:tc>
      </w:tr>
    </w:tbl>
    <w:p w:rsidR="008011F2" w:rsidRDefault="008011F2">
      <w:pPr>
        <w:pStyle w:val="TableParagraph"/>
        <w:rPr>
          <w:sz w:val="28"/>
        </w:rPr>
        <w:sectPr w:rsidR="008011F2">
          <w:type w:val="continuous"/>
          <w:pgSz w:w="11910" w:h="16840"/>
          <w:pgMar w:top="1100" w:right="566" w:bottom="940" w:left="708" w:header="0" w:footer="749" w:gutter="0"/>
          <w:cols w:space="720"/>
        </w:sectPr>
      </w:pPr>
    </w:p>
    <w:tbl>
      <w:tblPr>
        <w:tblW w:w="0" w:type="auto"/>
        <w:tblInd w:w="8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64"/>
        <w:gridCol w:w="1878"/>
        <w:gridCol w:w="2934"/>
      </w:tblGrid>
      <w:tr w:rsidR="008011F2">
        <w:trPr>
          <w:trHeight w:val="1271"/>
        </w:trPr>
        <w:tc>
          <w:tcPr>
            <w:tcW w:w="4764" w:type="dxa"/>
          </w:tcPr>
          <w:p w:rsidR="008011F2" w:rsidRDefault="00BC181D">
            <w:pPr>
              <w:pStyle w:val="TableParagraph"/>
              <w:tabs>
                <w:tab w:val="left" w:pos="2509"/>
                <w:tab w:val="left" w:pos="3138"/>
              </w:tabs>
              <w:spacing w:line="204" w:lineRule="auto"/>
              <w:ind w:left="110" w:right="104"/>
              <w:jc w:val="both"/>
              <w:rPr>
                <w:sz w:val="28"/>
              </w:rPr>
            </w:pPr>
            <w:r>
              <w:rPr>
                <w:spacing w:val="-2"/>
                <w:sz w:val="28"/>
              </w:rPr>
              <w:lastRenderedPageBreak/>
              <w:t>У4.Выполнять</w:t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графические изображения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 xml:space="preserve">технологического </w:t>
            </w:r>
            <w:r>
              <w:rPr>
                <w:sz w:val="28"/>
              </w:rPr>
              <w:t xml:space="preserve">оборудования и </w:t>
            </w:r>
            <w:r>
              <w:rPr>
                <w:sz w:val="28"/>
              </w:rPr>
              <w:t>технологических схем в ручной и машинной графике;</w:t>
            </w:r>
          </w:p>
        </w:tc>
        <w:tc>
          <w:tcPr>
            <w:tcW w:w="1878" w:type="dxa"/>
          </w:tcPr>
          <w:p w:rsidR="008011F2" w:rsidRDefault="00BC181D">
            <w:pPr>
              <w:pStyle w:val="TableParagraph"/>
              <w:spacing w:line="316" w:lineRule="exact"/>
              <w:ind w:left="6" w:right="4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Практическое занятие Контрольная работа</w:t>
            </w:r>
          </w:p>
        </w:tc>
        <w:tc>
          <w:tcPr>
            <w:tcW w:w="2934" w:type="dxa"/>
          </w:tcPr>
          <w:p w:rsidR="008011F2" w:rsidRDefault="00BC181D">
            <w:pPr>
              <w:pStyle w:val="TableParagraph"/>
              <w:spacing w:before="208"/>
              <w:ind w:left="1155" w:hanging="1047"/>
              <w:rPr>
                <w:sz w:val="28"/>
              </w:rPr>
            </w:pPr>
            <w:r>
              <w:rPr>
                <w:spacing w:val="-2"/>
                <w:sz w:val="28"/>
              </w:rPr>
              <w:t>Дифференцированный зачет</w:t>
            </w:r>
          </w:p>
        </w:tc>
      </w:tr>
      <w:tr w:rsidR="008011F2">
        <w:trPr>
          <w:trHeight w:val="1368"/>
        </w:trPr>
        <w:tc>
          <w:tcPr>
            <w:tcW w:w="4764" w:type="dxa"/>
          </w:tcPr>
          <w:p w:rsidR="008011F2" w:rsidRDefault="00BC181D">
            <w:pPr>
              <w:pStyle w:val="TableParagraph"/>
              <w:tabs>
                <w:tab w:val="left" w:pos="1233"/>
                <w:tab w:val="left" w:pos="3085"/>
                <w:tab w:val="left" w:pos="3452"/>
              </w:tabs>
              <w:spacing w:line="274" w:lineRule="exact"/>
              <w:ind w:left="110" w:right="102"/>
              <w:jc w:val="both"/>
              <w:rPr>
                <w:sz w:val="28"/>
              </w:rPr>
            </w:pPr>
            <w:r>
              <w:rPr>
                <w:spacing w:val="-2"/>
                <w:sz w:val="28"/>
              </w:rPr>
              <w:t>У5.Оформлять</w:t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проектно-</w:t>
            </w:r>
            <w:r>
              <w:rPr>
                <w:sz w:val="28"/>
              </w:rPr>
              <w:t>конструкторскую, технологическую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pacing w:val="-10"/>
                <w:sz w:val="28"/>
              </w:rPr>
              <w:t>и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другую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 xml:space="preserve">техническую </w:t>
            </w:r>
            <w:r>
              <w:rPr>
                <w:sz w:val="28"/>
              </w:rPr>
              <w:t>документацию в соответствии с действующей нормативной базой;</w:t>
            </w:r>
          </w:p>
        </w:tc>
        <w:tc>
          <w:tcPr>
            <w:tcW w:w="1878" w:type="dxa"/>
          </w:tcPr>
          <w:p w:rsidR="008011F2" w:rsidRDefault="00BC181D">
            <w:pPr>
              <w:pStyle w:val="TableParagraph"/>
              <w:spacing w:line="235" w:lineRule="auto"/>
              <w:ind w:left="6" w:right="4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Практическое занятие Контрольная работа</w:t>
            </w:r>
          </w:p>
        </w:tc>
        <w:tc>
          <w:tcPr>
            <w:tcW w:w="2934" w:type="dxa"/>
          </w:tcPr>
          <w:p w:rsidR="008011F2" w:rsidRDefault="00BC181D">
            <w:pPr>
              <w:pStyle w:val="TableParagraph"/>
              <w:spacing w:before="252"/>
              <w:ind w:left="1155" w:hanging="1047"/>
              <w:rPr>
                <w:sz w:val="28"/>
              </w:rPr>
            </w:pPr>
            <w:r>
              <w:rPr>
                <w:spacing w:val="-2"/>
                <w:sz w:val="28"/>
              </w:rPr>
              <w:t>Дифференцированный зачет</w:t>
            </w:r>
          </w:p>
        </w:tc>
      </w:tr>
      <w:tr w:rsidR="008011F2">
        <w:trPr>
          <w:trHeight w:val="1246"/>
        </w:trPr>
        <w:tc>
          <w:tcPr>
            <w:tcW w:w="4764" w:type="dxa"/>
          </w:tcPr>
          <w:p w:rsidR="008011F2" w:rsidRDefault="00BC181D">
            <w:pPr>
              <w:pStyle w:val="TableParagraph"/>
              <w:spacing w:line="208" w:lineRule="auto"/>
              <w:ind w:left="110" w:right="102"/>
              <w:rPr>
                <w:sz w:val="28"/>
              </w:rPr>
            </w:pPr>
            <w:r>
              <w:rPr>
                <w:sz w:val="28"/>
              </w:rPr>
              <w:t>31.Правила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чтения</w:t>
            </w:r>
            <w:r>
              <w:rPr>
                <w:spacing w:val="40"/>
                <w:sz w:val="28"/>
              </w:rPr>
              <w:t xml:space="preserve"> </w:t>
            </w:r>
            <w:r>
              <w:rPr>
                <w:sz w:val="28"/>
              </w:rPr>
              <w:t>конструкторской и технологической документации;</w:t>
            </w:r>
          </w:p>
        </w:tc>
        <w:tc>
          <w:tcPr>
            <w:tcW w:w="1878" w:type="dxa"/>
          </w:tcPr>
          <w:p w:rsidR="008011F2" w:rsidRDefault="00BC181D">
            <w:pPr>
              <w:pStyle w:val="TableParagraph"/>
              <w:spacing w:line="232" w:lineRule="auto"/>
              <w:ind w:left="6" w:right="4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Практическое занятие</w:t>
            </w:r>
          </w:p>
          <w:p w:rsidR="008011F2" w:rsidRDefault="00BC181D">
            <w:pPr>
              <w:pStyle w:val="TableParagraph"/>
              <w:spacing w:line="312" w:lineRule="exact"/>
              <w:ind w:left="6" w:right="4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Контрольная работа</w:t>
            </w:r>
          </w:p>
        </w:tc>
        <w:tc>
          <w:tcPr>
            <w:tcW w:w="2934" w:type="dxa"/>
          </w:tcPr>
          <w:p w:rsidR="008011F2" w:rsidRDefault="00BC181D">
            <w:pPr>
              <w:pStyle w:val="TableParagraph"/>
              <w:spacing w:before="193"/>
              <w:ind w:left="1155" w:hanging="1047"/>
              <w:rPr>
                <w:sz w:val="28"/>
              </w:rPr>
            </w:pPr>
            <w:r>
              <w:rPr>
                <w:spacing w:val="-2"/>
                <w:sz w:val="28"/>
              </w:rPr>
              <w:t>Дифференцированный зачет</w:t>
            </w:r>
          </w:p>
        </w:tc>
      </w:tr>
      <w:tr w:rsidR="008011F2">
        <w:trPr>
          <w:trHeight w:val="1390"/>
        </w:trPr>
        <w:tc>
          <w:tcPr>
            <w:tcW w:w="4764" w:type="dxa"/>
          </w:tcPr>
          <w:p w:rsidR="008011F2" w:rsidRDefault="00BC181D">
            <w:pPr>
              <w:pStyle w:val="TableParagraph"/>
              <w:tabs>
                <w:tab w:val="left" w:pos="3022"/>
                <w:tab w:val="left" w:pos="3492"/>
              </w:tabs>
              <w:spacing w:line="206" w:lineRule="auto"/>
              <w:ind w:left="110" w:right="103"/>
              <w:jc w:val="both"/>
              <w:rPr>
                <w:sz w:val="28"/>
              </w:rPr>
            </w:pPr>
            <w:r>
              <w:rPr>
                <w:spacing w:val="-2"/>
                <w:sz w:val="28"/>
              </w:rPr>
              <w:t>32.Способы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графического представления</w:t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объектов,</w:t>
            </w:r>
          </w:p>
          <w:p w:rsidR="008011F2" w:rsidRDefault="00BC181D">
            <w:pPr>
              <w:pStyle w:val="TableParagraph"/>
              <w:tabs>
                <w:tab w:val="left" w:pos="3646"/>
              </w:tabs>
              <w:spacing w:line="278" w:lineRule="exact"/>
              <w:ind w:left="110" w:right="108"/>
              <w:jc w:val="both"/>
              <w:rPr>
                <w:sz w:val="28"/>
              </w:rPr>
            </w:pPr>
            <w:r>
              <w:rPr>
                <w:spacing w:val="-2"/>
                <w:sz w:val="28"/>
              </w:rPr>
              <w:t>пространственных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 xml:space="preserve">образов, </w:t>
            </w:r>
            <w:r>
              <w:rPr>
                <w:sz w:val="28"/>
              </w:rPr>
              <w:t xml:space="preserve">технологического оборудования и </w:t>
            </w:r>
            <w:r>
              <w:rPr>
                <w:spacing w:val="-2"/>
                <w:sz w:val="28"/>
              </w:rPr>
              <w:t>схем;</w:t>
            </w:r>
          </w:p>
        </w:tc>
        <w:tc>
          <w:tcPr>
            <w:tcW w:w="1878" w:type="dxa"/>
          </w:tcPr>
          <w:p w:rsidR="008011F2" w:rsidRDefault="00BC181D">
            <w:pPr>
              <w:pStyle w:val="TableParagraph"/>
              <w:spacing w:line="235" w:lineRule="auto"/>
              <w:ind w:left="6" w:right="4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Практическое занятие Контрольная работа</w:t>
            </w:r>
          </w:p>
        </w:tc>
        <w:tc>
          <w:tcPr>
            <w:tcW w:w="2934" w:type="dxa"/>
          </w:tcPr>
          <w:p w:rsidR="008011F2" w:rsidRDefault="00BC181D">
            <w:pPr>
              <w:pStyle w:val="TableParagraph"/>
              <w:spacing w:before="264"/>
              <w:ind w:left="1155" w:hanging="1047"/>
              <w:rPr>
                <w:sz w:val="28"/>
              </w:rPr>
            </w:pPr>
            <w:r>
              <w:rPr>
                <w:spacing w:val="-2"/>
                <w:sz w:val="28"/>
              </w:rPr>
              <w:t>Дифференцированный зачет</w:t>
            </w:r>
          </w:p>
        </w:tc>
      </w:tr>
      <w:tr w:rsidR="008011F2">
        <w:trPr>
          <w:trHeight w:val="1267"/>
        </w:trPr>
        <w:tc>
          <w:tcPr>
            <w:tcW w:w="4764" w:type="dxa"/>
          </w:tcPr>
          <w:p w:rsidR="008011F2" w:rsidRDefault="00BC181D">
            <w:pPr>
              <w:pStyle w:val="TableParagraph"/>
              <w:tabs>
                <w:tab w:val="left" w:pos="1834"/>
                <w:tab w:val="left" w:pos="3153"/>
                <w:tab w:val="left" w:pos="3723"/>
              </w:tabs>
              <w:spacing w:line="206" w:lineRule="auto"/>
              <w:ind w:left="110" w:right="102"/>
              <w:rPr>
                <w:sz w:val="28"/>
              </w:rPr>
            </w:pPr>
            <w:r>
              <w:rPr>
                <w:spacing w:val="-2"/>
                <w:sz w:val="28"/>
              </w:rPr>
              <w:t>33.Законы,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методы</w:t>
            </w:r>
            <w:r>
              <w:rPr>
                <w:sz w:val="28"/>
              </w:rPr>
              <w:tab/>
            </w:r>
            <w:r>
              <w:rPr>
                <w:spacing w:val="-10"/>
                <w:sz w:val="28"/>
              </w:rPr>
              <w:t>и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 xml:space="preserve">приемы </w:t>
            </w:r>
            <w:r>
              <w:rPr>
                <w:sz w:val="28"/>
              </w:rPr>
              <w:t>проекционного черчения;</w:t>
            </w:r>
          </w:p>
        </w:tc>
        <w:tc>
          <w:tcPr>
            <w:tcW w:w="1878" w:type="dxa"/>
          </w:tcPr>
          <w:p w:rsidR="008011F2" w:rsidRDefault="00BC181D">
            <w:pPr>
              <w:pStyle w:val="TableParagraph"/>
              <w:spacing w:line="235" w:lineRule="auto"/>
              <w:ind w:left="6" w:right="4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Практическое занятие Контрольная</w:t>
            </w:r>
          </w:p>
          <w:p w:rsidR="008011F2" w:rsidRDefault="00BC181D">
            <w:pPr>
              <w:pStyle w:val="TableParagraph"/>
              <w:spacing w:line="303" w:lineRule="exact"/>
              <w:ind w:left="6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работа</w:t>
            </w:r>
          </w:p>
        </w:tc>
        <w:tc>
          <w:tcPr>
            <w:tcW w:w="2934" w:type="dxa"/>
          </w:tcPr>
          <w:p w:rsidR="008011F2" w:rsidRDefault="00BC181D">
            <w:pPr>
              <w:pStyle w:val="TableParagraph"/>
              <w:spacing w:before="204"/>
              <w:ind w:left="1155" w:hanging="1047"/>
              <w:rPr>
                <w:sz w:val="28"/>
              </w:rPr>
            </w:pPr>
            <w:r>
              <w:rPr>
                <w:spacing w:val="-2"/>
                <w:sz w:val="28"/>
              </w:rPr>
              <w:t>Дифференцированный зачет</w:t>
            </w:r>
          </w:p>
        </w:tc>
      </w:tr>
      <w:tr w:rsidR="008011F2">
        <w:trPr>
          <w:trHeight w:val="1646"/>
        </w:trPr>
        <w:tc>
          <w:tcPr>
            <w:tcW w:w="4764" w:type="dxa"/>
          </w:tcPr>
          <w:p w:rsidR="008011F2" w:rsidRDefault="00BC181D">
            <w:pPr>
              <w:pStyle w:val="TableParagraph"/>
              <w:tabs>
                <w:tab w:val="left" w:pos="2590"/>
                <w:tab w:val="left" w:pos="2941"/>
              </w:tabs>
              <w:spacing w:line="204" w:lineRule="auto"/>
              <w:ind w:left="110" w:right="104"/>
              <w:jc w:val="both"/>
              <w:rPr>
                <w:sz w:val="28"/>
              </w:rPr>
            </w:pPr>
            <w:r>
              <w:rPr>
                <w:spacing w:val="-2"/>
                <w:sz w:val="28"/>
              </w:rPr>
              <w:t>Затребования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 xml:space="preserve">государственных </w:t>
            </w:r>
            <w:r>
              <w:rPr>
                <w:sz w:val="28"/>
              </w:rPr>
              <w:t xml:space="preserve">стандартов Единой системы </w:t>
            </w:r>
            <w:r>
              <w:rPr>
                <w:spacing w:val="-2"/>
                <w:sz w:val="28"/>
              </w:rPr>
              <w:t>конструкторской</w:t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 xml:space="preserve">документации </w:t>
            </w:r>
            <w:r>
              <w:rPr>
                <w:sz w:val="28"/>
              </w:rPr>
              <w:t xml:space="preserve">(ЕСКД) и Единой системы </w:t>
            </w:r>
            <w:r>
              <w:rPr>
                <w:spacing w:val="-2"/>
                <w:sz w:val="28"/>
              </w:rPr>
              <w:t>технологической</w:t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документации</w:t>
            </w:r>
          </w:p>
          <w:p w:rsidR="008011F2" w:rsidRDefault="00BC181D">
            <w:pPr>
              <w:pStyle w:val="TableParagraph"/>
              <w:spacing w:line="260" w:lineRule="exact"/>
              <w:ind w:left="110"/>
              <w:rPr>
                <w:sz w:val="28"/>
              </w:rPr>
            </w:pPr>
            <w:r>
              <w:rPr>
                <w:spacing w:val="-2"/>
                <w:sz w:val="28"/>
              </w:rPr>
              <w:t>(ЕСТД);</w:t>
            </w:r>
          </w:p>
        </w:tc>
        <w:tc>
          <w:tcPr>
            <w:tcW w:w="1878" w:type="dxa"/>
          </w:tcPr>
          <w:p w:rsidR="008011F2" w:rsidRDefault="00BC181D">
            <w:pPr>
              <w:pStyle w:val="TableParagraph"/>
              <w:spacing w:line="235" w:lineRule="auto"/>
              <w:ind w:left="6" w:right="4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Практическое занятие Контрольная работа</w:t>
            </w:r>
          </w:p>
        </w:tc>
        <w:tc>
          <w:tcPr>
            <w:tcW w:w="2934" w:type="dxa"/>
          </w:tcPr>
          <w:p w:rsidR="008011F2" w:rsidRDefault="008011F2">
            <w:pPr>
              <w:pStyle w:val="TableParagraph"/>
              <w:spacing w:before="69"/>
              <w:rPr>
                <w:b/>
                <w:sz w:val="28"/>
              </w:rPr>
            </w:pPr>
          </w:p>
          <w:p w:rsidR="008011F2" w:rsidRDefault="00BC181D">
            <w:pPr>
              <w:pStyle w:val="TableParagraph"/>
              <w:spacing w:line="242" w:lineRule="auto"/>
              <w:ind w:left="1155" w:hanging="1047"/>
              <w:rPr>
                <w:sz w:val="28"/>
              </w:rPr>
            </w:pPr>
            <w:r>
              <w:rPr>
                <w:spacing w:val="-2"/>
                <w:sz w:val="28"/>
              </w:rPr>
              <w:t>Дифференцированный зачет</w:t>
            </w:r>
          </w:p>
        </w:tc>
      </w:tr>
      <w:tr w:rsidR="008011F2">
        <w:trPr>
          <w:trHeight w:val="1266"/>
        </w:trPr>
        <w:tc>
          <w:tcPr>
            <w:tcW w:w="4764" w:type="dxa"/>
          </w:tcPr>
          <w:p w:rsidR="008011F2" w:rsidRDefault="00BC181D">
            <w:pPr>
              <w:pStyle w:val="TableParagraph"/>
              <w:spacing w:line="206" w:lineRule="auto"/>
              <w:ind w:left="110" w:right="102"/>
              <w:jc w:val="both"/>
              <w:rPr>
                <w:sz w:val="28"/>
              </w:rPr>
            </w:pPr>
            <w:r>
              <w:rPr>
                <w:sz w:val="28"/>
              </w:rPr>
              <w:t xml:space="preserve">35.Правила выполнения чертежей, технических рисунков, эскизов и </w:t>
            </w:r>
            <w:r>
              <w:rPr>
                <w:spacing w:val="-2"/>
                <w:sz w:val="28"/>
              </w:rPr>
              <w:t>схем;</w:t>
            </w:r>
          </w:p>
        </w:tc>
        <w:tc>
          <w:tcPr>
            <w:tcW w:w="1878" w:type="dxa"/>
          </w:tcPr>
          <w:p w:rsidR="008011F2" w:rsidRDefault="00BC181D">
            <w:pPr>
              <w:pStyle w:val="TableParagraph"/>
              <w:spacing w:line="316" w:lineRule="exact"/>
              <w:ind w:left="6" w:right="4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Практическое занятие Контрольная работа</w:t>
            </w:r>
          </w:p>
        </w:tc>
        <w:tc>
          <w:tcPr>
            <w:tcW w:w="2934" w:type="dxa"/>
          </w:tcPr>
          <w:p w:rsidR="008011F2" w:rsidRDefault="00BC181D">
            <w:pPr>
              <w:pStyle w:val="TableParagraph"/>
              <w:spacing w:before="204"/>
              <w:ind w:left="1155" w:hanging="1047"/>
              <w:rPr>
                <w:sz w:val="28"/>
              </w:rPr>
            </w:pPr>
            <w:r>
              <w:rPr>
                <w:spacing w:val="-2"/>
                <w:sz w:val="28"/>
              </w:rPr>
              <w:t>Дифференцированный зачет</w:t>
            </w:r>
          </w:p>
        </w:tc>
      </w:tr>
      <w:tr w:rsidR="008011F2">
        <w:trPr>
          <w:trHeight w:val="1286"/>
        </w:trPr>
        <w:tc>
          <w:tcPr>
            <w:tcW w:w="4764" w:type="dxa"/>
          </w:tcPr>
          <w:p w:rsidR="008011F2" w:rsidRDefault="00BC181D">
            <w:pPr>
              <w:pStyle w:val="TableParagraph"/>
              <w:ind w:left="110" w:right="102"/>
              <w:rPr>
                <w:sz w:val="28"/>
              </w:rPr>
            </w:pPr>
            <w:r>
              <w:rPr>
                <w:sz w:val="28"/>
              </w:rPr>
              <w:t>Зб.Технику</w:t>
            </w:r>
            <w:r>
              <w:rPr>
                <w:spacing w:val="80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80"/>
                <w:sz w:val="28"/>
              </w:rPr>
              <w:t xml:space="preserve"> </w:t>
            </w:r>
            <w:r>
              <w:rPr>
                <w:sz w:val="28"/>
              </w:rPr>
              <w:t>принципы</w:t>
            </w:r>
            <w:r>
              <w:rPr>
                <w:spacing w:val="80"/>
                <w:sz w:val="28"/>
              </w:rPr>
              <w:t xml:space="preserve"> </w:t>
            </w:r>
            <w:r>
              <w:rPr>
                <w:sz w:val="28"/>
              </w:rPr>
              <w:t xml:space="preserve">нанесения </w:t>
            </w:r>
            <w:r>
              <w:rPr>
                <w:spacing w:val="-2"/>
                <w:sz w:val="28"/>
              </w:rPr>
              <w:t>размеров;</w:t>
            </w:r>
          </w:p>
        </w:tc>
        <w:tc>
          <w:tcPr>
            <w:tcW w:w="1878" w:type="dxa"/>
          </w:tcPr>
          <w:p w:rsidR="008011F2" w:rsidRDefault="00BC181D">
            <w:pPr>
              <w:pStyle w:val="TableParagraph"/>
              <w:ind w:left="6" w:right="4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Практическое занятие</w:t>
            </w:r>
          </w:p>
          <w:p w:rsidR="008011F2" w:rsidRDefault="00BC181D">
            <w:pPr>
              <w:pStyle w:val="TableParagraph"/>
              <w:spacing w:line="322" w:lineRule="exact"/>
              <w:ind w:left="6" w:right="4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Контрольная работа</w:t>
            </w:r>
          </w:p>
        </w:tc>
        <w:tc>
          <w:tcPr>
            <w:tcW w:w="2934" w:type="dxa"/>
          </w:tcPr>
          <w:p w:rsidR="008011F2" w:rsidRDefault="00BC181D">
            <w:pPr>
              <w:pStyle w:val="TableParagraph"/>
              <w:spacing w:before="214"/>
              <w:ind w:left="1155" w:hanging="1047"/>
              <w:rPr>
                <w:sz w:val="28"/>
              </w:rPr>
            </w:pPr>
            <w:r>
              <w:rPr>
                <w:spacing w:val="-2"/>
                <w:sz w:val="28"/>
              </w:rPr>
              <w:t>Дифференцированный зачет</w:t>
            </w:r>
          </w:p>
        </w:tc>
      </w:tr>
      <w:tr w:rsidR="008011F2">
        <w:trPr>
          <w:trHeight w:val="1266"/>
        </w:trPr>
        <w:tc>
          <w:tcPr>
            <w:tcW w:w="4764" w:type="dxa"/>
          </w:tcPr>
          <w:p w:rsidR="008011F2" w:rsidRDefault="00BC181D">
            <w:pPr>
              <w:pStyle w:val="TableParagraph"/>
              <w:tabs>
                <w:tab w:val="left" w:pos="906"/>
                <w:tab w:val="left" w:pos="2239"/>
                <w:tab w:val="left" w:pos="3765"/>
                <w:tab w:val="left" w:pos="4360"/>
              </w:tabs>
              <w:spacing w:line="211" w:lineRule="auto"/>
              <w:ind w:left="110" w:right="103"/>
              <w:rPr>
                <w:sz w:val="28"/>
              </w:rPr>
            </w:pPr>
            <w:r>
              <w:rPr>
                <w:spacing w:val="-4"/>
                <w:sz w:val="28"/>
              </w:rPr>
              <w:t>37.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Классы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точности</w:t>
            </w:r>
            <w:r>
              <w:rPr>
                <w:sz w:val="28"/>
              </w:rPr>
              <w:tab/>
            </w:r>
            <w:r>
              <w:rPr>
                <w:spacing w:val="-10"/>
                <w:sz w:val="28"/>
              </w:rPr>
              <w:t>и</w:t>
            </w:r>
            <w:r>
              <w:rPr>
                <w:sz w:val="28"/>
              </w:rPr>
              <w:tab/>
            </w:r>
            <w:r>
              <w:rPr>
                <w:spacing w:val="-6"/>
                <w:sz w:val="28"/>
              </w:rPr>
              <w:t xml:space="preserve">их </w:t>
            </w:r>
            <w:r>
              <w:rPr>
                <w:sz w:val="28"/>
              </w:rPr>
              <w:t>обозначение на чертежах;</w:t>
            </w:r>
          </w:p>
        </w:tc>
        <w:tc>
          <w:tcPr>
            <w:tcW w:w="1878" w:type="dxa"/>
          </w:tcPr>
          <w:p w:rsidR="008011F2" w:rsidRDefault="00BC181D">
            <w:pPr>
              <w:pStyle w:val="TableParagraph"/>
              <w:spacing w:line="235" w:lineRule="auto"/>
              <w:ind w:left="6" w:right="4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Практическое занятие</w:t>
            </w:r>
          </w:p>
          <w:p w:rsidR="008011F2" w:rsidRDefault="00BC181D">
            <w:pPr>
              <w:pStyle w:val="TableParagraph"/>
              <w:spacing w:line="316" w:lineRule="exact"/>
              <w:ind w:left="6" w:right="4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Контрольная работа</w:t>
            </w:r>
          </w:p>
        </w:tc>
        <w:tc>
          <w:tcPr>
            <w:tcW w:w="2934" w:type="dxa"/>
          </w:tcPr>
          <w:p w:rsidR="008011F2" w:rsidRDefault="00BC181D">
            <w:pPr>
              <w:pStyle w:val="TableParagraph"/>
              <w:spacing w:before="202" w:line="242" w:lineRule="auto"/>
              <w:ind w:left="1155" w:hanging="1047"/>
              <w:rPr>
                <w:sz w:val="28"/>
              </w:rPr>
            </w:pPr>
            <w:r>
              <w:rPr>
                <w:spacing w:val="-2"/>
                <w:sz w:val="28"/>
              </w:rPr>
              <w:t>Дифференцированный зачет</w:t>
            </w:r>
          </w:p>
        </w:tc>
      </w:tr>
      <w:tr w:rsidR="008011F2">
        <w:trPr>
          <w:trHeight w:val="1253"/>
        </w:trPr>
        <w:tc>
          <w:tcPr>
            <w:tcW w:w="4764" w:type="dxa"/>
          </w:tcPr>
          <w:p w:rsidR="008011F2" w:rsidRDefault="00BC181D">
            <w:pPr>
              <w:pStyle w:val="TableParagraph"/>
              <w:spacing w:before="3" w:line="204" w:lineRule="auto"/>
              <w:ind w:left="110" w:right="102"/>
              <w:rPr>
                <w:sz w:val="28"/>
              </w:rPr>
            </w:pPr>
            <w:r>
              <w:rPr>
                <w:sz w:val="28"/>
              </w:rPr>
              <w:t>38.Типы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назначение</w:t>
            </w:r>
            <w:r>
              <w:rPr>
                <w:spacing w:val="-11"/>
                <w:sz w:val="28"/>
              </w:rPr>
              <w:t xml:space="preserve"> </w:t>
            </w:r>
            <w:r>
              <w:rPr>
                <w:sz w:val="28"/>
              </w:rPr>
              <w:t>спецификаций, правила их чтения и составления</w:t>
            </w:r>
          </w:p>
        </w:tc>
        <w:tc>
          <w:tcPr>
            <w:tcW w:w="1878" w:type="dxa"/>
          </w:tcPr>
          <w:p w:rsidR="008011F2" w:rsidRDefault="00BC181D">
            <w:pPr>
              <w:pStyle w:val="TableParagraph"/>
              <w:spacing w:line="232" w:lineRule="auto"/>
              <w:ind w:left="6" w:right="4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Практическое занятие Контрольная</w:t>
            </w:r>
          </w:p>
          <w:p w:rsidR="008011F2" w:rsidRDefault="00BC181D">
            <w:pPr>
              <w:pStyle w:val="TableParagraph"/>
              <w:spacing w:line="295" w:lineRule="exact"/>
              <w:ind w:left="6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работа</w:t>
            </w:r>
          </w:p>
        </w:tc>
        <w:tc>
          <w:tcPr>
            <w:tcW w:w="2934" w:type="dxa"/>
          </w:tcPr>
          <w:p w:rsidR="008011F2" w:rsidRDefault="00BC181D">
            <w:pPr>
              <w:pStyle w:val="TableParagraph"/>
              <w:spacing w:before="199"/>
              <w:ind w:left="1155" w:hanging="1047"/>
              <w:rPr>
                <w:sz w:val="28"/>
              </w:rPr>
            </w:pPr>
            <w:r>
              <w:rPr>
                <w:spacing w:val="-2"/>
                <w:sz w:val="28"/>
              </w:rPr>
              <w:t>Дифференцированный зачет</w:t>
            </w:r>
          </w:p>
        </w:tc>
      </w:tr>
    </w:tbl>
    <w:p w:rsidR="008011F2" w:rsidRDefault="008011F2">
      <w:pPr>
        <w:pStyle w:val="TableParagraph"/>
        <w:rPr>
          <w:sz w:val="28"/>
        </w:rPr>
        <w:sectPr w:rsidR="008011F2">
          <w:type w:val="continuous"/>
          <w:pgSz w:w="11910" w:h="16840"/>
          <w:pgMar w:top="1100" w:right="566" w:bottom="940" w:left="708" w:header="0" w:footer="749" w:gutter="0"/>
          <w:cols w:space="720"/>
        </w:sectPr>
      </w:pPr>
    </w:p>
    <w:p w:rsidR="008011F2" w:rsidRDefault="00BC181D">
      <w:pPr>
        <w:pStyle w:val="a4"/>
        <w:numPr>
          <w:ilvl w:val="0"/>
          <w:numId w:val="1"/>
        </w:numPr>
        <w:tabs>
          <w:tab w:val="left" w:pos="1369"/>
        </w:tabs>
        <w:spacing w:before="62" w:line="249" w:lineRule="auto"/>
        <w:ind w:left="1010" w:right="374" w:firstLine="0"/>
        <w:jc w:val="left"/>
        <w:rPr>
          <w:b/>
          <w:sz w:val="27"/>
        </w:rPr>
      </w:pPr>
      <w:r>
        <w:rPr>
          <w:b/>
          <w:sz w:val="27"/>
        </w:rPr>
        <w:lastRenderedPageBreak/>
        <w:t>Распределение</w:t>
      </w:r>
      <w:r>
        <w:rPr>
          <w:b/>
          <w:spacing w:val="40"/>
          <w:sz w:val="27"/>
        </w:rPr>
        <w:t xml:space="preserve"> </w:t>
      </w:r>
      <w:r>
        <w:rPr>
          <w:b/>
          <w:sz w:val="27"/>
        </w:rPr>
        <w:t>типов</w:t>
      </w:r>
      <w:r>
        <w:rPr>
          <w:b/>
          <w:spacing w:val="80"/>
          <w:sz w:val="27"/>
        </w:rPr>
        <w:t xml:space="preserve"> </w:t>
      </w:r>
      <w:r>
        <w:rPr>
          <w:b/>
          <w:sz w:val="27"/>
        </w:rPr>
        <w:t>контрольных</w:t>
      </w:r>
      <w:r>
        <w:rPr>
          <w:b/>
          <w:spacing w:val="80"/>
          <w:sz w:val="27"/>
        </w:rPr>
        <w:t xml:space="preserve"> </w:t>
      </w:r>
      <w:r>
        <w:rPr>
          <w:b/>
          <w:sz w:val="27"/>
        </w:rPr>
        <w:t>заданий</w:t>
      </w:r>
      <w:r>
        <w:rPr>
          <w:b/>
          <w:spacing w:val="40"/>
          <w:sz w:val="27"/>
        </w:rPr>
        <w:t xml:space="preserve"> </w:t>
      </w:r>
      <w:r>
        <w:rPr>
          <w:b/>
          <w:sz w:val="27"/>
        </w:rPr>
        <w:t>по</w:t>
      </w:r>
      <w:r>
        <w:rPr>
          <w:b/>
          <w:spacing w:val="80"/>
          <w:sz w:val="27"/>
        </w:rPr>
        <w:t xml:space="preserve"> </w:t>
      </w:r>
      <w:r>
        <w:rPr>
          <w:b/>
          <w:sz w:val="27"/>
        </w:rPr>
        <w:t>элементам</w:t>
      </w:r>
      <w:r>
        <w:rPr>
          <w:b/>
          <w:spacing w:val="40"/>
          <w:sz w:val="27"/>
        </w:rPr>
        <w:t xml:space="preserve"> </w:t>
      </w:r>
      <w:r>
        <w:rPr>
          <w:b/>
          <w:sz w:val="27"/>
        </w:rPr>
        <w:t>знаний</w:t>
      </w:r>
      <w:r>
        <w:rPr>
          <w:b/>
          <w:spacing w:val="80"/>
          <w:sz w:val="27"/>
        </w:rPr>
        <w:t xml:space="preserve"> </w:t>
      </w:r>
      <w:r>
        <w:rPr>
          <w:b/>
          <w:sz w:val="27"/>
        </w:rPr>
        <w:t>и умений текущего контроля.</w:t>
      </w:r>
    </w:p>
    <w:p w:rsidR="008011F2" w:rsidRDefault="008011F2">
      <w:pPr>
        <w:pStyle w:val="a3"/>
        <w:rPr>
          <w:b/>
          <w:sz w:val="20"/>
        </w:rPr>
      </w:pPr>
    </w:p>
    <w:tbl>
      <w:tblPr>
        <w:tblW w:w="0" w:type="auto"/>
        <w:tblInd w:w="12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79"/>
        <w:gridCol w:w="380"/>
        <w:gridCol w:w="448"/>
        <w:gridCol w:w="419"/>
        <w:gridCol w:w="424"/>
        <w:gridCol w:w="444"/>
        <w:gridCol w:w="439"/>
        <w:gridCol w:w="444"/>
        <w:gridCol w:w="429"/>
        <w:gridCol w:w="410"/>
        <w:gridCol w:w="439"/>
        <w:gridCol w:w="424"/>
        <w:gridCol w:w="443"/>
        <w:gridCol w:w="458"/>
      </w:tblGrid>
      <w:tr w:rsidR="008011F2">
        <w:trPr>
          <w:trHeight w:val="470"/>
        </w:trPr>
        <w:tc>
          <w:tcPr>
            <w:tcW w:w="3179" w:type="dxa"/>
            <w:vMerge w:val="restart"/>
          </w:tcPr>
          <w:p w:rsidR="008011F2" w:rsidRDefault="00BC181D">
            <w:pPr>
              <w:pStyle w:val="TableParagraph"/>
              <w:spacing w:before="30" w:line="276" w:lineRule="auto"/>
              <w:ind w:left="571" w:right="58" w:firstLine="379"/>
              <w:rPr>
                <w:b/>
                <w:sz w:val="24"/>
              </w:rPr>
            </w:pPr>
            <w:r>
              <w:rPr>
                <w:spacing w:val="-2"/>
                <w:sz w:val="24"/>
              </w:rPr>
              <w:t xml:space="preserve">Содержание </w:t>
            </w:r>
            <w:r>
              <w:rPr>
                <w:sz w:val="24"/>
              </w:rPr>
              <w:t>учебного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по программе </w:t>
            </w:r>
            <w:r>
              <w:rPr>
                <w:b/>
                <w:sz w:val="24"/>
              </w:rPr>
              <w:t>УД</w:t>
            </w:r>
          </w:p>
        </w:tc>
        <w:tc>
          <w:tcPr>
            <w:tcW w:w="5601" w:type="dxa"/>
            <w:gridSpan w:val="13"/>
          </w:tcPr>
          <w:p w:rsidR="008011F2" w:rsidRDefault="00BC181D">
            <w:pPr>
              <w:pStyle w:val="TableParagraph"/>
              <w:spacing w:line="268" w:lineRule="exact"/>
              <w:ind w:left="1411"/>
              <w:rPr>
                <w:sz w:val="24"/>
              </w:rPr>
            </w:pPr>
            <w:r>
              <w:rPr>
                <w:sz w:val="24"/>
              </w:rPr>
              <w:t>Код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оценочного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средства</w:t>
            </w:r>
          </w:p>
        </w:tc>
      </w:tr>
      <w:tr w:rsidR="008011F2">
        <w:trPr>
          <w:trHeight w:val="642"/>
        </w:trPr>
        <w:tc>
          <w:tcPr>
            <w:tcW w:w="3179" w:type="dxa"/>
            <w:vMerge/>
            <w:tcBorders>
              <w:top w:val="nil"/>
            </w:tcBorders>
          </w:tcPr>
          <w:p w:rsidR="008011F2" w:rsidRDefault="008011F2">
            <w:pPr>
              <w:rPr>
                <w:sz w:val="2"/>
                <w:szCs w:val="2"/>
              </w:rPr>
            </w:pPr>
          </w:p>
        </w:tc>
        <w:tc>
          <w:tcPr>
            <w:tcW w:w="380" w:type="dxa"/>
          </w:tcPr>
          <w:p w:rsidR="008011F2" w:rsidRDefault="00BC181D">
            <w:pPr>
              <w:pStyle w:val="TableParagraph"/>
              <w:spacing w:before="25"/>
              <w:ind w:left="9"/>
              <w:rPr>
                <w:sz w:val="24"/>
              </w:rPr>
            </w:pPr>
            <w:r>
              <w:rPr>
                <w:sz w:val="24"/>
              </w:rPr>
              <w:t xml:space="preserve">У 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48" w:type="dxa"/>
          </w:tcPr>
          <w:p w:rsidR="008011F2" w:rsidRDefault="00BC181D">
            <w:pPr>
              <w:pStyle w:val="TableParagraph"/>
              <w:spacing w:before="25"/>
              <w:ind w:left="8"/>
              <w:rPr>
                <w:sz w:val="24"/>
              </w:rPr>
            </w:pPr>
            <w:r>
              <w:rPr>
                <w:sz w:val="24"/>
              </w:rPr>
              <w:t xml:space="preserve">У 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419" w:type="dxa"/>
          </w:tcPr>
          <w:p w:rsidR="008011F2" w:rsidRDefault="00BC181D">
            <w:pPr>
              <w:pStyle w:val="TableParagraph"/>
              <w:spacing w:before="25"/>
              <w:ind w:left="7"/>
              <w:rPr>
                <w:sz w:val="24"/>
              </w:rPr>
            </w:pPr>
            <w:r>
              <w:rPr>
                <w:sz w:val="24"/>
              </w:rPr>
              <w:t xml:space="preserve">У </w:t>
            </w:r>
            <w:r>
              <w:rPr>
                <w:spacing w:val="-10"/>
                <w:sz w:val="24"/>
              </w:rPr>
              <w:t>3</w:t>
            </w:r>
          </w:p>
        </w:tc>
        <w:tc>
          <w:tcPr>
            <w:tcW w:w="424" w:type="dxa"/>
          </w:tcPr>
          <w:p w:rsidR="008011F2" w:rsidRDefault="00BC181D">
            <w:pPr>
              <w:pStyle w:val="TableParagraph"/>
              <w:spacing w:before="25"/>
              <w:ind w:left="5"/>
              <w:rPr>
                <w:sz w:val="24"/>
              </w:rPr>
            </w:pPr>
            <w:r>
              <w:rPr>
                <w:sz w:val="24"/>
              </w:rPr>
              <w:t xml:space="preserve">У </w:t>
            </w:r>
            <w:r>
              <w:rPr>
                <w:spacing w:val="-10"/>
                <w:sz w:val="24"/>
              </w:rPr>
              <w:t>4</w:t>
            </w:r>
          </w:p>
        </w:tc>
        <w:tc>
          <w:tcPr>
            <w:tcW w:w="444" w:type="dxa"/>
          </w:tcPr>
          <w:p w:rsidR="008011F2" w:rsidRDefault="00BC181D">
            <w:pPr>
              <w:pStyle w:val="TableParagraph"/>
              <w:spacing w:before="25"/>
              <w:ind w:left="4"/>
              <w:rPr>
                <w:sz w:val="24"/>
              </w:rPr>
            </w:pPr>
            <w:r>
              <w:rPr>
                <w:sz w:val="24"/>
              </w:rPr>
              <w:t xml:space="preserve">У </w:t>
            </w: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39" w:type="dxa"/>
          </w:tcPr>
          <w:p w:rsidR="008011F2" w:rsidRDefault="00BC181D">
            <w:pPr>
              <w:pStyle w:val="TableParagraph"/>
              <w:spacing w:before="25"/>
              <w:ind w:left="2"/>
              <w:rPr>
                <w:sz w:val="24"/>
              </w:rPr>
            </w:pPr>
            <w:r>
              <w:rPr>
                <w:sz w:val="24"/>
              </w:rPr>
              <w:t>3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44" w:type="dxa"/>
          </w:tcPr>
          <w:p w:rsidR="008011F2" w:rsidRDefault="00BC181D">
            <w:pPr>
              <w:pStyle w:val="TableParagraph"/>
              <w:spacing w:line="268" w:lineRule="exact"/>
              <w:ind w:left="-1" w:right="192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32</w:t>
            </w:r>
          </w:p>
        </w:tc>
        <w:tc>
          <w:tcPr>
            <w:tcW w:w="429" w:type="dxa"/>
          </w:tcPr>
          <w:p w:rsidR="008011F2" w:rsidRDefault="00BC181D">
            <w:pPr>
              <w:pStyle w:val="TableParagraph"/>
              <w:spacing w:line="268" w:lineRule="exact"/>
              <w:ind w:left="-2" w:right="17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33</w:t>
            </w:r>
          </w:p>
        </w:tc>
        <w:tc>
          <w:tcPr>
            <w:tcW w:w="410" w:type="dxa"/>
          </w:tcPr>
          <w:p w:rsidR="008011F2" w:rsidRDefault="00BC181D">
            <w:pPr>
              <w:pStyle w:val="TableParagraph"/>
              <w:spacing w:before="111"/>
              <w:ind w:left="-4" w:right="16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З4</w:t>
            </w:r>
          </w:p>
        </w:tc>
        <w:tc>
          <w:tcPr>
            <w:tcW w:w="439" w:type="dxa"/>
          </w:tcPr>
          <w:p w:rsidR="008011F2" w:rsidRDefault="00BC181D">
            <w:pPr>
              <w:pStyle w:val="TableParagraph"/>
              <w:spacing w:before="25"/>
              <w:ind w:left="-6"/>
              <w:rPr>
                <w:sz w:val="24"/>
              </w:rPr>
            </w:pPr>
            <w:r>
              <w:rPr>
                <w:sz w:val="24"/>
              </w:rPr>
              <w:t>3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24" w:type="dxa"/>
          </w:tcPr>
          <w:p w:rsidR="008011F2" w:rsidRDefault="00BC181D">
            <w:pPr>
              <w:pStyle w:val="TableParagraph"/>
              <w:spacing w:before="30"/>
              <w:ind w:left="-8"/>
              <w:rPr>
                <w:sz w:val="24"/>
              </w:rPr>
            </w:pPr>
            <w:r>
              <w:rPr>
                <w:sz w:val="24"/>
              </w:rPr>
              <w:t>3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6</w:t>
            </w:r>
          </w:p>
        </w:tc>
        <w:tc>
          <w:tcPr>
            <w:tcW w:w="443" w:type="dxa"/>
          </w:tcPr>
          <w:p w:rsidR="008011F2" w:rsidRDefault="00BC181D">
            <w:pPr>
              <w:pStyle w:val="TableParagraph"/>
              <w:spacing w:before="30"/>
              <w:ind w:left="-10"/>
              <w:rPr>
                <w:sz w:val="24"/>
              </w:rPr>
            </w:pPr>
            <w:r>
              <w:rPr>
                <w:sz w:val="24"/>
              </w:rPr>
              <w:t>3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7</w:t>
            </w:r>
          </w:p>
        </w:tc>
        <w:tc>
          <w:tcPr>
            <w:tcW w:w="458" w:type="dxa"/>
          </w:tcPr>
          <w:p w:rsidR="008011F2" w:rsidRDefault="00BC181D">
            <w:pPr>
              <w:pStyle w:val="TableParagraph"/>
              <w:spacing w:before="30"/>
              <w:ind w:left="-11"/>
              <w:rPr>
                <w:sz w:val="24"/>
              </w:rPr>
            </w:pPr>
            <w:r>
              <w:rPr>
                <w:sz w:val="24"/>
              </w:rPr>
              <w:t>3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8</w:t>
            </w:r>
          </w:p>
        </w:tc>
      </w:tr>
      <w:tr w:rsidR="008011F2">
        <w:trPr>
          <w:trHeight w:val="446"/>
        </w:trPr>
        <w:tc>
          <w:tcPr>
            <w:tcW w:w="3179" w:type="dxa"/>
          </w:tcPr>
          <w:p w:rsidR="008011F2" w:rsidRDefault="00BC181D">
            <w:pPr>
              <w:pStyle w:val="TableParagraph"/>
              <w:spacing w:line="268" w:lineRule="exact"/>
              <w:ind w:left="9"/>
              <w:rPr>
                <w:sz w:val="24"/>
              </w:rPr>
            </w:pPr>
            <w:r>
              <w:rPr>
                <w:spacing w:val="-2"/>
                <w:sz w:val="24"/>
              </w:rPr>
              <w:t>Введение</w:t>
            </w:r>
          </w:p>
        </w:tc>
        <w:tc>
          <w:tcPr>
            <w:tcW w:w="380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19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9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9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10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9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3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</w:tr>
      <w:tr w:rsidR="008011F2">
        <w:trPr>
          <w:trHeight w:val="643"/>
        </w:trPr>
        <w:tc>
          <w:tcPr>
            <w:tcW w:w="3179" w:type="dxa"/>
          </w:tcPr>
          <w:p w:rsidR="008011F2" w:rsidRDefault="00BC181D">
            <w:pPr>
              <w:pStyle w:val="TableParagraph"/>
              <w:spacing w:line="322" w:lineRule="exact"/>
              <w:ind w:left="148" w:right="58"/>
              <w:rPr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Геометрическое </w:t>
            </w:r>
            <w:r>
              <w:rPr>
                <w:spacing w:val="-2"/>
                <w:sz w:val="24"/>
              </w:rPr>
              <w:t>черчение</w:t>
            </w:r>
          </w:p>
        </w:tc>
        <w:tc>
          <w:tcPr>
            <w:tcW w:w="380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19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9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9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10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9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3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</w:tr>
      <w:tr w:rsidR="008011F2">
        <w:trPr>
          <w:trHeight w:val="1160"/>
        </w:trPr>
        <w:tc>
          <w:tcPr>
            <w:tcW w:w="3179" w:type="dxa"/>
          </w:tcPr>
          <w:p w:rsidR="008011F2" w:rsidRDefault="00BC181D">
            <w:pPr>
              <w:pStyle w:val="TableParagraph"/>
              <w:spacing w:before="24"/>
              <w:ind w:left="9"/>
              <w:rPr>
                <w:sz w:val="24"/>
              </w:rPr>
            </w:pPr>
            <w:r>
              <w:rPr>
                <w:sz w:val="24"/>
              </w:rPr>
              <w:t xml:space="preserve">Тема </w:t>
            </w:r>
            <w:r>
              <w:rPr>
                <w:spacing w:val="-4"/>
                <w:sz w:val="24"/>
              </w:rPr>
              <w:t>1.1.</w:t>
            </w:r>
          </w:p>
          <w:p w:rsidR="008011F2" w:rsidRDefault="00BC181D">
            <w:pPr>
              <w:pStyle w:val="TableParagraph"/>
              <w:tabs>
                <w:tab w:val="left" w:pos="1525"/>
                <w:tab w:val="left" w:pos="2920"/>
              </w:tabs>
              <w:spacing w:before="36" w:line="271" w:lineRule="auto"/>
              <w:ind w:left="9" w:right="1"/>
              <w:rPr>
                <w:sz w:val="24"/>
              </w:rPr>
            </w:pPr>
            <w:r>
              <w:rPr>
                <w:spacing w:val="-2"/>
                <w:sz w:val="24"/>
              </w:rPr>
              <w:t>Основные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сведения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по </w:t>
            </w:r>
            <w:r>
              <w:rPr>
                <w:sz w:val="24"/>
              </w:rPr>
              <w:t>оформлению чертежей</w:t>
            </w:r>
          </w:p>
        </w:tc>
        <w:tc>
          <w:tcPr>
            <w:tcW w:w="380" w:type="dxa"/>
          </w:tcPr>
          <w:p w:rsidR="008011F2" w:rsidRDefault="00BC181D">
            <w:pPr>
              <w:pStyle w:val="TableParagraph"/>
              <w:spacing w:line="267" w:lineRule="exact"/>
              <w:ind w:left="9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4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19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4" w:type="dxa"/>
          </w:tcPr>
          <w:p w:rsidR="008011F2" w:rsidRDefault="00BC181D">
            <w:pPr>
              <w:pStyle w:val="TableParagraph"/>
              <w:spacing w:line="267" w:lineRule="exact"/>
              <w:ind w:left="5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44" w:type="dxa"/>
          </w:tcPr>
          <w:p w:rsidR="008011F2" w:rsidRDefault="00BC181D">
            <w:pPr>
              <w:pStyle w:val="TableParagraph"/>
              <w:spacing w:line="267" w:lineRule="exact"/>
              <w:ind w:left="4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39" w:type="dxa"/>
          </w:tcPr>
          <w:p w:rsidR="008011F2" w:rsidRDefault="00BC181D">
            <w:pPr>
              <w:pStyle w:val="TableParagraph"/>
              <w:spacing w:line="267" w:lineRule="exact"/>
              <w:ind w:left="2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44" w:type="dxa"/>
          </w:tcPr>
          <w:p w:rsidR="008011F2" w:rsidRDefault="00BC181D">
            <w:pPr>
              <w:pStyle w:val="TableParagraph"/>
              <w:spacing w:line="267" w:lineRule="exact"/>
              <w:ind w:left="-1" w:right="15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29" w:type="dxa"/>
          </w:tcPr>
          <w:p w:rsidR="008011F2" w:rsidRDefault="00BC181D">
            <w:pPr>
              <w:pStyle w:val="TableParagraph"/>
              <w:spacing w:line="267" w:lineRule="exact"/>
              <w:ind w:left="-2" w:right="140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10" w:type="dxa"/>
          </w:tcPr>
          <w:p w:rsidR="008011F2" w:rsidRDefault="00BC181D">
            <w:pPr>
              <w:pStyle w:val="TableParagraph"/>
              <w:spacing w:line="267" w:lineRule="exact"/>
              <w:ind w:left="-4" w:right="142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39" w:type="dxa"/>
          </w:tcPr>
          <w:p w:rsidR="008011F2" w:rsidRDefault="00BC181D">
            <w:pPr>
              <w:pStyle w:val="TableParagraph"/>
              <w:spacing w:line="267" w:lineRule="exact"/>
              <w:ind w:left="-6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24" w:type="dxa"/>
          </w:tcPr>
          <w:p w:rsidR="008011F2" w:rsidRDefault="00BC181D">
            <w:pPr>
              <w:pStyle w:val="TableParagraph"/>
              <w:spacing w:line="267" w:lineRule="exact"/>
              <w:ind w:left="-8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43" w:type="dxa"/>
          </w:tcPr>
          <w:p w:rsidR="008011F2" w:rsidRDefault="00BC181D">
            <w:pPr>
              <w:pStyle w:val="TableParagraph"/>
              <w:spacing w:line="267" w:lineRule="exact"/>
              <w:ind w:left="-10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58" w:type="dxa"/>
          </w:tcPr>
          <w:p w:rsidR="008011F2" w:rsidRDefault="00BC181D">
            <w:pPr>
              <w:pStyle w:val="TableParagraph"/>
              <w:spacing w:line="267" w:lineRule="exact"/>
              <w:ind w:left="-11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</w:tr>
      <w:tr w:rsidR="008011F2">
        <w:trPr>
          <w:trHeight w:val="648"/>
        </w:trPr>
        <w:tc>
          <w:tcPr>
            <w:tcW w:w="3179" w:type="dxa"/>
          </w:tcPr>
          <w:p w:rsidR="008011F2" w:rsidRDefault="00BC181D">
            <w:pPr>
              <w:pStyle w:val="TableParagraph"/>
              <w:spacing w:line="322" w:lineRule="exact"/>
              <w:ind w:left="148" w:right="58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1.2.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Геометрические </w:t>
            </w:r>
            <w:r>
              <w:rPr>
                <w:spacing w:val="-2"/>
                <w:sz w:val="24"/>
              </w:rPr>
              <w:t>построения</w:t>
            </w:r>
          </w:p>
        </w:tc>
        <w:tc>
          <w:tcPr>
            <w:tcW w:w="380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8" w:type="dxa"/>
          </w:tcPr>
          <w:p w:rsidR="008011F2" w:rsidRDefault="00BC181D">
            <w:pPr>
              <w:pStyle w:val="TableParagraph"/>
              <w:spacing w:line="268" w:lineRule="exact"/>
              <w:ind w:left="8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19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4" w:type="dxa"/>
          </w:tcPr>
          <w:p w:rsidR="008011F2" w:rsidRDefault="00BC181D">
            <w:pPr>
              <w:pStyle w:val="TableParagraph"/>
              <w:spacing w:line="268" w:lineRule="exact"/>
              <w:ind w:left="5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4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9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9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10" w:type="dxa"/>
          </w:tcPr>
          <w:p w:rsidR="008011F2" w:rsidRDefault="00BC181D">
            <w:pPr>
              <w:pStyle w:val="TableParagraph"/>
              <w:spacing w:line="268" w:lineRule="exact"/>
              <w:ind w:left="-4" w:right="142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39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3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</w:tr>
      <w:tr w:rsidR="008011F2">
        <w:trPr>
          <w:trHeight w:val="1276"/>
        </w:trPr>
        <w:tc>
          <w:tcPr>
            <w:tcW w:w="3179" w:type="dxa"/>
          </w:tcPr>
          <w:p w:rsidR="008011F2" w:rsidRDefault="00BC181D">
            <w:pPr>
              <w:pStyle w:val="TableParagraph"/>
              <w:spacing w:before="25"/>
              <w:ind w:left="9"/>
              <w:rPr>
                <w:sz w:val="24"/>
              </w:rPr>
            </w:pPr>
            <w:r>
              <w:rPr>
                <w:sz w:val="24"/>
              </w:rPr>
              <w:t xml:space="preserve">Тема </w:t>
            </w:r>
            <w:r>
              <w:rPr>
                <w:spacing w:val="-4"/>
                <w:sz w:val="24"/>
              </w:rPr>
              <w:t>1.3.</w:t>
            </w:r>
          </w:p>
          <w:p w:rsidR="008011F2" w:rsidRDefault="00BC181D">
            <w:pPr>
              <w:pStyle w:val="TableParagraph"/>
              <w:tabs>
                <w:tab w:val="left" w:pos="1713"/>
              </w:tabs>
              <w:spacing w:before="36" w:line="271" w:lineRule="auto"/>
              <w:ind w:left="9" w:right="-15"/>
              <w:rPr>
                <w:sz w:val="24"/>
              </w:rPr>
            </w:pPr>
            <w:r>
              <w:rPr>
                <w:spacing w:val="-2"/>
                <w:sz w:val="24"/>
              </w:rPr>
              <w:t>Правила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вычерчивания </w:t>
            </w:r>
            <w:r>
              <w:rPr>
                <w:sz w:val="24"/>
              </w:rPr>
              <w:t>контуров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технических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деталей</w:t>
            </w:r>
          </w:p>
        </w:tc>
        <w:tc>
          <w:tcPr>
            <w:tcW w:w="380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19" w:type="dxa"/>
          </w:tcPr>
          <w:p w:rsidR="008011F2" w:rsidRDefault="00BC181D">
            <w:pPr>
              <w:pStyle w:val="TableParagraph"/>
              <w:spacing w:line="268" w:lineRule="exact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2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4" w:type="dxa"/>
          </w:tcPr>
          <w:p w:rsidR="008011F2" w:rsidRDefault="00BC181D">
            <w:pPr>
              <w:pStyle w:val="TableParagraph"/>
              <w:spacing w:line="268" w:lineRule="exact"/>
              <w:ind w:left="4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39" w:type="dxa"/>
          </w:tcPr>
          <w:p w:rsidR="008011F2" w:rsidRDefault="00BC181D">
            <w:pPr>
              <w:pStyle w:val="TableParagraph"/>
              <w:spacing w:line="268" w:lineRule="exact"/>
              <w:ind w:left="2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4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9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10" w:type="dxa"/>
          </w:tcPr>
          <w:p w:rsidR="008011F2" w:rsidRDefault="00BC181D">
            <w:pPr>
              <w:pStyle w:val="TableParagraph"/>
              <w:spacing w:line="268" w:lineRule="exact"/>
              <w:ind w:left="-4" w:right="142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39" w:type="dxa"/>
          </w:tcPr>
          <w:p w:rsidR="008011F2" w:rsidRDefault="00BC181D">
            <w:pPr>
              <w:pStyle w:val="TableParagraph"/>
              <w:spacing w:line="268" w:lineRule="exact"/>
              <w:ind w:left="-6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2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3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</w:tr>
      <w:tr w:rsidR="008011F2">
        <w:trPr>
          <w:trHeight w:val="1017"/>
        </w:trPr>
        <w:tc>
          <w:tcPr>
            <w:tcW w:w="3179" w:type="dxa"/>
          </w:tcPr>
          <w:p w:rsidR="008011F2" w:rsidRDefault="00BC181D">
            <w:pPr>
              <w:pStyle w:val="TableParagraph"/>
              <w:spacing w:before="30" w:line="271" w:lineRule="auto"/>
              <w:ind w:left="148" w:right="58"/>
              <w:rPr>
                <w:sz w:val="24"/>
              </w:rPr>
            </w:pPr>
            <w:r>
              <w:rPr>
                <w:b/>
                <w:sz w:val="24"/>
              </w:rPr>
              <w:t xml:space="preserve">Раздел 2. </w:t>
            </w:r>
            <w:r>
              <w:rPr>
                <w:sz w:val="24"/>
              </w:rPr>
              <w:t xml:space="preserve">Проекционное </w:t>
            </w:r>
            <w:r>
              <w:rPr>
                <w:spacing w:val="-2"/>
                <w:sz w:val="24"/>
              </w:rPr>
              <w:t xml:space="preserve">черчение(основы </w:t>
            </w:r>
            <w:r>
              <w:rPr>
                <w:sz w:val="24"/>
              </w:rPr>
              <w:t>начертательной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геометрии)</w:t>
            </w:r>
          </w:p>
        </w:tc>
        <w:tc>
          <w:tcPr>
            <w:tcW w:w="380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19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9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9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10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9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3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</w:tr>
      <w:tr w:rsidR="008011F2">
        <w:trPr>
          <w:trHeight w:val="993"/>
        </w:trPr>
        <w:tc>
          <w:tcPr>
            <w:tcW w:w="3179" w:type="dxa"/>
          </w:tcPr>
          <w:p w:rsidR="008011F2" w:rsidRDefault="00BC181D">
            <w:pPr>
              <w:pStyle w:val="TableParagraph"/>
              <w:spacing w:line="268" w:lineRule="exact"/>
              <w:ind w:left="9"/>
              <w:rPr>
                <w:sz w:val="24"/>
              </w:rPr>
            </w:pPr>
            <w:r>
              <w:rPr>
                <w:sz w:val="24"/>
              </w:rPr>
              <w:t xml:space="preserve">Тема </w:t>
            </w:r>
            <w:r>
              <w:rPr>
                <w:spacing w:val="-4"/>
                <w:sz w:val="24"/>
              </w:rPr>
              <w:t>2.1.</w:t>
            </w:r>
          </w:p>
          <w:p w:rsidR="008011F2" w:rsidRDefault="00BC181D">
            <w:pPr>
              <w:pStyle w:val="TableParagraph"/>
              <w:tabs>
                <w:tab w:val="left" w:pos="1112"/>
                <w:tab w:val="left" w:pos="2585"/>
              </w:tabs>
              <w:spacing w:before="64" w:line="320" w:lineRule="atLeast"/>
              <w:ind w:left="9" w:right="1"/>
              <w:rPr>
                <w:sz w:val="24"/>
              </w:rPr>
            </w:pPr>
            <w:r>
              <w:rPr>
                <w:spacing w:val="-2"/>
                <w:sz w:val="24"/>
              </w:rPr>
              <w:t>Метод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проекций.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Эпюр </w:t>
            </w:r>
            <w:r>
              <w:rPr>
                <w:spacing w:val="-2"/>
                <w:sz w:val="24"/>
              </w:rPr>
              <w:t>Монжа</w:t>
            </w:r>
          </w:p>
        </w:tc>
        <w:tc>
          <w:tcPr>
            <w:tcW w:w="380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8" w:type="dxa"/>
          </w:tcPr>
          <w:p w:rsidR="008011F2" w:rsidRDefault="00BC181D">
            <w:pPr>
              <w:pStyle w:val="TableParagraph"/>
              <w:spacing w:line="268" w:lineRule="exact"/>
              <w:ind w:left="8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19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9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9" w:type="dxa"/>
          </w:tcPr>
          <w:p w:rsidR="008011F2" w:rsidRDefault="00BC181D">
            <w:pPr>
              <w:pStyle w:val="TableParagraph"/>
              <w:spacing w:line="268" w:lineRule="exact"/>
              <w:ind w:left="-2" w:right="140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10" w:type="dxa"/>
          </w:tcPr>
          <w:p w:rsidR="008011F2" w:rsidRDefault="00BC181D">
            <w:pPr>
              <w:pStyle w:val="TableParagraph"/>
              <w:spacing w:line="268" w:lineRule="exact"/>
              <w:ind w:left="-4" w:right="142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39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3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</w:tr>
      <w:tr w:rsidR="008011F2">
        <w:trPr>
          <w:trHeight w:val="685"/>
        </w:trPr>
        <w:tc>
          <w:tcPr>
            <w:tcW w:w="3179" w:type="dxa"/>
          </w:tcPr>
          <w:p w:rsidR="008011F2" w:rsidRDefault="00BC181D">
            <w:pPr>
              <w:pStyle w:val="TableParagraph"/>
              <w:spacing w:line="292" w:lineRule="auto"/>
              <w:ind w:left="9" w:right="1189"/>
              <w:rPr>
                <w:sz w:val="24"/>
              </w:rPr>
            </w:pPr>
            <w:r>
              <w:rPr>
                <w:sz w:val="24"/>
              </w:rPr>
              <w:t xml:space="preserve">Тема 2.2. </w:t>
            </w:r>
            <w:r>
              <w:rPr>
                <w:spacing w:val="-2"/>
                <w:sz w:val="24"/>
              </w:rPr>
              <w:t>Плоскость</w:t>
            </w:r>
          </w:p>
        </w:tc>
        <w:tc>
          <w:tcPr>
            <w:tcW w:w="380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8" w:type="dxa"/>
          </w:tcPr>
          <w:p w:rsidR="008011F2" w:rsidRDefault="00BC181D">
            <w:pPr>
              <w:pStyle w:val="TableParagraph"/>
              <w:spacing w:line="268" w:lineRule="exact"/>
              <w:ind w:left="8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19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9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9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10" w:type="dxa"/>
          </w:tcPr>
          <w:p w:rsidR="008011F2" w:rsidRDefault="00BC181D">
            <w:pPr>
              <w:pStyle w:val="TableParagraph"/>
              <w:spacing w:line="268" w:lineRule="exact"/>
              <w:ind w:left="-4" w:right="142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39" w:type="dxa"/>
          </w:tcPr>
          <w:p w:rsidR="008011F2" w:rsidRDefault="00BC181D">
            <w:pPr>
              <w:pStyle w:val="TableParagraph"/>
              <w:spacing w:line="268" w:lineRule="exact"/>
              <w:ind w:left="-6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2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3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</w:tr>
      <w:tr w:rsidR="008011F2">
        <w:trPr>
          <w:trHeight w:val="1027"/>
        </w:trPr>
        <w:tc>
          <w:tcPr>
            <w:tcW w:w="3179" w:type="dxa"/>
          </w:tcPr>
          <w:p w:rsidR="008011F2" w:rsidRDefault="00BC181D">
            <w:pPr>
              <w:pStyle w:val="TableParagraph"/>
              <w:spacing w:before="30"/>
              <w:ind w:left="9"/>
              <w:rPr>
                <w:sz w:val="24"/>
              </w:rPr>
            </w:pPr>
            <w:r>
              <w:rPr>
                <w:sz w:val="24"/>
              </w:rPr>
              <w:t xml:space="preserve">Тема </w:t>
            </w:r>
            <w:r>
              <w:rPr>
                <w:spacing w:val="-4"/>
                <w:sz w:val="24"/>
              </w:rPr>
              <w:t>2.3.</w:t>
            </w:r>
          </w:p>
          <w:p w:rsidR="008011F2" w:rsidRDefault="00BC181D">
            <w:pPr>
              <w:pStyle w:val="TableParagraph"/>
              <w:spacing w:before="41" w:line="276" w:lineRule="auto"/>
              <w:ind w:left="148" w:right="412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преобразования </w:t>
            </w:r>
            <w:r>
              <w:rPr>
                <w:spacing w:val="-2"/>
                <w:sz w:val="24"/>
              </w:rPr>
              <w:t>проекций</w:t>
            </w:r>
          </w:p>
        </w:tc>
        <w:tc>
          <w:tcPr>
            <w:tcW w:w="380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8" w:type="dxa"/>
          </w:tcPr>
          <w:p w:rsidR="008011F2" w:rsidRDefault="00BC181D">
            <w:pPr>
              <w:pStyle w:val="TableParagraph"/>
              <w:spacing w:line="268" w:lineRule="exact"/>
              <w:ind w:left="8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19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4" w:type="dxa"/>
          </w:tcPr>
          <w:p w:rsidR="008011F2" w:rsidRDefault="00BC181D">
            <w:pPr>
              <w:pStyle w:val="TableParagraph"/>
              <w:spacing w:line="268" w:lineRule="exact"/>
              <w:ind w:left="5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4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9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4" w:type="dxa"/>
          </w:tcPr>
          <w:p w:rsidR="008011F2" w:rsidRDefault="00BC181D">
            <w:pPr>
              <w:pStyle w:val="TableParagraph"/>
              <w:spacing w:line="268" w:lineRule="exact"/>
              <w:ind w:left="-1" w:right="15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29" w:type="dxa"/>
          </w:tcPr>
          <w:p w:rsidR="008011F2" w:rsidRDefault="00BC181D">
            <w:pPr>
              <w:pStyle w:val="TableParagraph"/>
              <w:spacing w:line="268" w:lineRule="exact"/>
              <w:ind w:left="-2" w:right="140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10" w:type="dxa"/>
          </w:tcPr>
          <w:p w:rsidR="008011F2" w:rsidRDefault="00BC181D">
            <w:pPr>
              <w:pStyle w:val="TableParagraph"/>
              <w:spacing w:line="268" w:lineRule="exact"/>
              <w:ind w:left="-4" w:right="142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39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3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</w:tr>
    </w:tbl>
    <w:p w:rsidR="008011F2" w:rsidRDefault="008011F2">
      <w:pPr>
        <w:pStyle w:val="TableParagraph"/>
        <w:rPr>
          <w:sz w:val="24"/>
        </w:rPr>
        <w:sectPr w:rsidR="008011F2">
          <w:pgSz w:w="11910" w:h="16840"/>
          <w:pgMar w:top="1060" w:right="566" w:bottom="940" w:left="708" w:header="0" w:footer="749" w:gutter="0"/>
          <w:cols w:space="720"/>
        </w:sectPr>
      </w:pPr>
    </w:p>
    <w:tbl>
      <w:tblPr>
        <w:tblW w:w="0" w:type="auto"/>
        <w:tblInd w:w="12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88"/>
        <w:gridCol w:w="398"/>
        <w:gridCol w:w="422"/>
        <w:gridCol w:w="431"/>
        <w:gridCol w:w="431"/>
        <w:gridCol w:w="436"/>
        <w:gridCol w:w="450"/>
        <w:gridCol w:w="445"/>
        <w:gridCol w:w="436"/>
        <w:gridCol w:w="450"/>
        <w:gridCol w:w="412"/>
        <w:gridCol w:w="407"/>
        <w:gridCol w:w="426"/>
        <w:gridCol w:w="604"/>
      </w:tblGrid>
      <w:tr w:rsidR="008011F2">
        <w:trPr>
          <w:trHeight w:val="700"/>
        </w:trPr>
        <w:tc>
          <w:tcPr>
            <w:tcW w:w="3188" w:type="dxa"/>
          </w:tcPr>
          <w:p w:rsidR="008011F2" w:rsidRDefault="00BC181D">
            <w:pPr>
              <w:pStyle w:val="TableParagraph"/>
              <w:spacing w:line="292" w:lineRule="auto"/>
              <w:ind w:left="167" w:right="768"/>
              <w:rPr>
                <w:sz w:val="24"/>
              </w:rPr>
            </w:pPr>
            <w:r>
              <w:rPr>
                <w:sz w:val="24"/>
              </w:rPr>
              <w:lastRenderedPageBreak/>
              <w:t xml:space="preserve">Тема 2.4. </w:t>
            </w:r>
            <w:r>
              <w:rPr>
                <w:sz w:val="24"/>
              </w:rPr>
              <w:t>Поверхности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</w:p>
        </w:tc>
        <w:tc>
          <w:tcPr>
            <w:tcW w:w="39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2" w:type="dxa"/>
          </w:tcPr>
          <w:p w:rsidR="008011F2" w:rsidRDefault="00BC181D">
            <w:pPr>
              <w:pStyle w:val="TableParagraph"/>
              <w:spacing w:line="273" w:lineRule="exact"/>
              <w:ind w:left="4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31" w:type="dxa"/>
          </w:tcPr>
          <w:p w:rsidR="008011F2" w:rsidRDefault="00BC181D">
            <w:pPr>
              <w:pStyle w:val="TableParagraph"/>
              <w:spacing w:line="273" w:lineRule="exact"/>
              <w:ind w:left="3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3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0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5" w:type="dxa"/>
          </w:tcPr>
          <w:p w:rsidR="008011F2" w:rsidRDefault="00BC181D">
            <w:pPr>
              <w:pStyle w:val="TableParagraph"/>
              <w:spacing w:line="273" w:lineRule="exact"/>
              <w:ind w:left="135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3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0" w:type="dxa"/>
          </w:tcPr>
          <w:p w:rsidR="008011F2" w:rsidRDefault="00BC181D">
            <w:pPr>
              <w:pStyle w:val="TableParagraph"/>
              <w:spacing w:line="273" w:lineRule="exact"/>
              <w:ind w:left="72" w:right="4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1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0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60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</w:tr>
      <w:tr w:rsidR="008011F2">
        <w:trPr>
          <w:trHeight w:val="1080"/>
        </w:trPr>
        <w:tc>
          <w:tcPr>
            <w:tcW w:w="3188" w:type="dxa"/>
          </w:tcPr>
          <w:p w:rsidR="008011F2" w:rsidRDefault="00BC181D">
            <w:pPr>
              <w:pStyle w:val="TableParagraph"/>
              <w:spacing w:before="25" w:line="271" w:lineRule="auto"/>
              <w:ind w:left="167" w:right="768"/>
              <w:rPr>
                <w:sz w:val="24"/>
              </w:rPr>
            </w:pPr>
            <w:r>
              <w:rPr>
                <w:spacing w:val="-2"/>
                <w:sz w:val="24"/>
              </w:rPr>
              <w:t>Тема2.5. Аксонометрические проекции</w:t>
            </w:r>
          </w:p>
        </w:tc>
        <w:tc>
          <w:tcPr>
            <w:tcW w:w="39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0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5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6" w:type="dxa"/>
          </w:tcPr>
          <w:p w:rsidR="008011F2" w:rsidRDefault="00BC181D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50" w:type="dxa"/>
          </w:tcPr>
          <w:p w:rsidR="008011F2" w:rsidRDefault="00BC181D">
            <w:pPr>
              <w:pStyle w:val="TableParagraph"/>
              <w:spacing w:line="268" w:lineRule="exact"/>
              <w:ind w:left="72" w:right="4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1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0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60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</w:tr>
      <w:tr w:rsidR="008011F2">
        <w:trPr>
          <w:trHeight w:val="1190"/>
        </w:trPr>
        <w:tc>
          <w:tcPr>
            <w:tcW w:w="3188" w:type="dxa"/>
          </w:tcPr>
          <w:p w:rsidR="008011F2" w:rsidRDefault="00BC181D">
            <w:pPr>
              <w:pStyle w:val="TableParagraph"/>
              <w:spacing w:line="268" w:lineRule="exact"/>
              <w:ind w:left="167"/>
              <w:rPr>
                <w:sz w:val="24"/>
              </w:rPr>
            </w:pPr>
            <w:r>
              <w:rPr>
                <w:sz w:val="24"/>
              </w:rPr>
              <w:t xml:space="preserve">Тема </w:t>
            </w:r>
            <w:r>
              <w:rPr>
                <w:spacing w:val="-4"/>
                <w:sz w:val="24"/>
              </w:rPr>
              <w:t>2.6.</w:t>
            </w:r>
          </w:p>
          <w:p w:rsidR="008011F2" w:rsidRDefault="00BC181D">
            <w:pPr>
              <w:pStyle w:val="TableParagraph"/>
              <w:spacing w:before="213" w:line="271" w:lineRule="auto"/>
              <w:ind w:left="167"/>
              <w:rPr>
                <w:sz w:val="24"/>
              </w:rPr>
            </w:pPr>
            <w:r>
              <w:rPr>
                <w:sz w:val="24"/>
              </w:rPr>
              <w:t>Сечение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тел </w:t>
            </w:r>
            <w:r>
              <w:rPr>
                <w:spacing w:val="-2"/>
                <w:sz w:val="24"/>
              </w:rPr>
              <w:t>плоскостями</w:t>
            </w:r>
          </w:p>
        </w:tc>
        <w:tc>
          <w:tcPr>
            <w:tcW w:w="39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0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5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0" w:type="dxa"/>
          </w:tcPr>
          <w:p w:rsidR="008011F2" w:rsidRDefault="00BC181D">
            <w:pPr>
              <w:pStyle w:val="TableParagraph"/>
              <w:spacing w:line="268" w:lineRule="exact"/>
              <w:ind w:left="72" w:right="4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1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0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60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</w:tr>
      <w:tr w:rsidR="008011F2">
        <w:trPr>
          <w:trHeight w:val="1204"/>
        </w:trPr>
        <w:tc>
          <w:tcPr>
            <w:tcW w:w="3188" w:type="dxa"/>
          </w:tcPr>
          <w:p w:rsidR="008011F2" w:rsidRDefault="00BC181D">
            <w:pPr>
              <w:pStyle w:val="TableParagraph"/>
              <w:spacing w:line="268" w:lineRule="exact"/>
              <w:ind w:left="167"/>
              <w:rPr>
                <w:sz w:val="24"/>
              </w:rPr>
            </w:pPr>
            <w:r>
              <w:rPr>
                <w:sz w:val="24"/>
              </w:rPr>
              <w:t xml:space="preserve">Тема </w:t>
            </w:r>
            <w:r>
              <w:rPr>
                <w:spacing w:val="-4"/>
                <w:sz w:val="24"/>
              </w:rPr>
              <w:t>2.7.</w:t>
            </w:r>
          </w:p>
          <w:p w:rsidR="008011F2" w:rsidRDefault="008011F2">
            <w:pPr>
              <w:pStyle w:val="TableParagraph"/>
              <w:spacing w:before="4"/>
              <w:rPr>
                <w:b/>
                <w:sz w:val="24"/>
              </w:rPr>
            </w:pPr>
          </w:p>
          <w:p w:rsidR="008011F2" w:rsidRDefault="00BC181D">
            <w:pPr>
              <w:pStyle w:val="TableParagraph"/>
              <w:spacing w:before="1" w:line="276" w:lineRule="auto"/>
              <w:ind w:left="167" w:right="684"/>
              <w:rPr>
                <w:sz w:val="24"/>
              </w:rPr>
            </w:pPr>
            <w:r>
              <w:rPr>
                <w:sz w:val="24"/>
              </w:rPr>
              <w:t>Взаимное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пересечение поверхностей тел</w:t>
            </w:r>
          </w:p>
        </w:tc>
        <w:tc>
          <w:tcPr>
            <w:tcW w:w="39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0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5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0" w:type="dxa"/>
          </w:tcPr>
          <w:p w:rsidR="008011F2" w:rsidRDefault="00BC181D">
            <w:pPr>
              <w:pStyle w:val="TableParagraph"/>
              <w:spacing w:line="268" w:lineRule="exact"/>
              <w:ind w:left="72" w:right="4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1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0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60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</w:tr>
      <w:tr w:rsidR="008011F2">
        <w:trPr>
          <w:trHeight w:val="1027"/>
        </w:trPr>
        <w:tc>
          <w:tcPr>
            <w:tcW w:w="3188" w:type="dxa"/>
          </w:tcPr>
          <w:p w:rsidR="008011F2" w:rsidRDefault="00BC181D">
            <w:pPr>
              <w:pStyle w:val="TableParagraph"/>
              <w:spacing w:line="268" w:lineRule="exact"/>
              <w:ind w:left="167"/>
              <w:rPr>
                <w:sz w:val="24"/>
              </w:rPr>
            </w:pPr>
            <w:r>
              <w:rPr>
                <w:sz w:val="24"/>
              </w:rPr>
              <w:t xml:space="preserve">Тема </w:t>
            </w:r>
            <w:r>
              <w:rPr>
                <w:spacing w:val="-4"/>
                <w:sz w:val="24"/>
              </w:rPr>
              <w:t>2.8.</w:t>
            </w:r>
          </w:p>
          <w:p w:rsidR="008011F2" w:rsidRDefault="00BC181D">
            <w:pPr>
              <w:pStyle w:val="TableParagraph"/>
              <w:spacing w:before="243"/>
              <w:ind w:left="167"/>
              <w:rPr>
                <w:sz w:val="24"/>
              </w:rPr>
            </w:pPr>
            <w:r>
              <w:rPr>
                <w:sz w:val="24"/>
              </w:rPr>
              <w:t>Проекции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моделей</w:t>
            </w:r>
          </w:p>
        </w:tc>
        <w:tc>
          <w:tcPr>
            <w:tcW w:w="39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0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5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6" w:type="dxa"/>
          </w:tcPr>
          <w:p w:rsidR="008011F2" w:rsidRDefault="00BC181D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50" w:type="dxa"/>
          </w:tcPr>
          <w:p w:rsidR="008011F2" w:rsidRDefault="00BC181D">
            <w:pPr>
              <w:pStyle w:val="TableParagraph"/>
              <w:spacing w:line="268" w:lineRule="exact"/>
              <w:ind w:left="72" w:right="4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1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0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60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</w:tr>
      <w:tr w:rsidR="008011F2">
        <w:trPr>
          <w:trHeight w:val="1286"/>
        </w:trPr>
        <w:tc>
          <w:tcPr>
            <w:tcW w:w="3188" w:type="dxa"/>
          </w:tcPr>
          <w:p w:rsidR="008011F2" w:rsidRDefault="00BC181D">
            <w:pPr>
              <w:pStyle w:val="TableParagraph"/>
              <w:spacing w:before="35" w:line="276" w:lineRule="auto"/>
              <w:ind w:left="167" w:right="67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Техническое рисование и элементы </w:t>
            </w:r>
            <w:r>
              <w:rPr>
                <w:spacing w:val="-2"/>
                <w:sz w:val="24"/>
              </w:rPr>
              <w:t>технического</w:t>
            </w:r>
          </w:p>
          <w:p w:rsidR="008011F2" w:rsidRDefault="00BC181D">
            <w:pPr>
              <w:pStyle w:val="TableParagraph"/>
              <w:spacing w:line="275" w:lineRule="exact"/>
              <w:ind w:left="167"/>
              <w:rPr>
                <w:sz w:val="24"/>
              </w:rPr>
            </w:pPr>
            <w:r>
              <w:rPr>
                <w:spacing w:val="-2"/>
                <w:sz w:val="24"/>
              </w:rPr>
              <w:t>конструирования</w:t>
            </w:r>
          </w:p>
        </w:tc>
        <w:tc>
          <w:tcPr>
            <w:tcW w:w="39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0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5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0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1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0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60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</w:tr>
      <w:tr w:rsidR="008011F2">
        <w:trPr>
          <w:trHeight w:val="954"/>
        </w:trPr>
        <w:tc>
          <w:tcPr>
            <w:tcW w:w="3188" w:type="dxa"/>
          </w:tcPr>
          <w:p w:rsidR="008011F2" w:rsidRDefault="00BC181D">
            <w:pPr>
              <w:pStyle w:val="TableParagraph"/>
              <w:spacing w:before="25"/>
              <w:ind w:left="167"/>
              <w:rPr>
                <w:sz w:val="24"/>
              </w:rPr>
            </w:pPr>
            <w:r>
              <w:rPr>
                <w:sz w:val="24"/>
              </w:rPr>
              <w:t xml:space="preserve">Тема </w:t>
            </w:r>
            <w:r>
              <w:rPr>
                <w:spacing w:val="-4"/>
                <w:sz w:val="24"/>
              </w:rPr>
              <w:t>3.1.</w:t>
            </w:r>
          </w:p>
          <w:p w:rsidR="008011F2" w:rsidRDefault="00BC181D">
            <w:pPr>
              <w:pStyle w:val="TableParagraph"/>
              <w:spacing w:before="2" w:line="310" w:lineRule="atLeast"/>
              <w:ind w:left="167" w:right="768"/>
              <w:rPr>
                <w:sz w:val="24"/>
              </w:rPr>
            </w:pPr>
            <w:r>
              <w:rPr>
                <w:sz w:val="24"/>
              </w:rPr>
              <w:t>Плоские фигуры и геометрические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</w:p>
        </w:tc>
        <w:tc>
          <w:tcPr>
            <w:tcW w:w="39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2" w:type="dxa"/>
          </w:tcPr>
          <w:p w:rsidR="008011F2" w:rsidRDefault="00BC181D">
            <w:pPr>
              <w:pStyle w:val="TableParagraph"/>
              <w:spacing w:line="268" w:lineRule="exact"/>
              <w:ind w:left="4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3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0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5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0" w:type="dxa"/>
          </w:tcPr>
          <w:p w:rsidR="008011F2" w:rsidRDefault="00BC181D">
            <w:pPr>
              <w:pStyle w:val="TableParagraph"/>
              <w:spacing w:line="268" w:lineRule="exact"/>
              <w:ind w:left="72" w:right="4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1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0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60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</w:tr>
      <w:tr w:rsidR="008011F2">
        <w:trPr>
          <w:trHeight w:val="964"/>
        </w:trPr>
        <w:tc>
          <w:tcPr>
            <w:tcW w:w="3188" w:type="dxa"/>
          </w:tcPr>
          <w:p w:rsidR="008011F2" w:rsidRDefault="00BC181D">
            <w:pPr>
              <w:pStyle w:val="TableParagraph"/>
              <w:spacing w:before="25"/>
              <w:ind w:left="167"/>
              <w:rPr>
                <w:sz w:val="24"/>
              </w:rPr>
            </w:pPr>
            <w:r>
              <w:rPr>
                <w:sz w:val="24"/>
              </w:rPr>
              <w:t xml:space="preserve">Тема </w:t>
            </w:r>
            <w:r>
              <w:rPr>
                <w:spacing w:val="-4"/>
                <w:sz w:val="24"/>
              </w:rPr>
              <w:t>3.2.</w:t>
            </w:r>
          </w:p>
          <w:p w:rsidR="008011F2" w:rsidRDefault="00BC181D">
            <w:pPr>
              <w:pStyle w:val="TableParagraph"/>
              <w:spacing w:before="2" w:line="310" w:lineRule="atLeast"/>
              <w:ind w:left="167" w:right="768"/>
              <w:rPr>
                <w:sz w:val="24"/>
              </w:rPr>
            </w:pPr>
            <w:r>
              <w:rPr>
                <w:sz w:val="24"/>
              </w:rPr>
              <w:t>Технический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рисунок </w:t>
            </w:r>
            <w:r>
              <w:rPr>
                <w:spacing w:val="-2"/>
                <w:sz w:val="24"/>
              </w:rPr>
              <w:t>модели</w:t>
            </w:r>
          </w:p>
        </w:tc>
        <w:tc>
          <w:tcPr>
            <w:tcW w:w="39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1" w:type="dxa"/>
          </w:tcPr>
          <w:p w:rsidR="008011F2" w:rsidRDefault="00BC181D">
            <w:pPr>
              <w:pStyle w:val="TableParagraph"/>
              <w:spacing w:line="268" w:lineRule="exact"/>
              <w:ind w:left="37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3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0" w:type="dxa"/>
          </w:tcPr>
          <w:p w:rsidR="008011F2" w:rsidRDefault="00BC181D">
            <w:pPr>
              <w:pStyle w:val="TableParagraph"/>
              <w:spacing w:line="268" w:lineRule="exact"/>
              <w:ind w:left="7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45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0" w:type="dxa"/>
          </w:tcPr>
          <w:p w:rsidR="008011F2" w:rsidRDefault="00BC181D">
            <w:pPr>
              <w:pStyle w:val="TableParagraph"/>
              <w:spacing w:line="268" w:lineRule="exact"/>
              <w:ind w:left="72" w:right="4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12" w:type="dxa"/>
          </w:tcPr>
          <w:p w:rsidR="008011F2" w:rsidRDefault="00BC181D">
            <w:pPr>
              <w:pStyle w:val="TableParagraph"/>
              <w:spacing w:line="268" w:lineRule="exact"/>
              <w:ind w:left="7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0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60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</w:tr>
      <w:tr w:rsidR="008011F2">
        <w:trPr>
          <w:trHeight w:val="954"/>
        </w:trPr>
        <w:tc>
          <w:tcPr>
            <w:tcW w:w="3188" w:type="dxa"/>
          </w:tcPr>
          <w:p w:rsidR="008011F2" w:rsidRDefault="00BC181D">
            <w:pPr>
              <w:pStyle w:val="TableParagraph"/>
              <w:spacing w:line="312" w:lineRule="exact"/>
              <w:ind w:left="167"/>
              <w:rPr>
                <w:sz w:val="24"/>
              </w:rPr>
            </w:pPr>
            <w:r>
              <w:rPr>
                <w:sz w:val="24"/>
              </w:rPr>
              <w:t xml:space="preserve">Раздел 4. </w:t>
            </w:r>
            <w:r>
              <w:rPr>
                <w:spacing w:val="-2"/>
                <w:sz w:val="24"/>
              </w:rPr>
              <w:t>Машиностроительное черчение</w:t>
            </w:r>
          </w:p>
        </w:tc>
        <w:tc>
          <w:tcPr>
            <w:tcW w:w="39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0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5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0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1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0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60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</w:tr>
      <w:tr w:rsidR="008011F2">
        <w:trPr>
          <w:trHeight w:val="1598"/>
        </w:trPr>
        <w:tc>
          <w:tcPr>
            <w:tcW w:w="3188" w:type="dxa"/>
          </w:tcPr>
          <w:p w:rsidR="008011F2" w:rsidRDefault="00BC181D">
            <w:pPr>
              <w:pStyle w:val="TableParagraph"/>
              <w:spacing w:before="25"/>
              <w:ind w:left="167"/>
              <w:rPr>
                <w:sz w:val="24"/>
              </w:rPr>
            </w:pPr>
            <w:r>
              <w:rPr>
                <w:sz w:val="24"/>
              </w:rPr>
              <w:t xml:space="preserve">Тема </w:t>
            </w:r>
            <w:r>
              <w:rPr>
                <w:spacing w:val="-4"/>
                <w:sz w:val="24"/>
              </w:rPr>
              <w:t>4.1.</w:t>
            </w:r>
          </w:p>
          <w:p w:rsidR="008011F2" w:rsidRDefault="00BC181D">
            <w:pPr>
              <w:pStyle w:val="TableParagraph"/>
              <w:spacing w:before="3" w:line="310" w:lineRule="atLeast"/>
              <w:ind w:left="167" w:right="684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разработки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оформления конструкторской документации</w:t>
            </w:r>
          </w:p>
        </w:tc>
        <w:tc>
          <w:tcPr>
            <w:tcW w:w="398" w:type="dxa"/>
          </w:tcPr>
          <w:p w:rsidR="008011F2" w:rsidRDefault="00BC181D">
            <w:pPr>
              <w:pStyle w:val="TableParagraph"/>
              <w:spacing w:line="268" w:lineRule="exact"/>
              <w:ind w:left="168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2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1" w:type="dxa"/>
          </w:tcPr>
          <w:p w:rsidR="008011F2" w:rsidRDefault="00BC181D">
            <w:pPr>
              <w:pStyle w:val="TableParagraph"/>
              <w:spacing w:line="268" w:lineRule="exact"/>
              <w:ind w:left="194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36" w:type="dxa"/>
          </w:tcPr>
          <w:p w:rsidR="008011F2" w:rsidRDefault="00BC181D">
            <w:pPr>
              <w:pStyle w:val="TableParagraph"/>
              <w:spacing w:line="268" w:lineRule="exact"/>
              <w:ind w:left="195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50" w:type="dxa"/>
          </w:tcPr>
          <w:p w:rsidR="008011F2" w:rsidRDefault="00BC181D">
            <w:pPr>
              <w:pStyle w:val="TableParagraph"/>
              <w:spacing w:line="268" w:lineRule="exact"/>
              <w:ind w:left="7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45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0" w:type="dxa"/>
          </w:tcPr>
          <w:p w:rsidR="008011F2" w:rsidRDefault="00BC181D">
            <w:pPr>
              <w:pStyle w:val="TableParagraph"/>
              <w:spacing w:line="268" w:lineRule="exact"/>
              <w:ind w:left="72" w:right="4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1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07" w:type="dxa"/>
          </w:tcPr>
          <w:p w:rsidR="008011F2" w:rsidRDefault="00BC181D">
            <w:pPr>
              <w:pStyle w:val="TableParagraph"/>
              <w:spacing w:line="268" w:lineRule="exact"/>
              <w:ind w:left="178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26" w:type="dxa"/>
          </w:tcPr>
          <w:p w:rsidR="008011F2" w:rsidRDefault="00BC181D">
            <w:pPr>
              <w:pStyle w:val="TableParagraph"/>
              <w:spacing w:line="268" w:lineRule="exact"/>
              <w:ind w:left="203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60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</w:tr>
      <w:tr w:rsidR="008011F2">
        <w:trPr>
          <w:trHeight w:val="964"/>
        </w:trPr>
        <w:tc>
          <w:tcPr>
            <w:tcW w:w="3188" w:type="dxa"/>
          </w:tcPr>
          <w:p w:rsidR="008011F2" w:rsidRDefault="00BC181D">
            <w:pPr>
              <w:pStyle w:val="TableParagraph"/>
              <w:spacing w:before="25"/>
              <w:ind w:left="167"/>
              <w:rPr>
                <w:sz w:val="24"/>
              </w:rPr>
            </w:pPr>
            <w:r>
              <w:rPr>
                <w:sz w:val="24"/>
              </w:rPr>
              <w:t xml:space="preserve">Тема </w:t>
            </w:r>
            <w:r>
              <w:rPr>
                <w:spacing w:val="-4"/>
                <w:sz w:val="24"/>
              </w:rPr>
              <w:t>4.2.</w:t>
            </w:r>
          </w:p>
          <w:p w:rsidR="008011F2" w:rsidRDefault="00BC181D">
            <w:pPr>
              <w:pStyle w:val="TableParagraph"/>
              <w:spacing w:before="2" w:line="310" w:lineRule="atLeast"/>
              <w:ind w:left="167" w:right="768"/>
              <w:rPr>
                <w:sz w:val="24"/>
              </w:rPr>
            </w:pPr>
            <w:r>
              <w:rPr>
                <w:sz w:val="24"/>
              </w:rPr>
              <w:t>Изображения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виды, разрезы, сечения</w:t>
            </w:r>
          </w:p>
        </w:tc>
        <w:tc>
          <w:tcPr>
            <w:tcW w:w="39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0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5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0" w:type="dxa"/>
          </w:tcPr>
          <w:p w:rsidR="008011F2" w:rsidRDefault="00BC181D">
            <w:pPr>
              <w:pStyle w:val="TableParagraph"/>
              <w:spacing w:line="268" w:lineRule="exact"/>
              <w:ind w:left="72" w:right="4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12" w:type="dxa"/>
          </w:tcPr>
          <w:p w:rsidR="008011F2" w:rsidRDefault="00BC181D">
            <w:pPr>
              <w:pStyle w:val="TableParagraph"/>
              <w:spacing w:line="268" w:lineRule="exact"/>
              <w:ind w:left="7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0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60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</w:tr>
      <w:tr w:rsidR="008011F2">
        <w:trPr>
          <w:trHeight w:val="950"/>
        </w:trPr>
        <w:tc>
          <w:tcPr>
            <w:tcW w:w="3188" w:type="dxa"/>
          </w:tcPr>
          <w:p w:rsidR="008011F2" w:rsidRDefault="00BC181D">
            <w:pPr>
              <w:pStyle w:val="TableParagraph"/>
              <w:spacing w:before="25"/>
              <w:ind w:left="167"/>
              <w:rPr>
                <w:sz w:val="24"/>
              </w:rPr>
            </w:pPr>
            <w:r>
              <w:rPr>
                <w:sz w:val="24"/>
              </w:rPr>
              <w:t xml:space="preserve">Тема </w:t>
            </w:r>
            <w:r>
              <w:rPr>
                <w:spacing w:val="-4"/>
                <w:sz w:val="24"/>
              </w:rPr>
              <w:t>4.3.</w:t>
            </w:r>
          </w:p>
          <w:p w:rsidR="008011F2" w:rsidRDefault="00BC181D">
            <w:pPr>
              <w:pStyle w:val="TableParagraph"/>
              <w:spacing w:before="7" w:line="300" w:lineRule="atLeast"/>
              <w:ind w:left="167"/>
              <w:rPr>
                <w:sz w:val="24"/>
              </w:rPr>
            </w:pPr>
            <w:r>
              <w:rPr>
                <w:sz w:val="24"/>
              </w:rPr>
              <w:t>Винтовые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 изделия с резьбой</w:t>
            </w:r>
          </w:p>
        </w:tc>
        <w:tc>
          <w:tcPr>
            <w:tcW w:w="39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0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5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0" w:type="dxa"/>
          </w:tcPr>
          <w:p w:rsidR="008011F2" w:rsidRDefault="00BC181D">
            <w:pPr>
              <w:pStyle w:val="TableParagraph"/>
              <w:spacing w:line="268" w:lineRule="exact"/>
              <w:ind w:left="72" w:right="4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1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0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60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</w:tr>
      <w:tr w:rsidR="008011F2">
        <w:trPr>
          <w:trHeight w:val="964"/>
        </w:trPr>
        <w:tc>
          <w:tcPr>
            <w:tcW w:w="3188" w:type="dxa"/>
          </w:tcPr>
          <w:p w:rsidR="008011F2" w:rsidRDefault="00BC181D">
            <w:pPr>
              <w:pStyle w:val="TableParagraph"/>
              <w:spacing w:before="30"/>
              <w:ind w:left="167"/>
              <w:rPr>
                <w:sz w:val="24"/>
              </w:rPr>
            </w:pPr>
            <w:r>
              <w:rPr>
                <w:sz w:val="24"/>
              </w:rPr>
              <w:t xml:space="preserve">Тема </w:t>
            </w:r>
            <w:r>
              <w:rPr>
                <w:spacing w:val="-4"/>
                <w:sz w:val="24"/>
              </w:rPr>
              <w:t>4.4.</w:t>
            </w:r>
          </w:p>
          <w:p w:rsidR="008011F2" w:rsidRDefault="00BC181D">
            <w:pPr>
              <w:pStyle w:val="TableParagraph"/>
              <w:spacing w:before="7" w:line="310" w:lineRule="atLeast"/>
              <w:ind w:left="167"/>
              <w:rPr>
                <w:sz w:val="24"/>
              </w:rPr>
            </w:pPr>
            <w:r>
              <w:rPr>
                <w:sz w:val="24"/>
              </w:rPr>
              <w:t>Эскизы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рабочие </w:t>
            </w:r>
            <w:r>
              <w:rPr>
                <w:spacing w:val="-2"/>
                <w:sz w:val="24"/>
              </w:rPr>
              <w:t>чертежи</w:t>
            </w:r>
          </w:p>
        </w:tc>
        <w:tc>
          <w:tcPr>
            <w:tcW w:w="39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0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5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0" w:type="dxa"/>
          </w:tcPr>
          <w:p w:rsidR="008011F2" w:rsidRDefault="00BC181D">
            <w:pPr>
              <w:pStyle w:val="TableParagraph"/>
              <w:spacing w:line="268" w:lineRule="exact"/>
              <w:ind w:left="72" w:right="4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12" w:type="dxa"/>
          </w:tcPr>
          <w:p w:rsidR="008011F2" w:rsidRDefault="00BC181D">
            <w:pPr>
              <w:pStyle w:val="TableParagraph"/>
              <w:spacing w:line="268" w:lineRule="exact"/>
              <w:ind w:left="7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0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60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</w:tr>
    </w:tbl>
    <w:p w:rsidR="008011F2" w:rsidRDefault="008011F2">
      <w:pPr>
        <w:pStyle w:val="TableParagraph"/>
        <w:rPr>
          <w:sz w:val="24"/>
        </w:rPr>
        <w:sectPr w:rsidR="008011F2">
          <w:pgSz w:w="11910" w:h="16840"/>
          <w:pgMar w:top="1100" w:right="566" w:bottom="1287" w:left="708" w:header="0" w:footer="749" w:gutter="0"/>
          <w:cols w:space="720"/>
        </w:sectPr>
      </w:pPr>
    </w:p>
    <w:tbl>
      <w:tblPr>
        <w:tblW w:w="0" w:type="auto"/>
        <w:tblInd w:w="1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64"/>
        <w:gridCol w:w="398"/>
        <w:gridCol w:w="432"/>
        <w:gridCol w:w="427"/>
        <w:gridCol w:w="432"/>
        <w:gridCol w:w="432"/>
        <w:gridCol w:w="446"/>
        <w:gridCol w:w="417"/>
        <w:gridCol w:w="456"/>
        <w:gridCol w:w="465"/>
        <w:gridCol w:w="388"/>
        <w:gridCol w:w="432"/>
        <w:gridCol w:w="451"/>
        <w:gridCol w:w="548"/>
      </w:tblGrid>
      <w:tr w:rsidR="008011F2">
        <w:trPr>
          <w:trHeight w:val="954"/>
        </w:trPr>
        <w:tc>
          <w:tcPr>
            <w:tcW w:w="3164" w:type="dxa"/>
          </w:tcPr>
          <w:p w:rsidR="008011F2" w:rsidRDefault="00BC181D">
            <w:pPr>
              <w:pStyle w:val="TableParagraph"/>
              <w:spacing w:before="35"/>
              <w:ind w:left="148"/>
              <w:rPr>
                <w:sz w:val="24"/>
              </w:rPr>
            </w:pPr>
            <w:r>
              <w:rPr>
                <w:sz w:val="24"/>
              </w:rPr>
              <w:lastRenderedPageBreak/>
              <w:t>Тема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4.5</w:t>
            </w:r>
          </w:p>
          <w:p w:rsidR="008011F2" w:rsidRDefault="00BC181D">
            <w:pPr>
              <w:pStyle w:val="TableParagraph"/>
              <w:spacing w:before="4" w:line="310" w:lineRule="atLeast"/>
              <w:ind w:left="148"/>
              <w:rPr>
                <w:sz w:val="24"/>
              </w:rPr>
            </w:pPr>
            <w:r>
              <w:rPr>
                <w:sz w:val="24"/>
              </w:rPr>
              <w:t>Разъемные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неразъемные соединения деталей</w:t>
            </w:r>
          </w:p>
        </w:tc>
        <w:tc>
          <w:tcPr>
            <w:tcW w:w="39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1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65" w:type="dxa"/>
          </w:tcPr>
          <w:p w:rsidR="008011F2" w:rsidRDefault="00BC181D">
            <w:pPr>
              <w:pStyle w:val="TableParagraph"/>
              <w:spacing w:line="273" w:lineRule="exact"/>
              <w:ind w:left="55" w:right="39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38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54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</w:tr>
      <w:tr w:rsidR="008011F2">
        <w:trPr>
          <w:trHeight w:val="672"/>
        </w:trPr>
        <w:tc>
          <w:tcPr>
            <w:tcW w:w="3164" w:type="dxa"/>
          </w:tcPr>
          <w:p w:rsidR="008011F2" w:rsidRDefault="00BC181D">
            <w:pPr>
              <w:pStyle w:val="TableParagraph"/>
              <w:spacing w:line="268" w:lineRule="exact"/>
              <w:ind w:left="148"/>
              <w:rPr>
                <w:sz w:val="24"/>
              </w:rPr>
            </w:pPr>
            <w:r>
              <w:rPr>
                <w:sz w:val="24"/>
              </w:rPr>
              <w:t xml:space="preserve">Тема </w:t>
            </w:r>
            <w:r>
              <w:rPr>
                <w:spacing w:val="-4"/>
                <w:sz w:val="24"/>
              </w:rPr>
              <w:t>4.6.</w:t>
            </w:r>
          </w:p>
          <w:p w:rsidR="008011F2" w:rsidRDefault="00BC181D">
            <w:pPr>
              <w:pStyle w:val="TableParagraph"/>
              <w:spacing w:before="118" w:line="266" w:lineRule="exact"/>
              <w:ind w:left="148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2"/>
                <w:sz w:val="24"/>
              </w:rPr>
              <w:t xml:space="preserve"> передач</w:t>
            </w:r>
          </w:p>
        </w:tc>
        <w:tc>
          <w:tcPr>
            <w:tcW w:w="39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2" w:type="dxa"/>
          </w:tcPr>
          <w:p w:rsidR="008011F2" w:rsidRDefault="00BC181D">
            <w:pPr>
              <w:pStyle w:val="TableParagraph"/>
              <w:spacing w:line="268" w:lineRule="exact"/>
              <w:ind w:left="8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3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1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65" w:type="dxa"/>
          </w:tcPr>
          <w:p w:rsidR="008011F2" w:rsidRDefault="00BC181D">
            <w:pPr>
              <w:pStyle w:val="TableParagraph"/>
              <w:spacing w:line="268" w:lineRule="exact"/>
              <w:ind w:left="5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38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54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</w:tr>
      <w:tr w:rsidR="008011F2">
        <w:trPr>
          <w:trHeight w:val="959"/>
        </w:trPr>
        <w:tc>
          <w:tcPr>
            <w:tcW w:w="3164" w:type="dxa"/>
          </w:tcPr>
          <w:p w:rsidR="008011F2" w:rsidRDefault="00BC181D">
            <w:pPr>
              <w:pStyle w:val="TableParagraph"/>
              <w:spacing w:before="25"/>
              <w:ind w:left="148"/>
              <w:rPr>
                <w:sz w:val="24"/>
              </w:rPr>
            </w:pPr>
            <w:r>
              <w:rPr>
                <w:sz w:val="24"/>
              </w:rPr>
              <w:t xml:space="preserve">Тема </w:t>
            </w:r>
            <w:r>
              <w:rPr>
                <w:spacing w:val="-4"/>
                <w:sz w:val="24"/>
              </w:rPr>
              <w:t>4.7.</w:t>
            </w:r>
          </w:p>
          <w:p w:rsidR="008011F2" w:rsidRDefault="00BC181D">
            <w:pPr>
              <w:pStyle w:val="TableParagraph"/>
              <w:spacing w:before="2" w:line="310" w:lineRule="atLeast"/>
              <w:ind w:left="148"/>
              <w:rPr>
                <w:sz w:val="24"/>
              </w:rPr>
            </w:pPr>
            <w:r>
              <w:rPr>
                <w:sz w:val="24"/>
              </w:rPr>
              <w:t>Чертеж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общего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вида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 сборочный чертеж</w:t>
            </w:r>
          </w:p>
        </w:tc>
        <w:tc>
          <w:tcPr>
            <w:tcW w:w="398" w:type="dxa"/>
          </w:tcPr>
          <w:p w:rsidR="008011F2" w:rsidRDefault="00BC181D">
            <w:pPr>
              <w:pStyle w:val="TableParagraph"/>
              <w:spacing w:line="268" w:lineRule="exact"/>
              <w:ind w:left="132" w:right="6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3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1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65" w:type="dxa"/>
          </w:tcPr>
          <w:p w:rsidR="008011F2" w:rsidRDefault="00BC181D">
            <w:pPr>
              <w:pStyle w:val="TableParagraph"/>
              <w:spacing w:line="268" w:lineRule="exact"/>
              <w:ind w:left="5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38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2" w:type="dxa"/>
          </w:tcPr>
          <w:p w:rsidR="008011F2" w:rsidRDefault="00BC181D">
            <w:pPr>
              <w:pStyle w:val="TableParagraph"/>
              <w:spacing w:line="268" w:lineRule="exact"/>
              <w:ind w:left="84" w:right="4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5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54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</w:tr>
      <w:tr w:rsidR="008011F2">
        <w:trPr>
          <w:trHeight w:val="955"/>
        </w:trPr>
        <w:tc>
          <w:tcPr>
            <w:tcW w:w="3164" w:type="dxa"/>
          </w:tcPr>
          <w:p w:rsidR="008011F2" w:rsidRDefault="00BC181D">
            <w:pPr>
              <w:pStyle w:val="TableParagraph"/>
              <w:spacing w:before="25"/>
              <w:ind w:left="148"/>
              <w:rPr>
                <w:sz w:val="24"/>
              </w:rPr>
            </w:pPr>
            <w:r>
              <w:rPr>
                <w:sz w:val="24"/>
              </w:rPr>
              <w:t xml:space="preserve">Тема </w:t>
            </w:r>
            <w:r>
              <w:rPr>
                <w:spacing w:val="-4"/>
                <w:sz w:val="24"/>
              </w:rPr>
              <w:t>4.8.</w:t>
            </w:r>
          </w:p>
          <w:p w:rsidR="008011F2" w:rsidRDefault="00BC181D">
            <w:pPr>
              <w:pStyle w:val="TableParagraph"/>
              <w:spacing w:before="8" w:line="300" w:lineRule="atLeast"/>
              <w:ind w:left="148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деталирование </w:t>
            </w:r>
            <w:r>
              <w:rPr>
                <w:spacing w:val="-2"/>
                <w:sz w:val="24"/>
              </w:rPr>
              <w:t>чертежей</w:t>
            </w:r>
          </w:p>
        </w:tc>
        <w:tc>
          <w:tcPr>
            <w:tcW w:w="398" w:type="dxa"/>
          </w:tcPr>
          <w:p w:rsidR="008011F2" w:rsidRDefault="00BC181D">
            <w:pPr>
              <w:pStyle w:val="TableParagraph"/>
              <w:spacing w:line="268" w:lineRule="exact"/>
              <w:ind w:left="132" w:right="6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3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2" w:type="dxa"/>
          </w:tcPr>
          <w:p w:rsidR="008011F2" w:rsidRDefault="00BC181D">
            <w:pPr>
              <w:pStyle w:val="TableParagraph"/>
              <w:spacing w:line="268" w:lineRule="exact"/>
              <w:ind w:left="8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3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6" w:type="dxa"/>
          </w:tcPr>
          <w:p w:rsidR="008011F2" w:rsidRDefault="00BC181D">
            <w:pPr>
              <w:pStyle w:val="TableParagraph"/>
              <w:spacing w:line="268" w:lineRule="exact"/>
              <w:ind w:left="73" w:right="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1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65" w:type="dxa"/>
          </w:tcPr>
          <w:p w:rsidR="008011F2" w:rsidRDefault="00BC181D">
            <w:pPr>
              <w:pStyle w:val="TableParagraph"/>
              <w:spacing w:line="268" w:lineRule="exact"/>
              <w:ind w:left="5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38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54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</w:tr>
      <w:tr w:rsidR="008011F2">
        <w:trPr>
          <w:trHeight w:val="1358"/>
        </w:trPr>
        <w:tc>
          <w:tcPr>
            <w:tcW w:w="3164" w:type="dxa"/>
          </w:tcPr>
          <w:p w:rsidR="008011F2" w:rsidRDefault="00BC181D">
            <w:pPr>
              <w:pStyle w:val="TableParagraph"/>
              <w:spacing w:before="25"/>
              <w:ind w:left="148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5</w:t>
            </w:r>
          </w:p>
          <w:p w:rsidR="008011F2" w:rsidRDefault="00BC181D">
            <w:pPr>
              <w:pStyle w:val="TableParagraph"/>
              <w:spacing w:before="36" w:line="271" w:lineRule="auto"/>
              <w:ind w:left="148" w:right="624"/>
              <w:rPr>
                <w:sz w:val="24"/>
              </w:rPr>
            </w:pPr>
            <w:r>
              <w:rPr>
                <w:sz w:val="24"/>
              </w:rPr>
              <w:t>Основы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компьютерной </w:t>
            </w:r>
            <w:r>
              <w:rPr>
                <w:spacing w:val="-2"/>
                <w:sz w:val="24"/>
              </w:rPr>
              <w:t>графики</w:t>
            </w:r>
          </w:p>
        </w:tc>
        <w:tc>
          <w:tcPr>
            <w:tcW w:w="39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1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65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38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54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</w:tr>
      <w:tr w:rsidR="008011F2">
        <w:trPr>
          <w:trHeight w:val="983"/>
        </w:trPr>
        <w:tc>
          <w:tcPr>
            <w:tcW w:w="3164" w:type="dxa"/>
          </w:tcPr>
          <w:p w:rsidR="008011F2" w:rsidRDefault="00BC181D">
            <w:pPr>
              <w:pStyle w:val="TableParagraph"/>
              <w:spacing w:line="268" w:lineRule="exact"/>
              <w:ind w:left="148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5</w:t>
            </w:r>
          </w:p>
          <w:p w:rsidR="008011F2" w:rsidRDefault="00BC181D">
            <w:pPr>
              <w:pStyle w:val="TableParagraph"/>
              <w:spacing w:before="60"/>
              <w:ind w:left="148"/>
              <w:rPr>
                <w:sz w:val="24"/>
              </w:rPr>
            </w:pPr>
            <w:r>
              <w:rPr>
                <w:sz w:val="24"/>
              </w:rPr>
              <w:t>Компьютерная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графика</w:t>
            </w:r>
          </w:p>
        </w:tc>
        <w:tc>
          <w:tcPr>
            <w:tcW w:w="398" w:type="dxa"/>
          </w:tcPr>
          <w:p w:rsidR="008011F2" w:rsidRDefault="00BC181D">
            <w:pPr>
              <w:pStyle w:val="TableParagraph"/>
              <w:spacing w:line="268" w:lineRule="exact"/>
              <w:ind w:left="132" w:right="6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32" w:type="dxa"/>
          </w:tcPr>
          <w:p w:rsidR="008011F2" w:rsidRDefault="00BC181D">
            <w:pPr>
              <w:pStyle w:val="TableParagraph"/>
              <w:spacing w:line="268" w:lineRule="exact"/>
              <w:ind w:left="192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27" w:type="dxa"/>
          </w:tcPr>
          <w:p w:rsidR="008011F2" w:rsidRDefault="00BC181D">
            <w:pPr>
              <w:pStyle w:val="TableParagraph"/>
              <w:spacing w:line="268" w:lineRule="exact"/>
              <w:ind w:left="130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32" w:type="dxa"/>
          </w:tcPr>
          <w:p w:rsidR="008011F2" w:rsidRDefault="00BC181D">
            <w:pPr>
              <w:pStyle w:val="TableParagraph"/>
              <w:spacing w:line="268" w:lineRule="exact"/>
              <w:ind w:left="8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32" w:type="dxa"/>
          </w:tcPr>
          <w:p w:rsidR="008011F2" w:rsidRDefault="00BC181D">
            <w:pPr>
              <w:pStyle w:val="TableParagraph"/>
              <w:spacing w:line="268" w:lineRule="exact"/>
              <w:ind w:left="193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46" w:type="dxa"/>
          </w:tcPr>
          <w:p w:rsidR="008011F2" w:rsidRDefault="00BC181D">
            <w:pPr>
              <w:pStyle w:val="TableParagraph"/>
              <w:spacing w:line="268" w:lineRule="exact"/>
              <w:ind w:left="73" w:right="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17" w:type="dxa"/>
          </w:tcPr>
          <w:p w:rsidR="008011F2" w:rsidRDefault="00BC181D">
            <w:pPr>
              <w:pStyle w:val="TableParagraph"/>
              <w:spacing w:line="268" w:lineRule="exact"/>
              <w:ind w:left="169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56" w:type="dxa"/>
          </w:tcPr>
          <w:p w:rsidR="008011F2" w:rsidRDefault="00BC181D">
            <w:pPr>
              <w:pStyle w:val="TableParagraph"/>
              <w:spacing w:line="268" w:lineRule="exact"/>
              <w:ind w:left="195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65" w:type="dxa"/>
          </w:tcPr>
          <w:p w:rsidR="008011F2" w:rsidRDefault="00BC181D">
            <w:pPr>
              <w:pStyle w:val="TableParagraph"/>
              <w:spacing w:line="268" w:lineRule="exact"/>
              <w:ind w:left="5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388" w:type="dxa"/>
          </w:tcPr>
          <w:p w:rsidR="008011F2" w:rsidRDefault="00BC181D">
            <w:pPr>
              <w:pStyle w:val="TableParagraph"/>
              <w:spacing w:line="268" w:lineRule="exact"/>
              <w:ind w:left="171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32" w:type="dxa"/>
          </w:tcPr>
          <w:p w:rsidR="008011F2" w:rsidRDefault="00BC181D">
            <w:pPr>
              <w:pStyle w:val="TableParagraph"/>
              <w:spacing w:line="268" w:lineRule="exact"/>
              <w:ind w:left="84" w:right="4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51" w:type="dxa"/>
          </w:tcPr>
          <w:p w:rsidR="008011F2" w:rsidRDefault="00BC181D">
            <w:pPr>
              <w:pStyle w:val="TableParagraph"/>
              <w:spacing w:line="268" w:lineRule="exact"/>
              <w:ind w:left="196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54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</w:tr>
    </w:tbl>
    <w:p w:rsidR="008011F2" w:rsidRDefault="008011F2">
      <w:pPr>
        <w:pStyle w:val="a3"/>
        <w:rPr>
          <w:b/>
          <w:sz w:val="27"/>
        </w:rPr>
      </w:pPr>
    </w:p>
    <w:p w:rsidR="008011F2" w:rsidRDefault="008011F2">
      <w:pPr>
        <w:pStyle w:val="a3"/>
        <w:rPr>
          <w:b/>
          <w:sz w:val="27"/>
        </w:rPr>
      </w:pPr>
    </w:p>
    <w:p w:rsidR="008011F2" w:rsidRDefault="008011F2">
      <w:pPr>
        <w:pStyle w:val="a3"/>
        <w:spacing w:before="19"/>
        <w:rPr>
          <w:b/>
          <w:sz w:val="27"/>
        </w:rPr>
      </w:pPr>
    </w:p>
    <w:p w:rsidR="008011F2" w:rsidRDefault="00BC181D">
      <w:pPr>
        <w:pStyle w:val="a4"/>
        <w:numPr>
          <w:ilvl w:val="0"/>
          <w:numId w:val="1"/>
        </w:numPr>
        <w:tabs>
          <w:tab w:val="left" w:pos="1332"/>
        </w:tabs>
        <w:spacing w:before="1" w:line="252" w:lineRule="auto"/>
        <w:ind w:left="1030" w:right="292" w:firstLine="0"/>
        <w:jc w:val="left"/>
        <w:rPr>
          <w:b/>
          <w:sz w:val="27"/>
        </w:rPr>
      </w:pPr>
      <w:r>
        <w:rPr>
          <w:b/>
          <w:sz w:val="27"/>
        </w:rPr>
        <w:t>Распределение типов и количества</w:t>
      </w:r>
      <w:r>
        <w:rPr>
          <w:b/>
          <w:spacing w:val="29"/>
          <w:sz w:val="27"/>
        </w:rPr>
        <w:t xml:space="preserve"> </w:t>
      </w:r>
      <w:r>
        <w:rPr>
          <w:b/>
          <w:sz w:val="27"/>
        </w:rPr>
        <w:t xml:space="preserve">контрольных заданий по элементам знаний и умений, контролируемых на </w:t>
      </w:r>
      <w:r>
        <w:rPr>
          <w:b/>
          <w:sz w:val="27"/>
        </w:rPr>
        <w:t>промежуточной аттестации.</w:t>
      </w:r>
    </w:p>
    <w:p w:rsidR="008011F2" w:rsidRDefault="008011F2">
      <w:pPr>
        <w:pStyle w:val="a3"/>
        <w:spacing w:before="5"/>
        <w:rPr>
          <w:b/>
          <w:sz w:val="19"/>
        </w:rPr>
      </w:pPr>
    </w:p>
    <w:tbl>
      <w:tblPr>
        <w:tblW w:w="0" w:type="auto"/>
        <w:tblInd w:w="130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64"/>
        <w:gridCol w:w="374"/>
        <w:gridCol w:w="451"/>
        <w:gridCol w:w="427"/>
        <w:gridCol w:w="422"/>
        <w:gridCol w:w="446"/>
        <w:gridCol w:w="431"/>
        <w:gridCol w:w="432"/>
        <w:gridCol w:w="431"/>
        <w:gridCol w:w="402"/>
        <w:gridCol w:w="441"/>
        <w:gridCol w:w="426"/>
        <w:gridCol w:w="436"/>
        <w:gridCol w:w="451"/>
      </w:tblGrid>
      <w:tr w:rsidR="008011F2">
        <w:trPr>
          <w:trHeight w:val="475"/>
        </w:trPr>
        <w:tc>
          <w:tcPr>
            <w:tcW w:w="3164" w:type="dxa"/>
            <w:vMerge w:val="restart"/>
          </w:tcPr>
          <w:p w:rsidR="008011F2" w:rsidRDefault="00BC181D">
            <w:pPr>
              <w:pStyle w:val="TableParagraph"/>
              <w:spacing w:line="268" w:lineRule="exact"/>
              <w:ind w:left="930"/>
              <w:rPr>
                <w:sz w:val="24"/>
              </w:rPr>
            </w:pPr>
            <w:r>
              <w:rPr>
                <w:spacing w:val="-2"/>
                <w:sz w:val="24"/>
              </w:rPr>
              <w:t>Содержание</w:t>
            </w:r>
          </w:p>
          <w:p w:rsidR="008011F2" w:rsidRDefault="00BC181D">
            <w:pPr>
              <w:pStyle w:val="TableParagraph"/>
              <w:spacing w:before="209" w:line="259" w:lineRule="auto"/>
              <w:ind w:left="628" w:right="405" w:hanging="140"/>
              <w:rPr>
                <w:sz w:val="24"/>
              </w:rPr>
            </w:pPr>
            <w:r>
              <w:rPr>
                <w:sz w:val="24"/>
              </w:rPr>
              <w:t>учебного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материала по программе УД</w:t>
            </w:r>
          </w:p>
        </w:tc>
        <w:tc>
          <w:tcPr>
            <w:tcW w:w="5570" w:type="dxa"/>
            <w:gridSpan w:val="13"/>
          </w:tcPr>
          <w:p w:rsidR="008011F2" w:rsidRDefault="00BC181D">
            <w:pPr>
              <w:pStyle w:val="TableParagraph"/>
              <w:spacing w:line="268" w:lineRule="exact"/>
              <w:ind w:left="1411"/>
              <w:rPr>
                <w:sz w:val="24"/>
              </w:rPr>
            </w:pPr>
            <w:r>
              <w:rPr>
                <w:sz w:val="24"/>
              </w:rPr>
              <w:t>Код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оценочного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средства</w:t>
            </w:r>
          </w:p>
        </w:tc>
      </w:tr>
      <w:tr w:rsidR="008011F2">
        <w:trPr>
          <w:trHeight w:val="647"/>
        </w:trPr>
        <w:tc>
          <w:tcPr>
            <w:tcW w:w="3164" w:type="dxa"/>
            <w:vMerge/>
            <w:tcBorders>
              <w:top w:val="nil"/>
            </w:tcBorders>
          </w:tcPr>
          <w:p w:rsidR="008011F2" w:rsidRDefault="008011F2">
            <w:pPr>
              <w:rPr>
                <w:sz w:val="2"/>
                <w:szCs w:val="2"/>
              </w:rPr>
            </w:pPr>
          </w:p>
        </w:tc>
        <w:tc>
          <w:tcPr>
            <w:tcW w:w="374" w:type="dxa"/>
          </w:tcPr>
          <w:p w:rsidR="008011F2" w:rsidRDefault="00BC181D">
            <w:pPr>
              <w:pStyle w:val="TableParagraph"/>
              <w:spacing w:line="268" w:lineRule="exact"/>
              <w:ind w:left="148"/>
              <w:rPr>
                <w:sz w:val="24"/>
              </w:rPr>
            </w:pPr>
            <w:r>
              <w:rPr>
                <w:spacing w:val="-10"/>
                <w:sz w:val="24"/>
              </w:rPr>
              <w:t>У</w:t>
            </w:r>
          </w:p>
          <w:p w:rsidR="008011F2" w:rsidRDefault="00BC181D">
            <w:pPr>
              <w:pStyle w:val="TableParagraph"/>
              <w:spacing w:before="21"/>
              <w:ind w:left="148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51" w:type="dxa"/>
          </w:tcPr>
          <w:p w:rsidR="008011F2" w:rsidRDefault="00BC181D">
            <w:pPr>
              <w:pStyle w:val="TableParagraph"/>
              <w:spacing w:line="268" w:lineRule="exact"/>
              <w:ind w:left="192"/>
              <w:rPr>
                <w:sz w:val="24"/>
              </w:rPr>
            </w:pPr>
            <w:r>
              <w:rPr>
                <w:spacing w:val="-10"/>
                <w:sz w:val="24"/>
              </w:rPr>
              <w:t>У</w:t>
            </w:r>
          </w:p>
          <w:p w:rsidR="008011F2" w:rsidRDefault="00BC181D">
            <w:pPr>
              <w:pStyle w:val="TableParagraph"/>
              <w:spacing w:before="21"/>
              <w:ind w:left="192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427" w:type="dxa"/>
          </w:tcPr>
          <w:p w:rsidR="008011F2" w:rsidRDefault="00BC181D">
            <w:pPr>
              <w:pStyle w:val="TableParagraph"/>
              <w:spacing w:line="268" w:lineRule="exact"/>
              <w:ind w:left="168"/>
              <w:rPr>
                <w:sz w:val="24"/>
              </w:rPr>
            </w:pPr>
            <w:r>
              <w:rPr>
                <w:spacing w:val="-10"/>
                <w:sz w:val="24"/>
              </w:rPr>
              <w:t>У</w:t>
            </w:r>
          </w:p>
          <w:p w:rsidR="008011F2" w:rsidRDefault="00BC181D">
            <w:pPr>
              <w:pStyle w:val="TableParagraph"/>
              <w:spacing w:before="21"/>
              <w:ind w:left="168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422" w:type="dxa"/>
          </w:tcPr>
          <w:p w:rsidR="008011F2" w:rsidRDefault="00BC181D">
            <w:pPr>
              <w:pStyle w:val="TableParagraph"/>
              <w:spacing w:line="268" w:lineRule="exact"/>
              <w:ind w:left="169"/>
              <w:rPr>
                <w:sz w:val="24"/>
              </w:rPr>
            </w:pPr>
            <w:r>
              <w:rPr>
                <w:spacing w:val="-10"/>
                <w:sz w:val="24"/>
              </w:rPr>
              <w:t>У</w:t>
            </w:r>
          </w:p>
          <w:p w:rsidR="008011F2" w:rsidRDefault="00BC181D">
            <w:pPr>
              <w:pStyle w:val="TableParagraph"/>
              <w:spacing w:before="21"/>
              <w:ind w:left="169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446" w:type="dxa"/>
          </w:tcPr>
          <w:p w:rsidR="008011F2" w:rsidRDefault="00BC181D">
            <w:pPr>
              <w:pStyle w:val="TableParagraph"/>
              <w:spacing w:line="268" w:lineRule="exact"/>
              <w:ind w:left="7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У</w:t>
            </w:r>
          </w:p>
          <w:p w:rsidR="008011F2" w:rsidRDefault="00BC181D">
            <w:pPr>
              <w:pStyle w:val="TableParagraph"/>
              <w:spacing w:before="21"/>
              <w:ind w:left="73" w:right="5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31" w:type="dxa"/>
          </w:tcPr>
          <w:p w:rsidR="008011F2" w:rsidRDefault="00BC181D">
            <w:pPr>
              <w:pStyle w:val="TableParagraph"/>
              <w:spacing w:line="268" w:lineRule="exact"/>
              <w:ind w:left="194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  <w:p w:rsidR="008011F2" w:rsidRDefault="00BC181D">
            <w:pPr>
              <w:pStyle w:val="TableParagraph"/>
              <w:spacing w:before="21"/>
              <w:ind w:left="194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32" w:type="dxa"/>
          </w:tcPr>
          <w:p w:rsidR="008011F2" w:rsidRDefault="00BC181D">
            <w:pPr>
              <w:pStyle w:val="TableParagraph"/>
              <w:spacing w:line="268" w:lineRule="exact"/>
              <w:ind w:left="171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  <w:p w:rsidR="008011F2" w:rsidRDefault="00BC181D">
            <w:pPr>
              <w:pStyle w:val="TableParagraph"/>
              <w:spacing w:before="21"/>
              <w:ind w:left="171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431" w:type="dxa"/>
          </w:tcPr>
          <w:p w:rsidR="008011F2" w:rsidRDefault="00BC181D">
            <w:pPr>
              <w:pStyle w:val="TableParagraph"/>
              <w:spacing w:line="268" w:lineRule="exact"/>
              <w:ind w:left="171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  <w:p w:rsidR="008011F2" w:rsidRDefault="00BC181D">
            <w:pPr>
              <w:pStyle w:val="TableParagraph"/>
              <w:spacing w:before="21"/>
              <w:ind w:left="171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402" w:type="dxa"/>
          </w:tcPr>
          <w:p w:rsidR="008011F2" w:rsidRDefault="00BC181D">
            <w:pPr>
              <w:pStyle w:val="TableParagraph"/>
              <w:spacing w:line="268" w:lineRule="exact"/>
              <w:ind w:left="172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  <w:p w:rsidR="008011F2" w:rsidRDefault="00BC181D">
            <w:pPr>
              <w:pStyle w:val="TableParagraph"/>
              <w:spacing w:before="21"/>
              <w:ind w:left="172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441" w:type="dxa"/>
          </w:tcPr>
          <w:p w:rsidR="008011F2" w:rsidRDefault="00BC181D">
            <w:pPr>
              <w:pStyle w:val="TableParagraph"/>
              <w:spacing w:line="268" w:lineRule="exact"/>
              <w:ind w:left="198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  <w:p w:rsidR="008011F2" w:rsidRDefault="00BC181D">
            <w:pPr>
              <w:pStyle w:val="TableParagraph"/>
              <w:spacing w:before="21"/>
              <w:ind w:left="198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426" w:type="dxa"/>
          </w:tcPr>
          <w:p w:rsidR="008011F2" w:rsidRDefault="00BC181D">
            <w:pPr>
              <w:pStyle w:val="TableParagraph"/>
              <w:spacing w:line="268" w:lineRule="exact"/>
              <w:ind w:left="179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  <w:p w:rsidR="008011F2" w:rsidRDefault="00BC181D">
            <w:pPr>
              <w:pStyle w:val="TableParagraph"/>
              <w:spacing w:before="21"/>
              <w:ind w:left="179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436" w:type="dxa"/>
          </w:tcPr>
          <w:p w:rsidR="008011F2" w:rsidRDefault="00BC181D">
            <w:pPr>
              <w:pStyle w:val="TableParagraph"/>
              <w:spacing w:line="268" w:lineRule="exact"/>
              <w:ind w:left="205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  <w:p w:rsidR="008011F2" w:rsidRDefault="00BC181D">
            <w:pPr>
              <w:pStyle w:val="TableParagraph"/>
              <w:spacing w:before="21"/>
              <w:ind w:left="205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451" w:type="dxa"/>
          </w:tcPr>
          <w:p w:rsidR="008011F2" w:rsidRDefault="00BC181D">
            <w:pPr>
              <w:pStyle w:val="TableParagraph"/>
              <w:spacing w:line="268" w:lineRule="exact"/>
              <w:ind w:left="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  <w:p w:rsidR="008011F2" w:rsidRDefault="00BC181D">
            <w:pPr>
              <w:pStyle w:val="TableParagraph"/>
              <w:spacing w:before="21"/>
              <w:ind w:left="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</w:tr>
      <w:tr w:rsidR="008011F2">
        <w:trPr>
          <w:trHeight w:val="446"/>
        </w:trPr>
        <w:tc>
          <w:tcPr>
            <w:tcW w:w="3164" w:type="dxa"/>
          </w:tcPr>
          <w:p w:rsidR="008011F2" w:rsidRDefault="00BC181D">
            <w:pPr>
              <w:pStyle w:val="TableParagraph"/>
              <w:spacing w:line="268" w:lineRule="exact"/>
              <w:ind w:left="148"/>
              <w:rPr>
                <w:sz w:val="24"/>
              </w:rPr>
            </w:pPr>
            <w:r>
              <w:rPr>
                <w:spacing w:val="-2"/>
                <w:sz w:val="24"/>
              </w:rPr>
              <w:t>Введение</w:t>
            </w:r>
          </w:p>
        </w:tc>
        <w:tc>
          <w:tcPr>
            <w:tcW w:w="37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0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</w:tr>
      <w:tr w:rsidR="008011F2">
        <w:trPr>
          <w:trHeight w:val="696"/>
        </w:trPr>
        <w:tc>
          <w:tcPr>
            <w:tcW w:w="3164" w:type="dxa"/>
          </w:tcPr>
          <w:p w:rsidR="008011F2" w:rsidRDefault="00BC181D">
            <w:pPr>
              <w:pStyle w:val="TableParagraph"/>
              <w:spacing w:line="268" w:lineRule="exact"/>
              <w:ind w:left="148"/>
              <w:rPr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Геометрическое</w:t>
            </w:r>
          </w:p>
          <w:p w:rsidR="008011F2" w:rsidRDefault="00BC181D">
            <w:pPr>
              <w:pStyle w:val="TableParagraph"/>
              <w:spacing w:before="84"/>
              <w:ind w:left="148"/>
              <w:rPr>
                <w:sz w:val="24"/>
              </w:rPr>
            </w:pPr>
            <w:r>
              <w:rPr>
                <w:spacing w:val="-2"/>
                <w:sz w:val="24"/>
              </w:rPr>
              <w:t>черчение</w:t>
            </w:r>
          </w:p>
        </w:tc>
        <w:tc>
          <w:tcPr>
            <w:tcW w:w="37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0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</w:tr>
      <w:tr w:rsidR="008011F2">
        <w:trPr>
          <w:trHeight w:val="1483"/>
        </w:trPr>
        <w:tc>
          <w:tcPr>
            <w:tcW w:w="3164" w:type="dxa"/>
          </w:tcPr>
          <w:p w:rsidR="008011F2" w:rsidRDefault="00BC181D">
            <w:pPr>
              <w:pStyle w:val="TableParagraph"/>
              <w:spacing w:line="268" w:lineRule="exact"/>
              <w:ind w:left="148"/>
              <w:rPr>
                <w:sz w:val="24"/>
              </w:rPr>
            </w:pPr>
            <w:r>
              <w:rPr>
                <w:sz w:val="24"/>
              </w:rPr>
              <w:t xml:space="preserve">Тема </w:t>
            </w:r>
            <w:r>
              <w:rPr>
                <w:spacing w:val="-4"/>
                <w:sz w:val="24"/>
              </w:rPr>
              <w:t>1.1.</w:t>
            </w:r>
          </w:p>
          <w:p w:rsidR="008011F2" w:rsidRDefault="00BC181D">
            <w:pPr>
              <w:pStyle w:val="TableParagraph"/>
              <w:spacing w:before="55" w:line="300" w:lineRule="auto"/>
              <w:ind w:left="148" w:right="651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z w:val="24"/>
              </w:rPr>
              <w:t>оформлению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чертежей</w:t>
            </w:r>
          </w:p>
        </w:tc>
        <w:tc>
          <w:tcPr>
            <w:tcW w:w="374" w:type="dxa"/>
          </w:tcPr>
          <w:p w:rsidR="008011F2" w:rsidRDefault="008011F2">
            <w:pPr>
              <w:pStyle w:val="TableParagraph"/>
              <w:spacing w:before="46"/>
              <w:rPr>
                <w:b/>
                <w:sz w:val="24"/>
              </w:rPr>
            </w:pPr>
          </w:p>
          <w:p w:rsidR="008011F2" w:rsidRDefault="00BC181D">
            <w:pPr>
              <w:pStyle w:val="TableParagraph"/>
              <w:spacing w:before="1"/>
              <w:ind w:left="148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  <w:p w:rsidR="008011F2" w:rsidRDefault="00BC181D">
            <w:pPr>
              <w:pStyle w:val="TableParagraph"/>
              <w:spacing w:before="69"/>
              <w:ind w:left="148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5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2" w:type="dxa"/>
          </w:tcPr>
          <w:p w:rsidR="008011F2" w:rsidRDefault="008011F2">
            <w:pPr>
              <w:pStyle w:val="TableParagraph"/>
              <w:spacing w:before="46"/>
              <w:rPr>
                <w:b/>
                <w:sz w:val="24"/>
              </w:rPr>
            </w:pPr>
          </w:p>
          <w:p w:rsidR="008011F2" w:rsidRDefault="00BC181D">
            <w:pPr>
              <w:pStyle w:val="TableParagraph"/>
              <w:spacing w:before="1"/>
              <w:ind w:left="169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  <w:p w:rsidR="008011F2" w:rsidRDefault="00BC181D">
            <w:pPr>
              <w:pStyle w:val="TableParagraph"/>
              <w:spacing w:before="69"/>
              <w:ind w:left="169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46" w:type="dxa"/>
          </w:tcPr>
          <w:p w:rsidR="008011F2" w:rsidRDefault="008011F2">
            <w:pPr>
              <w:pStyle w:val="TableParagraph"/>
              <w:spacing w:before="46"/>
              <w:rPr>
                <w:b/>
                <w:sz w:val="24"/>
              </w:rPr>
            </w:pPr>
          </w:p>
          <w:p w:rsidR="008011F2" w:rsidRDefault="00BC181D">
            <w:pPr>
              <w:pStyle w:val="TableParagraph"/>
              <w:spacing w:before="1"/>
              <w:ind w:left="73" w:right="5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  <w:p w:rsidR="008011F2" w:rsidRDefault="00BC181D">
            <w:pPr>
              <w:pStyle w:val="TableParagraph"/>
              <w:spacing w:before="69"/>
              <w:ind w:left="73" w:right="5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31" w:type="dxa"/>
          </w:tcPr>
          <w:p w:rsidR="008011F2" w:rsidRDefault="008011F2">
            <w:pPr>
              <w:pStyle w:val="TableParagraph"/>
              <w:spacing w:before="46"/>
              <w:rPr>
                <w:b/>
                <w:sz w:val="24"/>
              </w:rPr>
            </w:pPr>
          </w:p>
          <w:p w:rsidR="008011F2" w:rsidRDefault="00BC181D">
            <w:pPr>
              <w:pStyle w:val="TableParagraph"/>
              <w:spacing w:before="1"/>
              <w:ind w:left="194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  <w:p w:rsidR="008011F2" w:rsidRDefault="00BC181D">
            <w:pPr>
              <w:pStyle w:val="TableParagraph"/>
              <w:spacing w:before="69"/>
              <w:ind w:left="194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32" w:type="dxa"/>
          </w:tcPr>
          <w:p w:rsidR="008011F2" w:rsidRDefault="008011F2">
            <w:pPr>
              <w:pStyle w:val="TableParagraph"/>
              <w:spacing w:before="46"/>
              <w:rPr>
                <w:b/>
                <w:sz w:val="24"/>
              </w:rPr>
            </w:pPr>
          </w:p>
          <w:p w:rsidR="008011F2" w:rsidRDefault="00BC181D">
            <w:pPr>
              <w:pStyle w:val="TableParagraph"/>
              <w:spacing w:before="1"/>
              <w:ind w:left="171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  <w:p w:rsidR="008011F2" w:rsidRDefault="00BC181D">
            <w:pPr>
              <w:pStyle w:val="TableParagraph"/>
              <w:spacing w:before="69"/>
              <w:ind w:left="171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31" w:type="dxa"/>
          </w:tcPr>
          <w:p w:rsidR="008011F2" w:rsidRDefault="008011F2">
            <w:pPr>
              <w:pStyle w:val="TableParagraph"/>
              <w:spacing w:before="46"/>
              <w:rPr>
                <w:b/>
                <w:sz w:val="24"/>
              </w:rPr>
            </w:pPr>
          </w:p>
          <w:p w:rsidR="008011F2" w:rsidRDefault="00BC181D">
            <w:pPr>
              <w:pStyle w:val="TableParagraph"/>
              <w:spacing w:before="1"/>
              <w:ind w:left="171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  <w:p w:rsidR="008011F2" w:rsidRDefault="00BC181D">
            <w:pPr>
              <w:pStyle w:val="TableParagraph"/>
              <w:spacing w:before="69"/>
              <w:ind w:left="171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02" w:type="dxa"/>
          </w:tcPr>
          <w:p w:rsidR="008011F2" w:rsidRDefault="008011F2">
            <w:pPr>
              <w:pStyle w:val="TableParagraph"/>
              <w:spacing w:before="46"/>
              <w:rPr>
                <w:b/>
                <w:sz w:val="24"/>
              </w:rPr>
            </w:pPr>
          </w:p>
          <w:p w:rsidR="008011F2" w:rsidRDefault="00BC181D">
            <w:pPr>
              <w:pStyle w:val="TableParagraph"/>
              <w:spacing w:before="1"/>
              <w:ind w:left="172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  <w:p w:rsidR="008011F2" w:rsidRDefault="00BC181D">
            <w:pPr>
              <w:pStyle w:val="TableParagraph"/>
              <w:spacing w:before="69"/>
              <w:ind w:left="172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41" w:type="dxa"/>
          </w:tcPr>
          <w:p w:rsidR="008011F2" w:rsidRDefault="008011F2">
            <w:pPr>
              <w:pStyle w:val="TableParagraph"/>
              <w:spacing w:before="46"/>
              <w:rPr>
                <w:b/>
                <w:sz w:val="24"/>
              </w:rPr>
            </w:pPr>
          </w:p>
          <w:p w:rsidR="008011F2" w:rsidRDefault="00BC181D">
            <w:pPr>
              <w:pStyle w:val="TableParagraph"/>
              <w:spacing w:before="1"/>
              <w:ind w:left="198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  <w:p w:rsidR="008011F2" w:rsidRDefault="00BC181D">
            <w:pPr>
              <w:pStyle w:val="TableParagraph"/>
              <w:spacing w:before="69"/>
              <w:ind w:left="198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26" w:type="dxa"/>
          </w:tcPr>
          <w:p w:rsidR="008011F2" w:rsidRDefault="008011F2">
            <w:pPr>
              <w:pStyle w:val="TableParagraph"/>
              <w:spacing w:before="46"/>
              <w:rPr>
                <w:b/>
                <w:sz w:val="24"/>
              </w:rPr>
            </w:pPr>
          </w:p>
          <w:p w:rsidR="008011F2" w:rsidRDefault="00BC181D">
            <w:pPr>
              <w:pStyle w:val="TableParagraph"/>
              <w:spacing w:before="1"/>
              <w:ind w:left="179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  <w:p w:rsidR="008011F2" w:rsidRDefault="00BC181D">
            <w:pPr>
              <w:pStyle w:val="TableParagraph"/>
              <w:spacing w:before="69"/>
              <w:ind w:left="179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36" w:type="dxa"/>
          </w:tcPr>
          <w:p w:rsidR="008011F2" w:rsidRDefault="008011F2">
            <w:pPr>
              <w:pStyle w:val="TableParagraph"/>
              <w:spacing w:before="46"/>
              <w:rPr>
                <w:b/>
                <w:sz w:val="24"/>
              </w:rPr>
            </w:pPr>
          </w:p>
          <w:p w:rsidR="008011F2" w:rsidRDefault="00BC181D">
            <w:pPr>
              <w:pStyle w:val="TableParagraph"/>
              <w:spacing w:before="1"/>
              <w:ind w:left="205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  <w:p w:rsidR="008011F2" w:rsidRDefault="00BC181D">
            <w:pPr>
              <w:pStyle w:val="TableParagraph"/>
              <w:spacing w:before="69"/>
              <w:ind w:left="205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51" w:type="dxa"/>
          </w:tcPr>
          <w:p w:rsidR="008011F2" w:rsidRDefault="008011F2">
            <w:pPr>
              <w:pStyle w:val="TableParagraph"/>
              <w:spacing w:before="46"/>
              <w:rPr>
                <w:b/>
                <w:sz w:val="24"/>
              </w:rPr>
            </w:pPr>
          </w:p>
          <w:p w:rsidR="008011F2" w:rsidRDefault="00BC181D">
            <w:pPr>
              <w:pStyle w:val="TableParagraph"/>
              <w:spacing w:before="1"/>
              <w:ind w:left="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  <w:p w:rsidR="008011F2" w:rsidRDefault="00BC181D">
            <w:pPr>
              <w:pStyle w:val="TableParagraph"/>
              <w:spacing w:before="69"/>
              <w:ind w:left="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8011F2">
        <w:trPr>
          <w:trHeight w:val="685"/>
        </w:trPr>
        <w:tc>
          <w:tcPr>
            <w:tcW w:w="3164" w:type="dxa"/>
          </w:tcPr>
          <w:p w:rsidR="008011F2" w:rsidRDefault="00BC181D">
            <w:pPr>
              <w:pStyle w:val="TableParagraph"/>
              <w:spacing w:line="268" w:lineRule="exact"/>
              <w:ind w:left="148"/>
              <w:rPr>
                <w:sz w:val="24"/>
              </w:rPr>
            </w:pPr>
            <w:r>
              <w:rPr>
                <w:b/>
                <w:sz w:val="24"/>
              </w:rPr>
              <w:t xml:space="preserve">Тема 1.2. </w:t>
            </w:r>
            <w:r>
              <w:rPr>
                <w:spacing w:val="-2"/>
                <w:sz w:val="24"/>
              </w:rPr>
              <w:t>Геометрические</w:t>
            </w:r>
          </w:p>
          <w:p w:rsidR="008011F2" w:rsidRDefault="00BC181D">
            <w:pPr>
              <w:pStyle w:val="TableParagraph"/>
              <w:spacing w:before="79"/>
              <w:ind w:left="148"/>
              <w:rPr>
                <w:sz w:val="24"/>
              </w:rPr>
            </w:pPr>
            <w:r>
              <w:rPr>
                <w:spacing w:val="-2"/>
                <w:sz w:val="24"/>
              </w:rPr>
              <w:t>построения</w:t>
            </w:r>
          </w:p>
        </w:tc>
        <w:tc>
          <w:tcPr>
            <w:tcW w:w="37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1" w:type="dxa"/>
          </w:tcPr>
          <w:p w:rsidR="008011F2" w:rsidRDefault="00BC181D">
            <w:pPr>
              <w:pStyle w:val="TableParagraph"/>
              <w:spacing w:line="268" w:lineRule="exact"/>
              <w:ind w:left="192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  <w:p w:rsidR="008011F2" w:rsidRDefault="00BC181D">
            <w:pPr>
              <w:pStyle w:val="TableParagraph"/>
              <w:spacing w:before="79"/>
              <w:ind w:left="192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2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2" w:type="dxa"/>
          </w:tcPr>
          <w:p w:rsidR="008011F2" w:rsidRDefault="00BC181D">
            <w:pPr>
              <w:pStyle w:val="TableParagraph"/>
              <w:spacing w:line="268" w:lineRule="exact"/>
              <w:ind w:left="169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  <w:p w:rsidR="008011F2" w:rsidRDefault="00BC181D">
            <w:pPr>
              <w:pStyle w:val="TableParagraph"/>
              <w:spacing w:before="79"/>
              <w:ind w:left="169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4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02" w:type="dxa"/>
          </w:tcPr>
          <w:p w:rsidR="008011F2" w:rsidRDefault="00BC181D">
            <w:pPr>
              <w:pStyle w:val="TableParagraph"/>
              <w:spacing w:line="268" w:lineRule="exact"/>
              <w:ind w:left="172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  <w:p w:rsidR="008011F2" w:rsidRDefault="00BC181D">
            <w:pPr>
              <w:pStyle w:val="TableParagraph"/>
              <w:spacing w:before="79"/>
              <w:ind w:left="172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4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</w:tr>
      <w:tr w:rsidR="008011F2">
        <w:trPr>
          <w:trHeight w:val="1349"/>
        </w:trPr>
        <w:tc>
          <w:tcPr>
            <w:tcW w:w="3164" w:type="dxa"/>
          </w:tcPr>
          <w:p w:rsidR="008011F2" w:rsidRDefault="00BC181D">
            <w:pPr>
              <w:pStyle w:val="TableParagraph"/>
              <w:spacing w:line="268" w:lineRule="exact"/>
              <w:ind w:left="148"/>
              <w:rPr>
                <w:sz w:val="24"/>
              </w:rPr>
            </w:pPr>
            <w:r>
              <w:rPr>
                <w:sz w:val="24"/>
              </w:rPr>
              <w:t xml:space="preserve">Тема </w:t>
            </w:r>
            <w:r>
              <w:rPr>
                <w:spacing w:val="-4"/>
                <w:sz w:val="24"/>
              </w:rPr>
              <w:t>1.3.</w:t>
            </w:r>
          </w:p>
          <w:p w:rsidR="008011F2" w:rsidRDefault="00BC181D">
            <w:pPr>
              <w:pStyle w:val="TableParagraph"/>
              <w:spacing w:before="55"/>
              <w:ind w:left="148"/>
              <w:rPr>
                <w:sz w:val="24"/>
              </w:rPr>
            </w:pPr>
            <w:r>
              <w:rPr>
                <w:sz w:val="24"/>
              </w:rPr>
              <w:t xml:space="preserve">Правила </w:t>
            </w:r>
            <w:r>
              <w:rPr>
                <w:spacing w:val="-2"/>
                <w:sz w:val="24"/>
              </w:rPr>
              <w:t>вычерчивания</w:t>
            </w:r>
          </w:p>
          <w:p w:rsidR="008011F2" w:rsidRDefault="00BC181D">
            <w:pPr>
              <w:pStyle w:val="TableParagraph"/>
              <w:spacing w:before="21" w:line="330" w:lineRule="atLeast"/>
              <w:ind w:left="148" w:right="710"/>
              <w:rPr>
                <w:sz w:val="24"/>
              </w:rPr>
            </w:pPr>
            <w:r>
              <w:rPr>
                <w:sz w:val="24"/>
              </w:rPr>
              <w:t>контуров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технических </w:t>
            </w:r>
            <w:r>
              <w:rPr>
                <w:spacing w:val="-2"/>
                <w:sz w:val="24"/>
              </w:rPr>
              <w:t>деталей</w:t>
            </w:r>
          </w:p>
        </w:tc>
        <w:tc>
          <w:tcPr>
            <w:tcW w:w="374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  <w:spacing w:before="46"/>
              <w:rPr>
                <w:b/>
                <w:sz w:val="24"/>
              </w:rPr>
            </w:pPr>
          </w:p>
          <w:p w:rsidR="008011F2" w:rsidRDefault="00BC181D">
            <w:pPr>
              <w:pStyle w:val="TableParagraph"/>
              <w:spacing w:before="1"/>
              <w:ind w:left="168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  <w:p w:rsidR="008011F2" w:rsidRDefault="00BC181D">
            <w:pPr>
              <w:pStyle w:val="TableParagraph"/>
              <w:spacing w:before="75"/>
              <w:ind w:left="168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2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6" w:type="dxa"/>
          </w:tcPr>
          <w:p w:rsidR="008011F2" w:rsidRDefault="008011F2">
            <w:pPr>
              <w:pStyle w:val="TableParagraph"/>
              <w:spacing w:before="46"/>
              <w:rPr>
                <w:b/>
                <w:sz w:val="24"/>
              </w:rPr>
            </w:pPr>
          </w:p>
          <w:p w:rsidR="008011F2" w:rsidRDefault="00BC181D">
            <w:pPr>
              <w:pStyle w:val="TableParagraph"/>
              <w:spacing w:before="1"/>
              <w:ind w:left="73" w:right="5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  <w:p w:rsidR="008011F2" w:rsidRDefault="00BC181D">
            <w:pPr>
              <w:pStyle w:val="TableParagraph"/>
              <w:spacing w:before="75"/>
              <w:ind w:left="73" w:right="50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31" w:type="dxa"/>
          </w:tcPr>
          <w:p w:rsidR="008011F2" w:rsidRDefault="008011F2">
            <w:pPr>
              <w:pStyle w:val="TableParagraph"/>
              <w:spacing w:before="46"/>
              <w:rPr>
                <w:b/>
                <w:sz w:val="24"/>
              </w:rPr>
            </w:pPr>
          </w:p>
          <w:p w:rsidR="008011F2" w:rsidRDefault="00BC181D">
            <w:pPr>
              <w:pStyle w:val="TableParagraph"/>
              <w:spacing w:before="1"/>
              <w:ind w:left="194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  <w:p w:rsidR="008011F2" w:rsidRDefault="00BC181D">
            <w:pPr>
              <w:pStyle w:val="TableParagraph"/>
              <w:spacing w:before="75"/>
              <w:ind w:left="194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3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02" w:type="dxa"/>
          </w:tcPr>
          <w:p w:rsidR="008011F2" w:rsidRDefault="008011F2">
            <w:pPr>
              <w:pStyle w:val="TableParagraph"/>
              <w:spacing w:before="46"/>
              <w:rPr>
                <w:b/>
                <w:sz w:val="24"/>
              </w:rPr>
            </w:pPr>
          </w:p>
          <w:p w:rsidR="008011F2" w:rsidRDefault="00BC181D">
            <w:pPr>
              <w:pStyle w:val="TableParagraph"/>
              <w:spacing w:before="1"/>
              <w:ind w:left="172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  <w:p w:rsidR="008011F2" w:rsidRDefault="00BC181D">
            <w:pPr>
              <w:pStyle w:val="TableParagraph"/>
              <w:spacing w:before="75"/>
              <w:ind w:left="172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41" w:type="dxa"/>
          </w:tcPr>
          <w:p w:rsidR="008011F2" w:rsidRDefault="008011F2">
            <w:pPr>
              <w:pStyle w:val="TableParagraph"/>
              <w:spacing w:before="46"/>
              <w:rPr>
                <w:b/>
                <w:sz w:val="24"/>
              </w:rPr>
            </w:pPr>
          </w:p>
          <w:p w:rsidR="008011F2" w:rsidRDefault="00BC181D">
            <w:pPr>
              <w:pStyle w:val="TableParagraph"/>
              <w:spacing w:before="1"/>
              <w:ind w:left="198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  <w:p w:rsidR="008011F2" w:rsidRDefault="00BC181D">
            <w:pPr>
              <w:pStyle w:val="TableParagraph"/>
              <w:spacing w:before="75"/>
              <w:ind w:left="198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2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</w:tr>
    </w:tbl>
    <w:p w:rsidR="008011F2" w:rsidRDefault="008011F2">
      <w:pPr>
        <w:pStyle w:val="TableParagraph"/>
        <w:rPr>
          <w:sz w:val="24"/>
        </w:rPr>
        <w:sectPr w:rsidR="008011F2">
          <w:type w:val="continuous"/>
          <w:pgSz w:w="11910" w:h="16840"/>
          <w:pgMar w:top="1100" w:right="566" w:bottom="1578" w:left="708" w:header="0" w:footer="749" w:gutter="0"/>
          <w:cols w:space="720"/>
        </w:sectPr>
      </w:pPr>
    </w:p>
    <w:tbl>
      <w:tblPr>
        <w:tblW w:w="0" w:type="auto"/>
        <w:tblInd w:w="12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83"/>
        <w:gridCol w:w="388"/>
        <w:gridCol w:w="436"/>
        <w:gridCol w:w="426"/>
        <w:gridCol w:w="421"/>
        <w:gridCol w:w="436"/>
        <w:gridCol w:w="445"/>
        <w:gridCol w:w="455"/>
        <w:gridCol w:w="427"/>
        <w:gridCol w:w="446"/>
        <w:gridCol w:w="417"/>
        <w:gridCol w:w="408"/>
        <w:gridCol w:w="427"/>
        <w:gridCol w:w="615"/>
      </w:tblGrid>
      <w:tr w:rsidR="008011F2">
        <w:trPr>
          <w:trHeight w:val="1045"/>
        </w:trPr>
        <w:tc>
          <w:tcPr>
            <w:tcW w:w="3183" w:type="dxa"/>
          </w:tcPr>
          <w:p w:rsidR="008011F2" w:rsidRDefault="00BC181D">
            <w:pPr>
              <w:pStyle w:val="TableParagraph"/>
              <w:spacing w:before="30" w:line="271" w:lineRule="auto"/>
              <w:ind w:left="191"/>
              <w:rPr>
                <w:sz w:val="24"/>
              </w:rPr>
            </w:pPr>
            <w:r>
              <w:rPr>
                <w:b/>
                <w:sz w:val="24"/>
              </w:rPr>
              <w:lastRenderedPageBreak/>
              <w:t xml:space="preserve">Раздел 2. </w:t>
            </w:r>
            <w:r>
              <w:rPr>
                <w:sz w:val="24"/>
              </w:rPr>
              <w:t xml:space="preserve">Проекционное </w:t>
            </w:r>
            <w:r>
              <w:rPr>
                <w:spacing w:val="-2"/>
                <w:sz w:val="24"/>
              </w:rPr>
              <w:t xml:space="preserve">черчение(основы </w:t>
            </w:r>
            <w:r>
              <w:rPr>
                <w:sz w:val="24"/>
              </w:rPr>
              <w:t>начертательной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геометрии)</w:t>
            </w:r>
          </w:p>
        </w:tc>
        <w:tc>
          <w:tcPr>
            <w:tcW w:w="388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6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1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45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55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46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17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08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</w:pPr>
          </w:p>
        </w:tc>
        <w:tc>
          <w:tcPr>
            <w:tcW w:w="615" w:type="dxa"/>
          </w:tcPr>
          <w:p w:rsidR="008011F2" w:rsidRDefault="008011F2">
            <w:pPr>
              <w:pStyle w:val="TableParagraph"/>
            </w:pPr>
          </w:p>
        </w:tc>
      </w:tr>
      <w:tr w:rsidR="008011F2">
        <w:trPr>
          <w:trHeight w:val="989"/>
        </w:trPr>
        <w:tc>
          <w:tcPr>
            <w:tcW w:w="3183" w:type="dxa"/>
          </w:tcPr>
          <w:p w:rsidR="008011F2" w:rsidRDefault="00BC181D">
            <w:pPr>
              <w:pStyle w:val="TableParagraph"/>
              <w:spacing w:before="25"/>
              <w:ind w:left="191"/>
              <w:rPr>
                <w:sz w:val="24"/>
              </w:rPr>
            </w:pPr>
            <w:r>
              <w:rPr>
                <w:sz w:val="24"/>
              </w:rPr>
              <w:t xml:space="preserve">Тема </w:t>
            </w:r>
            <w:r>
              <w:rPr>
                <w:spacing w:val="-4"/>
                <w:sz w:val="24"/>
              </w:rPr>
              <w:t>2.1.</w:t>
            </w:r>
          </w:p>
          <w:p w:rsidR="008011F2" w:rsidRDefault="00BC181D">
            <w:pPr>
              <w:pStyle w:val="TableParagraph"/>
              <w:spacing w:before="37" w:line="271" w:lineRule="auto"/>
              <w:ind w:left="191"/>
              <w:rPr>
                <w:sz w:val="24"/>
              </w:rPr>
            </w:pPr>
            <w:r>
              <w:rPr>
                <w:sz w:val="24"/>
              </w:rPr>
              <w:t>Метод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проекций.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Эпюр </w:t>
            </w:r>
            <w:r>
              <w:rPr>
                <w:spacing w:val="-2"/>
                <w:sz w:val="24"/>
              </w:rPr>
              <w:t>Монжа</w:t>
            </w:r>
          </w:p>
        </w:tc>
        <w:tc>
          <w:tcPr>
            <w:tcW w:w="388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36" w:type="dxa"/>
          </w:tcPr>
          <w:p w:rsidR="008011F2" w:rsidRDefault="00BC181D">
            <w:pPr>
              <w:pStyle w:val="TableParagraph"/>
              <w:spacing w:before="30"/>
              <w:ind w:left="10"/>
              <w:rPr>
                <w:sz w:val="24"/>
              </w:rPr>
            </w:pPr>
            <w:r>
              <w:rPr>
                <w:sz w:val="23"/>
              </w:rPr>
              <w:t xml:space="preserve">2 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26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1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45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55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7" w:type="dxa"/>
          </w:tcPr>
          <w:p w:rsidR="008011F2" w:rsidRDefault="00BC181D">
            <w:pPr>
              <w:pStyle w:val="TableParagraph"/>
              <w:spacing w:before="30"/>
              <w:ind w:left="18"/>
              <w:rPr>
                <w:sz w:val="24"/>
              </w:rPr>
            </w:pPr>
            <w:r>
              <w:rPr>
                <w:sz w:val="23"/>
              </w:rPr>
              <w:t xml:space="preserve">2 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46" w:type="dxa"/>
          </w:tcPr>
          <w:p w:rsidR="008011F2" w:rsidRDefault="00BC181D">
            <w:pPr>
              <w:pStyle w:val="TableParagraph"/>
              <w:spacing w:before="30"/>
              <w:ind w:right="103"/>
              <w:jc w:val="center"/>
              <w:rPr>
                <w:sz w:val="24"/>
              </w:rPr>
            </w:pPr>
            <w:r>
              <w:rPr>
                <w:sz w:val="23"/>
              </w:rPr>
              <w:t xml:space="preserve">2 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17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08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</w:pPr>
          </w:p>
        </w:tc>
        <w:tc>
          <w:tcPr>
            <w:tcW w:w="615" w:type="dxa"/>
          </w:tcPr>
          <w:p w:rsidR="008011F2" w:rsidRDefault="008011F2">
            <w:pPr>
              <w:pStyle w:val="TableParagraph"/>
            </w:pPr>
          </w:p>
        </w:tc>
      </w:tr>
      <w:tr w:rsidR="008011F2">
        <w:trPr>
          <w:trHeight w:val="690"/>
        </w:trPr>
        <w:tc>
          <w:tcPr>
            <w:tcW w:w="3183" w:type="dxa"/>
          </w:tcPr>
          <w:p w:rsidR="008011F2" w:rsidRDefault="00BC181D">
            <w:pPr>
              <w:pStyle w:val="TableParagraph"/>
              <w:spacing w:line="268" w:lineRule="exact"/>
              <w:ind w:left="191"/>
              <w:rPr>
                <w:sz w:val="24"/>
              </w:rPr>
            </w:pPr>
            <w:r>
              <w:rPr>
                <w:sz w:val="24"/>
              </w:rPr>
              <w:t xml:space="preserve">Тема </w:t>
            </w:r>
            <w:r>
              <w:rPr>
                <w:spacing w:val="-4"/>
                <w:sz w:val="24"/>
              </w:rPr>
              <w:t>2.2.</w:t>
            </w:r>
          </w:p>
          <w:p w:rsidR="008011F2" w:rsidRDefault="00BC181D">
            <w:pPr>
              <w:pStyle w:val="TableParagraph"/>
              <w:spacing w:before="117"/>
              <w:ind w:left="191"/>
              <w:rPr>
                <w:sz w:val="24"/>
              </w:rPr>
            </w:pPr>
            <w:r>
              <w:rPr>
                <w:spacing w:val="-2"/>
                <w:sz w:val="24"/>
              </w:rPr>
              <w:t>Плоскость</w:t>
            </w:r>
          </w:p>
        </w:tc>
        <w:tc>
          <w:tcPr>
            <w:tcW w:w="388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36" w:type="dxa"/>
          </w:tcPr>
          <w:p w:rsidR="008011F2" w:rsidRDefault="00BC181D">
            <w:pPr>
              <w:pStyle w:val="TableParagraph"/>
              <w:spacing w:before="30"/>
              <w:ind w:left="10"/>
              <w:rPr>
                <w:sz w:val="24"/>
              </w:rPr>
            </w:pPr>
            <w:r>
              <w:rPr>
                <w:sz w:val="23"/>
              </w:rPr>
              <w:t xml:space="preserve">2 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26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1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45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55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46" w:type="dxa"/>
          </w:tcPr>
          <w:p w:rsidR="008011F2" w:rsidRDefault="00BC181D">
            <w:pPr>
              <w:pStyle w:val="TableParagraph"/>
              <w:spacing w:before="35"/>
              <w:ind w:right="103"/>
              <w:jc w:val="center"/>
              <w:rPr>
                <w:sz w:val="24"/>
              </w:rPr>
            </w:pPr>
            <w:r>
              <w:rPr>
                <w:sz w:val="23"/>
              </w:rPr>
              <w:t xml:space="preserve">2 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17" w:type="dxa"/>
          </w:tcPr>
          <w:p w:rsidR="008011F2" w:rsidRDefault="00BC181D">
            <w:pPr>
              <w:pStyle w:val="TableParagraph"/>
              <w:spacing w:before="30"/>
              <w:ind w:left="19"/>
              <w:rPr>
                <w:sz w:val="24"/>
              </w:rPr>
            </w:pPr>
            <w:r>
              <w:rPr>
                <w:sz w:val="23"/>
              </w:rPr>
              <w:t xml:space="preserve">2 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08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</w:pPr>
          </w:p>
        </w:tc>
        <w:tc>
          <w:tcPr>
            <w:tcW w:w="615" w:type="dxa"/>
          </w:tcPr>
          <w:p w:rsidR="008011F2" w:rsidRDefault="008011F2">
            <w:pPr>
              <w:pStyle w:val="TableParagraph"/>
            </w:pPr>
          </w:p>
        </w:tc>
      </w:tr>
      <w:tr w:rsidR="008011F2">
        <w:trPr>
          <w:trHeight w:val="1008"/>
        </w:trPr>
        <w:tc>
          <w:tcPr>
            <w:tcW w:w="3183" w:type="dxa"/>
          </w:tcPr>
          <w:p w:rsidR="008011F2" w:rsidRDefault="00BC181D">
            <w:pPr>
              <w:pStyle w:val="TableParagraph"/>
              <w:spacing w:before="25"/>
              <w:ind w:left="191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2.3.</w:t>
            </w:r>
          </w:p>
          <w:p w:rsidR="008011F2" w:rsidRDefault="00BC181D">
            <w:pPr>
              <w:pStyle w:val="TableParagraph"/>
              <w:spacing w:before="36" w:line="271" w:lineRule="auto"/>
              <w:ind w:left="191" w:right="373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преобразования </w:t>
            </w:r>
            <w:r>
              <w:rPr>
                <w:spacing w:val="-2"/>
                <w:sz w:val="24"/>
              </w:rPr>
              <w:t>проекций</w:t>
            </w:r>
          </w:p>
        </w:tc>
        <w:tc>
          <w:tcPr>
            <w:tcW w:w="388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36" w:type="dxa"/>
          </w:tcPr>
          <w:p w:rsidR="008011F2" w:rsidRDefault="00BC181D">
            <w:pPr>
              <w:pStyle w:val="TableParagraph"/>
              <w:spacing w:before="30"/>
              <w:ind w:left="10"/>
              <w:rPr>
                <w:sz w:val="24"/>
              </w:rPr>
            </w:pPr>
            <w:r>
              <w:rPr>
                <w:sz w:val="23"/>
              </w:rPr>
              <w:t xml:space="preserve">2 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26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1" w:type="dxa"/>
          </w:tcPr>
          <w:p w:rsidR="008011F2" w:rsidRDefault="00BC181D">
            <w:pPr>
              <w:pStyle w:val="TableParagraph"/>
              <w:spacing w:before="30"/>
              <w:ind w:left="13"/>
              <w:rPr>
                <w:sz w:val="24"/>
              </w:rPr>
            </w:pPr>
            <w:r>
              <w:rPr>
                <w:sz w:val="23"/>
              </w:rPr>
              <w:t xml:space="preserve">2 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36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45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55" w:type="dxa"/>
          </w:tcPr>
          <w:p w:rsidR="008011F2" w:rsidRDefault="00BC181D">
            <w:pPr>
              <w:pStyle w:val="TableParagraph"/>
              <w:spacing w:before="30"/>
              <w:ind w:left="17"/>
              <w:rPr>
                <w:sz w:val="24"/>
              </w:rPr>
            </w:pPr>
            <w:r>
              <w:rPr>
                <w:sz w:val="23"/>
              </w:rPr>
              <w:t xml:space="preserve">2 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27" w:type="dxa"/>
          </w:tcPr>
          <w:p w:rsidR="008011F2" w:rsidRDefault="00BC181D">
            <w:pPr>
              <w:pStyle w:val="TableParagraph"/>
              <w:spacing w:before="35"/>
              <w:ind w:left="18"/>
              <w:rPr>
                <w:sz w:val="24"/>
              </w:rPr>
            </w:pPr>
            <w:r>
              <w:rPr>
                <w:sz w:val="23"/>
              </w:rPr>
              <w:t xml:space="preserve">2 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46" w:type="dxa"/>
          </w:tcPr>
          <w:p w:rsidR="008011F2" w:rsidRDefault="00BC181D">
            <w:pPr>
              <w:pStyle w:val="TableParagraph"/>
              <w:spacing w:before="30"/>
              <w:ind w:right="103"/>
              <w:jc w:val="center"/>
              <w:rPr>
                <w:sz w:val="24"/>
              </w:rPr>
            </w:pPr>
            <w:r>
              <w:rPr>
                <w:sz w:val="23"/>
              </w:rPr>
              <w:t xml:space="preserve">2 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17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08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</w:pPr>
          </w:p>
        </w:tc>
        <w:tc>
          <w:tcPr>
            <w:tcW w:w="615" w:type="dxa"/>
          </w:tcPr>
          <w:p w:rsidR="008011F2" w:rsidRDefault="008011F2">
            <w:pPr>
              <w:pStyle w:val="TableParagraph"/>
            </w:pPr>
          </w:p>
        </w:tc>
      </w:tr>
      <w:tr w:rsidR="008011F2">
        <w:trPr>
          <w:trHeight w:val="1022"/>
        </w:trPr>
        <w:tc>
          <w:tcPr>
            <w:tcW w:w="3183" w:type="dxa"/>
          </w:tcPr>
          <w:p w:rsidR="008011F2" w:rsidRDefault="00BC181D">
            <w:pPr>
              <w:pStyle w:val="TableParagraph"/>
              <w:spacing w:line="292" w:lineRule="auto"/>
              <w:ind w:left="191" w:right="739"/>
              <w:rPr>
                <w:sz w:val="24"/>
              </w:rPr>
            </w:pPr>
            <w:r>
              <w:rPr>
                <w:sz w:val="24"/>
              </w:rPr>
              <w:t>Тема 2.4. Поверхности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</w:p>
        </w:tc>
        <w:tc>
          <w:tcPr>
            <w:tcW w:w="388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36" w:type="dxa"/>
          </w:tcPr>
          <w:p w:rsidR="008011F2" w:rsidRDefault="00BC181D">
            <w:pPr>
              <w:pStyle w:val="TableParagraph"/>
              <w:spacing w:before="25"/>
              <w:ind w:left="10"/>
              <w:rPr>
                <w:sz w:val="24"/>
              </w:rPr>
            </w:pPr>
            <w:r>
              <w:rPr>
                <w:sz w:val="23"/>
              </w:rPr>
              <w:t xml:space="preserve">2 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26" w:type="dxa"/>
          </w:tcPr>
          <w:p w:rsidR="008011F2" w:rsidRDefault="00BC181D">
            <w:pPr>
              <w:pStyle w:val="TableParagraph"/>
              <w:spacing w:before="30"/>
              <w:ind w:right="97"/>
              <w:jc w:val="center"/>
              <w:rPr>
                <w:sz w:val="24"/>
              </w:rPr>
            </w:pPr>
            <w:r>
              <w:rPr>
                <w:sz w:val="23"/>
              </w:rPr>
              <w:t xml:space="preserve">2 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21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45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55" w:type="dxa"/>
          </w:tcPr>
          <w:p w:rsidR="008011F2" w:rsidRDefault="00BC181D">
            <w:pPr>
              <w:pStyle w:val="TableParagraph"/>
              <w:spacing w:before="25"/>
              <w:ind w:left="17"/>
              <w:rPr>
                <w:sz w:val="24"/>
              </w:rPr>
            </w:pPr>
            <w:r>
              <w:rPr>
                <w:sz w:val="23"/>
              </w:rPr>
              <w:t xml:space="preserve">2 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27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46" w:type="dxa"/>
          </w:tcPr>
          <w:p w:rsidR="008011F2" w:rsidRDefault="00BC181D">
            <w:pPr>
              <w:pStyle w:val="TableParagraph"/>
              <w:spacing w:line="268" w:lineRule="exact"/>
              <w:ind w:right="15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21</w:t>
            </w:r>
          </w:p>
        </w:tc>
        <w:tc>
          <w:tcPr>
            <w:tcW w:w="417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08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</w:pPr>
          </w:p>
        </w:tc>
        <w:tc>
          <w:tcPr>
            <w:tcW w:w="615" w:type="dxa"/>
          </w:tcPr>
          <w:p w:rsidR="008011F2" w:rsidRDefault="008011F2">
            <w:pPr>
              <w:pStyle w:val="TableParagraph"/>
            </w:pPr>
          </w:p>
        </w:tc>
      </w:tr>
      <w:tr w:rsidR="008011F2">
        <w:trPr>
          <w:trHeight w:val="1338"/>
        </w:trPr>
        <w:tc>
          <w:tcPr>
            <w:tcW w:w="3183" w:type="dxa"/>
          </w:tcPr>
          <w:p w:rsidR="008011F2" w:rsidRDefault="00BC181D">
            <w:pPr>
              <w:pStyle w:val="TableParagraph"/>
              <w:spacing w:before="30" w:line="276" w:lineRule="auto"/>
              <w:ind w:left="191" w:right="373"/>
              <w:rPr>
                <w:sz w:val="24"/>
              </w:rPr>
            </w:pPr>
            <w:r>
              <w:rPr>
                <w:sz w:val="24"/>
              </w:rPr>
              <w:t xml:space="preserve">Тема 2.5. </w:t>
            </w:r>
            <w:r>
              <w:rPr>
                <w:spacing w:val="-2"/>
                <w:sz w:val="24"/>
              </w:rPr>
              <w:t>Аксонометрические проекции</w:t>
            </w:r>
          </w:p>
        </w:tc>
        <w:tc>
          <w:tcPr>
            <w:tcW w:w="388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6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1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45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55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7" w:type="dxa"/>
          </w:tcPr>
          <w:p w:rsidR="008011F2" w:rsidRDefault="00BC181D">
            <w:pPr>
              <w:pStyle w:val="TableParagraph"/>
              <w:spacing w:before="30"/>
              <w:ind w:left="18"/>
              <w:rPr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46" w:type="dxa"/>
          </w:tcPr>
          <w:p w:rsidR="008011F2" w:rsidRDefault="00BC181D">
            <w:pPr>
              <w:pStyle w:val="TableParagraph"/>
              <w:spacing w:line="268" w:lineRule="exact"/>
              <w:ind w:right="15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21</w:t>
            </w:r>
          </w:p>
        </w:tc>
        <w:tc>
          <w:tcPr>
            <w:tcW w:w="417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08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</w:pPr>
          </w:p>
        </w:tc>
        <w:tc>
          <w:tcPr>
            <w:tcW w:w="615" w:type="dxa"/>
          </w:tcPr>
          <w:p w:rsidR="008011F2" w:rsidRDefault="008011F2">
            <w:pPr>
              <w:pStyle w:val="TableParagraph"/>
            </w:pPr>
          </w:p>
        </w:tc>
      </w:tr>
      <w:tr w:rsidR="008011F2">
        <w:trPr>
          <w:trHeight w:val="1200"/>
        </w:trPr>
        <w:tc>
          <w:tcPr>
            <w:tcW w:w="3183" w:type="dxa"/>
          </w:tcPr>
          <w:p w:rsidR="008011F2" w:rsidRDefault="00BC181D">
            <w:pPr>
              <w:pStyle w:val="TableParagraph"/>
              <w:spacing w:line="268" w:lineRule="exact"/>
              <w:ind w:left="191"/>
              <w:rPr>
                <w:sz w:val="24"/>
              </w:rPr>
            </w:pPr>
            <w:r>
              <w:rPr>
                <w:sz w:val="24"/>
              </w:rPr>
              <w:t xml:space="preserve">Тема </w:t>
            </w:r>
            <w:r>
              <w:rPr>
                <w:spacing w:val="-4"/>
                <w:sz w:val="24"/>
              </w:rPr>
              <w:t>2.6.</w:t>
            </w:r>
          </w:p>
          <w:p w:rsidR="008011F2" w:rsidRDefault="00BC181D">
            <w:pPr>
              <w:pStyle w:val="TableParagraph"/>
              <w:spacing w:before="219" w:line="276" w:lineRule="auto"/>
              <w:ind w:left="191"/>
              <w:rPr>
                <w:sz w:val="24"/>
              </w:rPr>
            </w:pPr>
            <w:r>
              <w:rPr>
                <w:sz w:val="24"/>
              </w:rPr>
              <w:t>Сечение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тел </w:t>
            </w:r>
            <w:r>
              <w:rPr>
                <w:spacing w:val="-2"/>
                <w:sz w:val="24"/>
              </w:rPr>
              <w:t>плоскостями</w:t>
            </w:r>
          </w:p>
        </w:tc>
        <w:tc>
          <w:tcPr>
            <w:tcW w:w="388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6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1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45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55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46" w:type="dxa"/>
          </w:tcPr>
          <w:p w:rsidR="008011F2" w:rsidRDefault="00BC181D">
            <w:pPr>
              <w:pStyle w:val="TableParagraph"/>
              <w:spacing w:line="268" w:lineRule="exact"/>
              <w:ind w:right="15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21</w:t>
            </w:r>
          </w:p>
        </w:tc>
        <w:tc>
          <w:tcPr>
            <w:tcW w:w="417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08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7" w:type="dxa"/>
            <w:vMerge w:val="restart"/>
          </w:tcPr>
          <w:p w:rsidR="008011F2" w:rsidRDefault="008011F2">
            <w:pPr>
              <w:pStyle w:val="TableParagraph"/>
            </w:pPr>
          </w:p>
        </w:tc>
        <w:tc>
          <w:tcPr>
            <w:tcW w:w="615" w:type="dxa"/>
            <w:vMerge w:val="restart"/>
          </w:tcPr>
          <w:p w:rsidR="008011F2" w:rsidRDefault="008011F2">
            <w:pPr>
              <w:pStyle w:val="TableParagraph"/>
            </w:pPr>
          </w:p>
        </w:tc>
      </w:tr>
      <w:tr w:rsidR="008011F2">
        <w:trPr>
          <w:trHeight w:val="1200"/>
        </w:trPr>
        <w:tc>
          <w:tcPr>
            <w:tcW w:w="3183" w:type="dxa"/>
          </w:tcPr>
          <w:p w:rsidR="008011F2" w:rsidRDefault="00BC181D">
            <w:pPr>
              <w:pStyle w:val="TableParagraph"/>
              <w:spacing w:line="268" w:lineRule="exact"/>
              <w:ind w:left="191"/>
              <w:rPr>
                <w:sz w:val="24"/>
              </w:rPr>
            </w:pPr>
            <w:r>
              <w:rPr>
                <w:sz w:val="24"/>
              </w:rPr>
              <w:t xml:space="preserve">Тема </w:t>
            </w:r>
            <w:r>
              <w:rPr>
                <w:spacing w:val="-4"/>
                <w:sz w:val="24"/>
              </w:rPr>
              <w:t>2.7.</w:t>
            </w:r>
          </w:p>
          <w:p w:rsidR="008011F2" w:rsidRDefault="00BC181D">
            <w:pPr>
              <w:pStyle w:val="TableParagraph"/>
              <w:spacing w:before="247" w:line="310" w:lineRule="atLeast"/>
              <w:ind w:left="191" w:right="655"/>
              <w:rPr>
                <w:sz w:val="24"/>
              </w:rPr>
            </w:pPr>
            <w:r>
              <w:rPr>
                <w:sz w:val="24"/>
              </w:rPr>
              <w:t>Взаимное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пересечение поверхностей тел</w:t>
            </w:r>
          </w:p>
        </w:tc>
        <w:tc>
          <w:tcPr>
            <w:tcW w:w="388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6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1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45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55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46" w:type="dxa"/>
          </w:tcPr>
          <w:p w:rsidR="008011F2" w:rsidRDefault="00BC181D">
            <w:pPr>
              <w:pStyle w:val="TableParagraph"/>
              <w:spacing w:line="268" w:lineRule="exact"/>
              <w:ind w:right="15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21</w:t>
            </w:r>
          </w:p>
        </w:tc>
        <w:tc>
          <w:tcPr>
            <w:tcW w:w="417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08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7" w:type="dxa"/>
            <w:vMerge/>
            <w:tcBorders>
              <w:top w:val="nil"/>
            </w:tcBorders>
          </w:tcPr>
          <w:p w:rsidR="008011F2" w:rsidRDefault="008011F2">
            <w:pPr>
              <w:rPr>
                <w:sz w:val="2"/>
                <w:szCs w:val="2"/>
              </w:rPr>
            </w:pPr>
          </w:p>
        </w:tc>
        <w:tc>
          <w:tcPr>
            <w:tcW w:w="615" w:type="dxa"/>
            <w:vMerge/>
            <w:tcBorders>
              <w:top w:val="nil"/>
            </w:tcBorders>
          </w:tcPr>
          <w:p w:rsidR="008011F2" w:rsidRDefault="008011F2">
            <w:pPr>
              <w:rPr>
                <w:sz w:val="2"/>
                <w:szCs w:val="2"/>
              </w:rPr>
            </w:pPr>
          </w:p>
        </w:tc>
      </w:tr>
      <w:tr w:rsidR="008011F2">
        <w:trPr>
          <w:trHeight w:val="1334"/>
        </w:trPr>
        <w:tc>
          <w:tcPr>
            <w:tcW w:w="3183" w:type="dxa"/>
          </w:tcPr>
          <w:p w:rsidR="008011F2" w:rsidRDefault="00BC181D">
            <w:pPr>
              <w:pStyle w:val="TableParagraph"/>
              <w:spacing w:line="451" w:lineRule="auto"/>
              <w:ind w:left="191" w:right="1040"/>
              <w:rPr>
                <w:sz w:val="24"/>
              </w:rPr>
            </w:pPr>
            <w:r>
              <w:rPr>
                <w:sz w:val="24"/>
              </w:rPr>
              <w:t xml:space="preserve">Тема 2.8. </w:t>
            </w:r>
            <w:r>
              <w:rPr>
                <w:sz w:val="24"/>
              </w:rPr>
              <w:t>Проекции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моделей</w:t>
            </w:r>
          </w:p>
        </w:tc>
        <w:tc>
          <w:tcPr>
            <w:tcW w:w="388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6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1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45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55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7" w:type="dxa"/>
          </w:tcPr>
          <w:p w:rsidR="008011F2" w:rsidRDefault="00BC181D">
            <w:pPr>
              <w:pStyle w:val="TableParagraph"/>
              <w:spacing w:before="25"/>
              <w:ind w:left="18"/>
              <w:rPr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46" w:type="dxa"/>
          </w:tcPr>
          <w:p w:rsidR="008011F2" w:rsidRDefault="00BC181D">
            <w:pPr>
              <w:pStyle w:val="TableParagraph"/>
              <w:spacing w:line="268" w:lineRule="exact"/>
              <w:ind w:right="15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21</w:t>
            </w:r>
          </w:p>
        </w:tc>
        <w:tc>
          <w:tcPr>
            <w:tcW w:w="417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08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</w:pPr>
          </w:p>
        </w:tc>
        <w:tc>
          <w:tcPr>
            <w:tcW w:w="615" w:type="dxa"/>
          </w:tcPr>
          <w:p w:rsidR="008011F2" w:rsidRDefault="008011F2">
            <w:pPr>
              <w:pStyle w:val="TableParagraph"/>
            </w:pPr>
          </w:p>
        </w:tc>
      </w:tr>
      <w:tr w:rsidR="008011F2">
        <w:trPr>
          <w:trHeight w:val="1281"/>
        </w:trPr>
        <w:tc>
          <w:tcPr>
            <w:tcW w:w="3183" w:type="dxa"/>
          </w:tcPr>
          <w:p w:rsidR="008011F2" w:rsidRDefault="00BC181D">
            <w:pPr>
              <w:pStyle w:val="TableParagraph"/>
              <w:spacing w:before="25" w:line="271" w:lineRule="auto"/>
              <w:ind w:left="191" w:right="64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Техническое рисование и элементы </w:t>
            </w:r>
            <w:r>
              <w:rPr>
                <w:spacing w:val="-2"/>
                <w:sz w:val="24"/>
              </w:rPr>
              <w:t>технического</w:t>
            </w:r>
          </w:p>
          <w:p w:rsidR="008011F2" w:rsidRDefault="00BC181D">
            <w:pPr>
              <w:pStyle w:val="TableParagraph"/>
              <w:ind w:left="191"/>
              <w:rPr>
                <w:sz w:val="24"/>
              </w:rPr>
            </w:pPr>
            <w:r>
              <w:rPr>
                <w:spacing w:val="-2"/>
                <w:sz w:val="24"/>
              </w:rPr>
              <w:t>конструирования</w:t>
            </w:r>
          </w:p>
        </w:tc>
        <w:tc>
          <w:tcPr>
            <w:tcW w:w="388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6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1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45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55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46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17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08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</w:pPr>
          </w:p>
        </w:tc>
        <w:tc>
          <w:tcPr>
            <w:tcW w:w="615" w:type="dxa"/>
          </w:tcPr>
          <w:p w:rsidR="008011F2" w:rsidRDefault="008011F2">
            <w:pPr>
              <w:pStyle w:val="TableParagraph"/>
            </w:pPr>
          </w:p>
        </w:tc>
      </w:tr>
      <w:tr w:rsidR="008011F2">
        <w:trPr>
          <w:trHeight w:val="955"/>
        </w:trPr>
        <w:tc>
          <w:tcPr>
            <w:tcW w:w="3183" w:type="dxa"/>
          </w:tcPr>
          <w:p w:rsidR="008011F2" w:rsidRDefault="00BC181D">
            <w:pPr>
              <w:pStyle w:val="TableParagraph"/>
              <w:spacing w:before="25"/>
              <w:ind w:left="191"/>
              <w:rPr>
                <w:sz w:val="24"/>
              </w:rPr>
            </w:pPr>
            <w:r>
              <w:rPr>
                <w:sz w:val="24"/>
              </w:rPr>
              <w:t xml:space="preserve">Тема </w:t>
            </w:r>
            <w:r>
              <w:rPr>
                <w:spacing w:val="-4"/>
                <w:sz w:val="24"/>
              </w:rPr>
              <w:t>3.1.</w:t>
            </w:r>
          </w:p>
          <w:p w:rsidR="008011F2" w:rsidRDefault="00BC181D">
            <w:pPr>
              <w:pStyle w:val="TableParagraph"/>
              <w:spacing w:before="2" w:line="310" w:lineRule="atLeast"/>
              <w:ind w:left="191"/>
              <w:rPr>
                <w:sz w:val="24"/>
              </w:rPr>
            </w:pPr>
            <w:r>
              <w:rPr>
                <w:sz w:val="24"/>
              </w:rPr>
              <w:t>Плоские фигуры и геометрические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</w:p>
        </w:tc>
        <w:tc>
          <w:tcPr>
            <w:tcW w:w="388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36" w:type="dxa"/>
          </w:tcPr>
          <w:p w:rsidR="008011F2" w:rsidRDefault="00BC181D">
            <w:pPr>
              <w:pStyle w:val="TableParagraph"/>
              <w:spacing w:before="30"/>
              <w:ind w:left="10"/>
              <w:rPr>
                <w:sz w:val="24"/>
              </w:rPr>
            </w:pPr>
            <w:r>
              <w:rPr>
                <w:sz w:val="23"/>
              </w:rPr>
              <w:t xml:space="preserve">2 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26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1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45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55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46" w:type="dxa"/>
          </w:tcPr>
          <w:p w:rsidR="008011F2" w:rsidRDefault="00BC181D">
            <w:pPr>
              <w:pStyle w:val="TableParagraph"/>
              <w:spacing w:before="30"/>
              <w:ind w:right="103"/>
              <w:jc w:val="center"/>
              <w:rPr>
                <w:sz w:val="24"/>
              </w:rPr>
            </w:pPr>
            <w:r>
              <w:rPr>
                <w:sz w:val="23"/>
              </w:rPr>
              <w:t xml:space="preserve">2 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17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08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</w:pPr>
          </w:p>
        </w:tc>
        <w:tc>
          <w:tcPr>
            <w:tcW w:w="615" w:type="dxa"/>
          </w:tcPr>
          <w:p w:rsidR="008011F2" w:rsidRDefault="008011F2">
            <w:pPr>
              <w:pStyle w:val="TableParagraph"/>
            </w:pPr>
          </w:p>
        </w:tc>
      </w:tr>
      <w:tr w:rsidR="008011F2">
        <w:trPr>
          <w:trHeight w:val="960"/>
        </w:trPr>
        <w:tc>
          <w:tcPr>
            <w:tcW w:w="3183" w:type="dxa"/>
          </w:tcPr>
          <w:p w:rsidR="008011F2" w:rsidRDefault="00BC181D">
            <w:pPr>
              <w:pStyle w:val="TableParagraph"/>
              <w:spacing w:before="25" w:line="271" w:lineRule="auto"/>
              <w:ind w:left="191" w:right="739"/>
              <w:rPr>
                <w:sz w:val="24"/>
              </w:rPr>
            </w:pPr>
            <w:r>
              <w:rPr>
                <w:sz w:val="24"/>
              </w:rPr>
              <w:t>Тема 3.2. Технический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рисунок</w:t>
            </w:r>
          </w:p>
          <w:p w:rsidR="008011F2" w:rsidRDefault="00BC181D">
            <w:pPr>
              <w:pStyle w:val="TableParagraph"/>
              <w:ind w:left="191"/>
              <w:rPr>
                <w:sz w:val="24"/>
              </w:rPr>
            </w:pPr>
            <w:r>
              <w:rPr>
                <w:spacing w:val="-2"/>
                <w:sz w:val="24"/>
              </w:rPr>
              <w:t>модели</w:t>
            </w:r>
          </w:p>
        </w:tc>
        <w:tc>
          <w:tcPr>
            <w:tcW w:w="388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6" w:type="dxa"/>
          </w:tcPr>
          <w:p w:rsidR="008011F2" w:rsidRDefault="00BC181D">
            <w:pPr>
              <w:pStyle w:val="TableParagraph"/>
              <w:spacing w:before="30"/>
              <w:ind w:right="97"/>
              <w:jc w:val="center"/>
              <w:rPr>
                <w:sz w:val="24"/>
              </w:rPr>
            </w:pPr>
            <w:r>
              <w:rPr>
                <w:sz w:val="23"/>
              </w:rPr>
              <w:t xml:space="preserve">2 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21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45" w:type="dxa"/>
          </w:tcPr>
          <w:p w:rsidR="008011F2" w:rsidRDefault="00BC181D">
            <w:pPr>
              <w:pStyle w:val="TableParagraph"/>
              <w:spacing w:before="30"/>
              <w:ind w:right="124"/>
              <w:jc w:val="right"/>
              <w:rPr>
                <w:b/>
                <w:sz w:val="24"/>
              </w:rPr>
            </w:pPr>
            <w:r>
              <w:rPr>
                <w:sz w:val="23"/>
              </w:rPr>
              <w:t xml:space="preserve">2 </w:t>
            </w: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455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46" w:type="dxa"/>
          </w:tcPr>
          <w:p w:rsidR="008011F2" w:rsidRDefault="00BC181D">
            <w:pPr>
              <w:pStyle w:val="TableParagraph"/>
              <w:spacing w:before="25"/>
              <w:ind w:right="103"/>
              <w:jc w:val="center"/>
              <w:rPr>
                <w:sz w:val="24"/>
              </w:rPr>
            </w:pPr>
            <w:r>
              <w:rPr>
                <w:sz w:val="23"/>
              </w:rPr>
              <w:t xml:space="preserve">2 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17" w:type="dxa"/>
          </w:tcPr>
          <w:p w:rsidR="008011F2" w:rsidRDefault="00BC181D">
            <w:pPr>
              <w:pStyle w:val="TableParagraph"/>
              <w:spacing w:before="35"/>
              <w:ind w:left="19"/>
              <w:rPr>
                <w:sz w:val="24"/>
              </w:rPr>
            </w:pPr>
            <w:r>
              <w:rPr>
                <w:sz w:val="23"/>
              </w:rPr>
              <w:t xml:space="preserve">2 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08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</w:pPr>
          </w:p>
        </w:tc>
        <w:tc>
          <w:tcPr>
            <w:tcW w:w="615" w:type="dxa"/>
          </w:tcPr>
          <w:p w:rsidR="008011F2" w:rsidRDefault="008011F2">
            <w:pPr>
              <w:pStyle w:val="TableParagraph"/>
            </w:pPr>
          </w:p>
        </w:tc>
      </w:tr>
      <w:tr w:rsidR="008011F2">
        <w:trPr>
          <w:trHeight w:val="969"/>
        </w:trPr>
        <w:tc>
          <w:tcPr>
            <w:tcW w:w="3183" w:type="dxa"/>
          </w:tcPr>
          <w:p w:rsidR="008011F2" w:rsidRDefault="00BC181D">
            <w:pPr>
              <w:pStyle w:val="TableParagraph"/>
              <w:spacing w:before="30"/>
              <w:ind w:left="191"/>
              <w:rPr>
                <w:sz w:val="24"/>
              </w:rPr>
            </w:pPr>
            <w:r>
              <w:rPr>
                <w:spacing w:val="-2"/>
                <w:sz w:val="24"/>
              </w:rPr>
              <w:t>Раздел4.</w:t>
            </w:r>
          </w:p>
          <w:p w:rsidR="008011F2" w:rsidRDefault="00BC181D">
            <w:pPr>
              <w:pStyle w:val="TableParagraph"/>
              <w:spacing w:before="11" w:line="310" w:lineRule="atLeast"/>
              <w:ind w:left="191"/>
              <w:rPr>
                <w:sz w:val="24"/>
              </w:rPr>
            </w:pPr>
            <w:r>
              <w:rPr>
                <w:spacing w:val="-2"/>
                <w:sz w:val="24"/>
              </w:rPr>
              <w:t>Машиностроительное черчение</w:t>
            </w:r>
          </w:p>
        </w:tc>
        <w:tc>
          <w:tcPr>
            <w:tcW w:w="388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6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1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36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45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55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46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17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08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</w:pPr>
          </w:p>
        </w:tc>
        <w:tc>
          <w:tcPr>
            <w:tcW w:w="615" w:type="dxa"/>
          </w:tcPr>
          <w:p w:rsidR="008011F2" w:rsidRDefault="008011F2">
            <w:pPr>
              <w:pStyle w:val="TableParagraph"/>
            </w:pPr>
          </w:p>
        </w:tc>
      </w:tr>
      <w:tr w:rsidR="008011F2">
        <w:trPr>
          <w:trHeight w:val="527"/>
        </w:trPr>
        <w:tc>
          <w:tcPr>
            <w:tcW w:w="3183" w:type="dxa"/>
          </w:tcPr>
          <w:p w:rsidR="008011F2" w:rsidRDefault="00BC181D">
            <w:pPr>
              <w:pStyle w:val="TableParagraph"/>
              <w:spacing w:line="268" w:lineRule="exact"/>
              <w:ind w:left="191"/>
              <w:rPr>
                <w:sz w:val="24"/>
              </w:rPr>
            </w:pPr>
            <w:r>
              <w:rPr>
                <w:sz w:val="24"/>
              </w:rPr>
              <w:t xml:space="preserve">Тема </w:t>
            </w:r>
            <w:r>
              <w:rPr>
                <w:spacing w:val="-4"/>
                <w:sz w:val="24"/>
              </w:rPr>
              <w:t>4.1.</w:t>
            </w:r>
          </w:p>
        </w:tc>
        <w:tc>
          <w:tcPr>
            <w:tcW w:w="388" w:type="dxa"/>
          </w:tcPr>
          <w:p w:rsidR="008011F2" w:rsidRDefault="00BC181D">
            <w:pPr>
              <w:pStyle w:val="TableParagraph"/>
              <w:spacing w:line="249" w:lineRule="exact"/>
              <w:ind w:left="168"/>
              <w:rPr>
                <w:b/>
              </w:rPr>
            </w:pPr>
            <w:r>
              <w:rPr>
                <w:b/>
                <w:spacing w:val="-10"/>
              </w:rPr>
              <w:t>2</w:t>
            </w:r>
          </w:p>
          <w:p w:rsidR="008011F2" w:rsidRDefault="00BC181D">
            <w:pPr>
              <w:pStyle w:val="TableParagraph"/>
              <w:spacing w:before="1"/>
              <w:ind w:left="168"/>
              <w:rPr>
                <w:b/>
              </w:rPr>
            </w:pPr>
            <w:r>
              <w:rPr>
                <w:b/>
                <w:spacing w:val="-10"/>
              </w:rPr>
              <w:t>1</w:t>
            </w:r>
          </w:p>
        </w:tc>
        <w:tc>
          <w:tcPr>
            <w:tcW w:w="436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6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1" w:type="dxa"/>
          </w:tcPr>
          <w:p w:rsidR="008011F2" w:rsidRDefault="00BC181D">
            <w:pPr>
              <w:pStyle w:val="TableParagraph"/>
              <w:spacing w:line="256" w:lineRule="exact"/>
              <w:ind w:left="13"/>
              <w:rPr>
                <w:sz w:val="23"/>
              </w:rPr>
            </w:pPr>
            <w:r>
              <w:rPr>
                <w:spacing w:val="-5"/>
                <w:sz w:val="23"/>
              </w:rPr>
              <w:t>21</w:t>
            </w:r>
          </w:p>
        </w:tc>
        <w:tc>
          <w:tcPr>
            <w:tcW w:w="436" w:type="dxa"/>
          </w:tcPr>
          <w:p w:rsidR="008011F2" w:rsidRDefault="00BC181D">
            <w:pPr>
              <w:pStyle w:val="TableParagraph"/>
              <w:spacing w:line="256" w:lineRule="exact"/>
              <w:ind w:left="76"/>
              <w:rPr>
                <w:sz w:val="23"/>
              </w:rPr>
            </w:pPr>
            <w:r>
              <w:rPr>
                <w:sz w:val="23"/>
              </w:rPr>
              <w:t xml:space="preserve">2 </w:t>
            </w:r>
            <w:r>
              <w:rPr>
                <w:spacing w:val="-10"/>
                <w:sz w:val="23"/>
              </w:rPr>
              <w:t>1</w:t>
            </w:r>
          </w:p>
        </w:tc>
        <w:tc>
          <w:tcPr>
            <w:tcW w:w="445" w:type="dxa"/>
          </w:tcPr>
          <w:p w:rsidR="008011F2" w:rsidRDefault="00BC181D">
            <w:pPr>
              <w:pStyle w:val="TableParagraph"/>
              <w:spacing w:line="256" w:lineRule="exact"/>
              <w:ind w:right="90"/>
              <w:jc w:val="right"/>
              <w:rPr>
                <w:sz w:val="23"/>
              </w:rPr>
            </w:pPr>
            <w:r>
              <w:rPr>
                <w:spacing w:val="-5"/>
                <w:sz w:val="23"/>
              </w:rPr>
              <w:t>21</w:t>
            </w:r>
          </w:p>
        </w:tc>
        <w:tc>
          <w:tcPr>
            <w:tcW w:w="455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46" w:type="dxa"/>
          </w:tcPr>
          <w:p w:rsidR="008011F2" w:rsidRDefault="00BC181D">
            <w:pPr>
              <w:pStyle w:val="TableParagraph"/>
              <w:spacing w:line="256" w:lineRule="exact"/>
              <w:ind w:right="165"/>
              <w:jc w:val="center"/>
              <w:rPr>
                <w:sz w:val="23"/>
              </w:rPr>
            </w:pPr>
            <w:r>
              <w:rPr>
                <w:spacing w:val="-5"/>
                <w:sz w:val="23"/>
              </w:rPr>
              <w:t>21</w:t>
            </w:r>
          </w:p>
        </w:tc>
        <w:tc>
          <w:tcPr>
            <w:tcW w:w="417" w:type="dxa"/>
          </w:tcPr>
          <w:p w:rsidR="008011F2" w:rsidRDefault="008011F2">
            <w:pPr>
              <w:pStyle w:val="TableParagraph"/>
            </w:pPr>
          </w:p>
        </w:tc>
        <w:tc>
          <w:tcPr>
            <w:tcW w:w="408" w:type="dxa"/>
          </w:tcPr>
          <w:p w:rsidR="008011F2" w:rsidRDefault="00BC181D">
            <w:pPr>
              <w:pStyle w:val="TableParagraph"/>
              <w:spacing w:line="256" w:lineRule="exact"/>
              <w:ind w:left="202"/>
              <w:rPr>
                <w:sz w:val="23"/>
              </w:rPr>
            </w:pPr>
            <w:r>
              <w:rPr>
                <w:spacing w:val="-10"/>
                <w:sz w:val="23"/>
              </w:rPr>
              <w:t>2</w:t>
            </w:r>
          </w:p>
          <w:p w:rsidR="008011F2" w:rsidRDefault="00BC181D">
            <w:pPr>
              <w:pStyle w:val="TableParagraph"/>
              <w:spacing w:line="252" w:lineRule="exact"/>
              <w:ind w:left="202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  <w:tc>
          <w:tcPr>
            <w:tcW w:w="427" w:type="dxa"/>
          </w:tcPr>
          <w:p w:rsidR="008011F2" w:rsidRDefault="00BC181D">
            <w:pPr>
              <w:pStyle w:val="TableParagraph"/>
              <w:spacing w:line="256" w:lineRule="exact"/>
              <w:ind w:left="202"/>
              <w:rPr>
                <w:sz w:val="23"/>
              </w:rPr>
            </w:pPr>
            <w:r>
              <w:rPr>
                <w:spacing w:val="-10"/>
                <w:sz w:val="23"/>
              </w:rPr>
              <w:t>2</w:t>
            </w:r>
          </w:p>
          <w:p w:rsidR="008011F2" w:rsidRDefault="00BC181D">
            <w:pPr>
              <w:pStyle w:val="TableParagraph"/>
              <w:spacing w:line="252" w:lineRule="exact"/>
              <w:ind w:left="202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  <w:tc>
          <w:tcPr>
            <w:tcW w:w="615" w:type="dxa"/>
          </w:tcPr>
          <w:p w:rsidR="008011F2" w:rsidRDefault="008011F2">
            <w:pPr>
              <w:pStyle w:val="TableParagraph"/>
            </w:pPr>
          </w:p>
        </w:tc>
      </w:tr>
    </w:tbl>
    <w:p w:rsidR="008011F2" w:rsidRDefault="008011F2">
      <w:pPr>
        <w:pStyle w:val="TableParagraph"/>
        <w:sectPr w:rsidR="008011F2">
          <w:type w:val="continuous"/>
          <w:pgSz w:w="11910" w:h="16840"/>
          <w:pgMar w:top="1100" w:right="566" w:bottom="940" w:left="708" w:header="0" w:footer="749" w:gutter="0"/>
          <w:cols w:space="720"/>
        </w:sectPr>
      </w:pPr>
    </w:p>
    <w:p w:rsidR="008011F2" w:rsidRDefault="008011F2">
      <w:pPr>
        <w:pStyle w:val="a3"/>
        <w:spacing w:before="2"/>
        <w:rPr>
          <w:b/>
          <w:sz w:val="2"/>
        </w:rPr>
      </w:pPr>
    </w:p>
    <w:tbl>
      <w:tblPr>
        <w:tblW w:w="0" w:type="auto"/>
        <w:tblInd w:w="12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88"/>
        <w:gridCol w:w="398"/>
        <w:gridCol w:w="432"/>
        <w:gridCol w:w="427"/>
        <w:gridCol w:w="427"/>
        <w:gridCol w:w="432"/>
        <w:gridCol w:w="446"/>
        <w:gridCol w:w="427"/>
        <w:gridCol w:w="456"/>
        <w:gridCol w:w="460"/>
        <w:gridCol w:w="388"/>
        <w:gridCol w:w="422"/>
        <w:gridCol w:w="441"/>
        <w:gridCol w:w="571"/>
      </w:tblGrid>
      <w:tr w:rsidR="008011F2">
        <w:trPr>
          <w:trHeight w:val="1301"/>
        </w:trPr>
        <w:tc>
          <w:tcPr>
            <w:tcW w:w="3188" w:type="dxa"/>
          </w:tcPr>
          <w:p w:rsidR="008011F2" w:rsidRDefault="00BC181D">
            <w:pPr>
              <w:pStyle w:val="TableParagraph"/>
              <w:spacing w:before="25" w:line="271" w:lineRule="auto"/>
              <w:ind w:left="148" w:right="684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разработки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оформления конструкторской документации</w:t>
            </w:r>
          </w:p>
        </w:tc>
        <w:tc>
          <w:tcPr>
            <w:tcW w:w="39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60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38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57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</w:tr>
      <w:tr w:rsidR="008011F2">
        <w:trPr>
          <w:trHeight w:val="964"/>
        </w:trPr>
        <w:tc>
          <w:tcPr>
            <w:tcW w:w="3188" w:type="dxa"/>
          </w:tcPr>
          <w:p w:rsidR="008011F2" w:rsidRDefault="00BC181D">
            <w:pPr>
              <w:pStyle w:val="TableParagraph"/>
              <w:spacing w:before="25" w:line="271" w:lineRule="auto"/>
              <w:ind w:left="148" w:right="768"/>
              <w:rPr>
                <w:sz w:val="24"/>
              </w:rPr>
            </w:pPr>
            <w:r>
              <w:rPr>
                <w:sz w:val="24"/>
              </w:rPr>
              <w:t>Тема 4.2. Изображения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виды,</w:t>
            </w:r>
          </w:p>
          <w:p w:rsidR="008011F2" w:rsidRDefault="00BC181D">
            <w:pPr>
              <w:pStyle w:val="TableParagraph"/>
              <w:ind w:left="148"/>
              <w:rPr>
                <w:sz w:val="24"/>
              </w:rPr>
            </w:pPr>
            <w:r>
              <w:rPr>
                <w:sz w:val="24"/>
              </w:rPr>
              <w:t>разрезы,</w:t>
            </w:r>
            <w:r>
              <w:rPr>
                <w:spacing w:val="-2"/>
                <w:sz w:val="24"/>
              </w:rPr>
              <w:t xml:space="preserve"> сечения</w:t>
            </w:r>
          </w:p>
        </w:tc>
        <w:tc>
          <w:tcPr>
            <w:tcW w:w="39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60" w:type="dxa"/>
          </w:tcPr>
          <w:p w:rsidR="008011F2" w:rsidRDefault="00BC181D">
            <w:pPr>
              <w:pStyle w:val="TableParagraph"/>
              <w:spacing w:before="30"/>
              <w:ind w:left="12"/>
              <w:rPr>
                <w:b/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388" w:type="dxa"/>
          </w:tcPr>
          <w:p w:rsidR="008011F2" w:rsidRDefault="00BC181D">
            <w:pPr>
              <w:pStyle w:val="TableParagraph"/>
              <w:spacing w:before="30"/>
              <w:ind w:right="47"/>
              <w:jc w:val="center"/>
              <w:rPr>
                <w:b/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42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57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</w:tr>
      <w:tr w:rsidR="008011F2">
        <w:trPr>
          <w:trHeight w:val="950"/>
        </w:trPr>
        <w:tc>
          <w:tcPr>
            <w:tcW w:w="3188" w:type="dxa"/>
          </w:tcPr>
          <w:p w:rsidR="008011F2" w:rsidRDefault="00BC181D">
            <w:pPr>
              <w:pStyle w:val="TableParagraph"/>
              <w:spacing w:before="25"/>
              <w:ind w:left="148"/>
              <w:rPr>
                <w:sz w:val="24"/>
              </w:rPr>
            </w:pPr>
            <w:r>
              <w:rPr>
                <w:sz w:val="24"/>
              </w:rPr>
              <w:t xml:space="preserve">Тема </w:t>
            </w:r>
            <w:r>
              <w:rPr>
                <w:spacing w:val="-4"/>
                <w:sz w:val="24"/>
              </w:rPr>
              <w:t>4.3.</w:t>
            </w:r>
          </w:p>
          <w:p w:rsidR="008011F2" w:rsidRDefault="00BC181D">
            <w:pPr>
              <w:pStyle w:val="TableParagraph"/>
              <w:spacing w:before="8" w:line="300" w:lineRule="atLeast"/>
              <w:ind w:left="148"/>
              <w:rPr>
                <w:sz w:val="24"/>
              </w:rPr>
            </w:pPr>
            <w:r>
              <w:rPr>
                <w:sz w:val="24"/>
              </w:rPr>
              <w:t>Винтовые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 изделия с резьбой</w:t>
            </w:r>
          </w:p>
        </w:tc>
        <w:tc>
          <w:tcPr>
            <w:tcW w:w="39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60" w:type="dxa"/>
          </w:tcPr>
          <w:p w:rsidR="008011F2" w:rsidRDefault="00BC181D">
            <w:pPr>
              <w:pStyle w:val="TableParagraph"/>
              <w:spacing w:before="25"/>
              <w:ind w:left="12"/>
              <w:rPr>
                <w:b/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38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57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</w:tr>
      <w:tr w:rsidR="008011F2">
        <w:trPr>
          <w:trHeight w:val="964"/>
        </w:trPr>
        <w:tc>
          <w:tcPr>
            <w:tcW w:w="3188" w:type="dxa"/>
          </w:tcPr>
          <w:p w:rsidR="008011F2" w:rsidRDefault="00BC181D">
            <w:pPr>
              <w:pStyle w:val="TableParagraph"/>
              <w:spacing w:before="25"/>
              <w:ind w:left="148"/>
              <w:rPr>
                <w:sz w:val="24"/>
              </w:rPr>
            </w:pPr>
            <w:r>
              <w:rPr>
                <w:sz w:val="24"/>
              </w:rPr>
              <w:t xml:space="preserve">Тема </w:t>
            </w:r>
            <w:r>
              <w:rPr>
                <w:spacing w:val="-4"/>
                <w:sz w:val="24"/>
              </w:rPr>
              <w:t>4.4.</w:t>
            </w:r>
          </w:p>
          <w:p w:rsidR="008011F2" w:rsidRDefault="00BC181D">
            <w:pPr>
              <w:pStyle w:val="TableParagraph"/>
              <w:spacing w:before="2" w:line="310" w:lineRule="atLeast"/>
              <w:ind w:left="148"/>
              <w:rPr>
                <w:sz w:val="24"/>
              </w:rPr>
            </w:pPr>
            <w:r>
              <w:rPr>
                <w:sz w:val="24"/>
              </w:rPr>
              <w:t>Эскизы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рабочие </w:t>
            </w:r>
            <w:r>
              <w:rPr>
                <w:spacing w:val="-2"/>
                <w:sz w:val="24"/>
              </w:rPr>
              <w:t>чертежи</w:t>
            </w:r>
          </w:p>
        </w:tc>
        <w:tc>
          <w:tcPr>
            <w:tcW w:w="39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60" w:type="dxa"/>
          </w:tcPr>
          <w:p w:rsidR="008011F2" w:rsidRDefault="00BC181D">
            <w:pPr>
              <w:pStyle w:val="TableParagraph"/>
              <w:spacing w:before="30"/>
              <w:ind w:left="12"/>
              <w:rPr>
                <w:b/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388" w:type="dxa"/>
          </w:tcPr>
          <w:p w:rsidR="008011F2" w:rsidRDefault="00BC181D">
            <w:pPr>
              <w:pStyle w:val="TableParagraph"/>
              <w:spacing w:before="35"/>
              <w:ind w:right="47"/>
              <w:jc w:val="center"/>
              <w:rPr>
                <w:b/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42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57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</w:tr>
      <w:tr w:rsidR="008011F2">
        <w:trPr>
          <w:trHeight w:val="960"/>
        </w:trPr>
        <w:tc>
          <w:tcPr>
            <w:tcW w:w="3188" w:type="dxa"/>
          </w:tcPr>
          <w:p w:rsidR="008011F2" w:rsidRDefault="00BC181D">
            <w:pPr>
              <w:pStyle w:val="TableParagraph"/>
              <w:spacing w:before="30"/>
              <w:ind w:left="148"/>
              <w:rPr>
                <w:sz w:val="24"/>
              </w:rPr>
            </w:pPr>
            <w:r>
              <w:rPr>
                <w:sz w:val="24"/>
              </w:rPr>
              <w:t xml:space="preserve">Тема </w:t>
            </w:r>
            <w:r>
              <w:rPr>
                <w:spacing w:val="-4"/>
                <w:sz w:val="24"/>
              </w:rPr>
              <w:t>4.5.</w:t>
            </w:r>
          </w:p>
          <w:p w:rsidR="008011F2" w:rsidRDefault="00BC181D">
            <w:pPr>
              <w:pStyle w:val="TableParagraph"/>
              <w:spacing w:before="7" w:line="310" w:lineRule="atLeast"/>
              <w:ind w:left="148"/>
              <w:rPr>
                <w:sz w:val="24"/>
              </w:rPr>
            </w:pPr>
            <w:r>
              <w:rPr>
                <w:sz w:val="24"/>
              </w:rPr>
              <w:t>Разъемные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неразъемные соединения деталей</w:t>
            </w:r>
          </w:p>
        </w:tc>
        <w:tc>
          <w:tcPr>
            <w:tcW w:w="39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60" w:type="dxa"/>
          </w:tcPr>
          <w:p w:rsidR="008011F2" w:rsidRDefault="00BC181D">
            <w:pPr>
              <w:pStyle w:val="TableParagraph"/>
              <w:spacing w:before="30"/>
              <w:ind w:left="12"/>
              <w:rPr>
                <w:b/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38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57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</w:tr>
      <w:tr w:rsidR="008011F2">
        <w:trPr>
          <w:trHeight w:val="671"/>
        </w:trPr>
        <w:tc>
          <w:tcPr>
            <w:tcW w:w="3188" w:type="dxa"/>
          </w:tcPr>
          <w:p w:rsidR="008011F2" w:rsidRDefault="00BC181D">
            <w:pPr>
              <w:pStyle w:val="TableParagraph"/>
              <w:spacing w:line="268" w:lineRule="exact"/>
              <w:ind w:left="148"/>
              <w:rPr>
                <w:sz w:val="24"/>
              </w:rPr>
            </w:pPr>
            <w:r>
              <w:rPr>
                <w:sz w:val="24"/>
              </w:rPr>
              <w:t xml:space="preserve">Тема </w:t>
            </w:r>
            <w:r>
              <w:rPr>
                <w:spacing w:val="-4"/>
                <w:sz w:val="24"/>
              </w:rPr>
              <w:t>4.6.</w:t>
            </w:r>
          </w:p>
          <w:p w:rsidR="008011F2" w:rsidRDefault="00BC181D">
            <w:pPr>
              <w:pStyle w:val="TableParagraph"/>
              <w:spacing w:before="122" w:line="261" w:lineRule="exact"/>
              <w:ind w:left="148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2"/>
                <w:sz w:val="24"/>
              </w:rPr>
              <w:t xml:space="preserve"> передач</w:t>
            </w:r>
          </w:p>
        </w:tc>
        <w:tc>
          <w:tcPr>
            <w:tcW w:w="39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7" w:type="dxa"/>
          </w:tcPr>
          <w:p w:rsidR="008011F2" w:rsidRDefault="00BC181D">
            <w:pPr>
              <w:pStyle w:val="TableParagraph"/>
              <w:spacing w:before="30"/>
              <w:ind w:left="10"/>
              <w:rPr>
                <w:b/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43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60" w:type="dxa"/>
          </w:tcPr>
          <w:p w:rsidR="008011F2" w:rsidRDefault="00BC181D">
            <w:pPr>
              <w:pStyle w:val="TableParagraph"/>
              <w:spacing w:line="268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21</w:t>
            </w:r>
          </w:p>
        </w:tc>
        <w:tc>
          <w:tcPr>
            <w:tcW w:w="38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57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</w:tr>
      <w:tr w:rsidR="008011F2">
        <w:trPr>
          <w:trHeight w:val="964"/>
        </w:trPr>
        <w:tc>
          <w:tcPr>
            <w:tcW w:w="3188" w:type="dxa"/>
          </w:tcPr>
          <w:p w:rsidR="008011F2" w:rsidRDefault="00BC181D">
            <w:pPr>
              <w:pStyle w:val="TableParagraph"/>
              <w:spacing w:before="25"/>
              <w:ind w:left="148"/>
              <w:rPr>
                <w:sz w:val="24"/>
              </w:rPr>
            </w:pPr>
            <w:r>
              <w:rPr>
                <w:sz w:val="24"/>
              </w:rPr>
              <w:t xml:space="preserve">Тема </w:t>
            </w:r>
            <w:r>
              <w:rPr>
                <w:spacing w:val="-4"/>
                <w:sz w:val="24"/>
              </w:rPr>
              <w:t>4.7.</w:t>
            </w:r>
          </w:p>
          <w:p w:rsidR="008011F2" w:rsidRDefault="00BC181D">
            <w:pPr>
              <w:pStyle w:val="TableParagraph"/>
              <w:spacing w:before="2" w:line="310" w:lineRule="atLeast"/>
              <w:ind w:left="148"/>
              <w:rPr>
                <w:sz w:val="24"/>
              </w:rPr>
            </w:pPr>
            <w:r>
              <w:rPr>
                <w:sz w:val="24"/>
              </w:rPr>
              <w:t>Чертеж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общего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вида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 сборочный чертеж</w:t>
            </w:r>
          </w:p>
        </w:tc>
        <w:tc>
          <w:tcPr>
            <w:tcW w:w="398" w:type="dxa"/>
          </w:tcPr>
          <w:p w:rsidR="008011F2" w:rsidRDefault="00BC181D">
            <w:pPr>
              <w:pStyle w:val="TableParagraph"/>
              <w:spacing w:before="30"/>
              <w:ind w:right="64"/>
              <w:jc w:val="center"/>
              <w:rPr>
                <w:b/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43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60" w:type="dxa"/>
          </w:tcPr>
          <w:p w:rsidR="008011F2" w:rsidRDefault="00BC181D">
            <w:pPr>
              <w:pStyle w:val="TableParagraph"/>
              <w:spacing w:line="268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21</w:t>
            </w:r>
          </w:p>
        </w:tc>
        <w:tc>
          <w:tcPr>
            <w:tcW w:w="38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2" w:type="dxa"/>
          </w:tcPr>
          <w:p w:rsidR="008011F2" w:rsidRDefault="00BC181D">
            <w:pPr>
              <w:pStyle w:val="TableParagraph"/>
              <w:spacing w:before="25"/>
              <w:ind w:left="14"/>
              <w:rPr>
                <w:b/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44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57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</w:tr>
      <w:tr w:rsidR="008011F2">
        <w:trPr>
          <w:trHeight w:val="326"/>
        </w:trPr>
        <w:tc>
          <w:tcPr>
            <w:tcW w:w="3188" w:type="dxa"/>
            <w:tcBorders>
              <w:bottom w:val="nil"/>
            </w:tcBorders>
          </w:tcPr>
          <w:p w:rsidR="008011F2" w:rsidRDefault="00BC181D">
            <w:pPr>
              <w:pStyle w:val="TableParagraph"/>
              <w:spacing w:before="30"/>
              <w:ind w:left="148"/>
              <w:rPr>
                <w:sz w:val="24"/>
              </w:rPr>
            </w:pPr>
            <w:r>
              <w:rPr>
                <w:sz w:val="24"/>
              </w:rPr>
              <w:t xml:space="preserve">Тема </w:t>
            </w:r>
            <w:r>
              <w:rPr>
                <w:spacing w:val="-4"/>
                <w:sz w:val="24"/>
              </w:rPr>
              <w:t>4.8.</w:t>
            </w:r>
          </w:p>
        </w:tc>
        <w:tc>
          <w:tcPr>
            <w:tcW w:w="398" w:type="dxa"/>
            <w:tcBorders>
              <w:bottom w:val="nil"/>
            </w:tcBorders>
          </w:tcPr>
          <w:p w:rsidR="008011F2" w:rsidRDefault="00BC181D">
            <w:pPr>
              <w:pStyle w:val="TableParagraph"/>
              <w:spacing w:before="30"/>
              <w:ind w:right="64"/>
              <w:jc w:val="center"/>
              <w:rPr>
                <w:b/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432" w:type="dxa"/>
            <w:vMerge w:val="restart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7" w:type="dxa"/>
            <w:vMerge w:val="restart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7" w:type="dxa"/>
            <w:tcBorders>
              <w:bottom w:val="nil"/>
            </w:tcBorders>
          </w:tcPr>
          <w:p w:rsidR="008011F2" w:rsidRDefault="00BC181D">
            <w:pPr>
              <w:pStyle w:val="TableParagraph"/>
              <w:spacing w:before="30"/>
              <w:ind w:left="10"/>
              <w:rPr>
                <w:b/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432" w:type="dxa"/>
            <w:vMerge w:val="restart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6" w:type="dxa"/>
            <w:tcBorders>
              <w:bottom w:val="nil"/>
            </w:tcBorders>
          </w:tcPr>
          <w:p w:rsidR="008011F2" w:rsidRDefault="00BC181D">
            <w:pPr>
              <w:pStyle w:val="TableParagraph"/>
              <w:spacing w:line="268" w:lineRule="exact"/>
              <w:ind w:left="11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427" w:type="dxa"/>
            <w:vMerge w:val="restart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6" w:type="dxa"/>
            <w:vMerge w:val="restart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60" w:type="dxa"/>
            <w:tcBorders>
              <w:bottom w:val="nil"/>
            </w:tcBorders>
          </w:tcPr>
          <w:p w:rsidR="008011F2" w:rsidRDefault="00BC181D">
            <w:pPr>
              <w:pStyle w:val="TableParagraph"/>
              <w:spacing w:line="268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21</w:t>
            </w:r>
          </w:p>
        </w:tc>
        <w:tc>
          <w:tcPr>
            <w:tcW w:w="388" w:type="dxa"/>
            <w:vMerge w:val="restart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2" w:type="dxa"/>
            <w:vMerge w:val="restart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1" w:type="dxa"/>
            <w:vMerge w:val="restart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571" w:type="dxa"/>
            <w:vMerge w:val="restart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</w:tr>
      <w:tr w:rsidR="008011F2">
        <w:trPr>
          <w:trHeight w:val="622"/>
        </w:trPr>
        <w:tc>
          <w:tcPr>
            <w:tcW w:w="3188" w:type="dxa"/>
            <w:tcBorders>
              <w:top w:val="nil"/>
            </w:tcBorders>
          </w:tcPr>
          <w:p w:rsidR="008011F2" w:rsidRDefault="00BC181D">
            <w:pPr>
              <w:pStyle w:val="TableParagraph"/>
              <w:spacing w:before="10"/>
              <w:ind w:left="148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деталирование</w:t>
            </w:r>
          </w:p>
          <w:p w:rsidR="008011F2" w:rsidRDefault="00BC181D">
            <w:pPr>
              <w:pStyle w:val="TableParagraph"/>
              <w:spacing w:before="41"/>
              <w:ind w:left="148"/>
              <w:rPr>
                <w:sz w:val="24"/>
              </w:rPr>
            </w:pPr>
            <w:r>
              <w:rPr>
                <w:spacing w:val="-2"/>
                <w:sz w:val="24"/>
              </w:rPr>
              <w:t>чертежей</w:t>
            </w:r>
          </w:p>
        </w:tc>
        <w:tc>
          <w:tcPr>
            <w:tcW w:w="398" w:type="dxa"/>
            <w:tcBorders>
              <w:top w:val="nil"/>
            </w:tcBorders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2" w:type="dxa"/>
            <w:vMerge/>
            <w:tcBorders>
              <w:top w:val="nil"/>
            </w:tcBorders>
          </w:tcPr>
          <w:p w:rsidR="008011F2" w:rsidRDefault="008011F2">
            <w:pPr>
              <w:rPr>
                <w:sz w:val="2"/>
                <w:szCs w:val="2"/>
              </w:rPr>
            </w:pPr>
          </w:p>
        </w:tc>
        <w:tc>
          <w:tcPr>
            <w:tcW w:w="427" w:type="dxa"/>
            <w:vMerge/>
            <w:tcBorders>
              <w:top w:val="nil"/>
            </w:tcBorders>
          </w:tcPr>
          <w:p w:rsidR="008011F2" w:rsidRDefault="008011F2">
            <w:pPr>
              <w:rPr>
                <w:sz w:val="2"/>
                <w:szCs w:val="2"/>
              </w:rPr>
            </w:pPr>
          </w:p>
        </w:tc>
        <w:tc>
          <w:tcPr>
            <w:tcW w:w="427" w:type="dxa"/>
            <w:tcBorders>
              <w:top w:val="nil"/>
            </w:tcBorders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2" w:type="dxa"/>
            <w:vMerge/>
            <w:tcBorders>
              <w:top w:val="nil"/>
            </w:tcBorders>
          </w:tcPr>
          <w:p w:rsidR="008011F2" w:rsidRDefault="008011F2"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tcBorders>
              <w:top w:val="nil"/>
            </w:tcBorders>
          </w:tcPr>
          <w:p w:rsidR="008011F2" w:rsidRDefault="00BC181D">
            <w:pPr>
              <w:pStyle w:val="TableParagraph"/>
              <w:spacing w:before="54"/>
              <w:ind w:left="11"/>
              <w:rPr>
                <w:sz w:val="27"/>
              </w:rPr>
            </w:pPr>
            <w:r>
              <w:rPr>
                <w:spacing w:val="-10"/>
                <w:sz w:val="27"/>
              </w:rPr>
              <w:t>1</w:t>
            </w:r>
          </w:p>
        </w:tc>
        <w:tc>
          <w:tcPr>
            <w:tcW w:w="427" w:type="dxa"/>
            <w:vMerge/>
            <w:tcBorders>
              <w:top w:val="nil"/>
            </w:tcBorders>
          </w:tcPr>
          <w:p w:rsidR="008011F2" w:rsidRDefault="008011F2">
            <w:pPr>
              <w:rPr>
                <w:sz w:val="2"/>
                <w:szCs w:val="2"/>
              </w:rPr>
            </w:pPr>
          </w:p>
        </w:tc>
        <w:tc>
          <w:tcPr>
            <w:tcW w:w="456" w:type="dxa"/>
            <w:vMerge/>
            <w:tcBorders>
              <w:top w:val="nil"/>
            </w:tcBorders>
          </w:tcPr>
          <w:p w:rsidR="008011F2" w:rsidRDefault="008011F2">
            <w:pPr>
              <w:rPr>
                <w:sz w:val="2"/>
                <w:szCs w:val="2"/>
              </w:rPr>
            </w:pPr>
          </w:p>
        </w:tc>
        <w:tc>
          <w:tcPr>
            <w:tcW w:w="460" w:type="dxa"/>
            <w:tcBorders>
              <w:top w:val="nil"/>
            </w:tcBorders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388" w:type="dxa"/>
            <w:vMerge/>
            <w:tcBorders>
              <w:top w:val="nil"/>
            </w:tcBorders>
          </w:tcPr>
          <w:p w:rsidR="008011F2" w:rsidRDefault="008011F2">
            <w:pPr>
              <w:rPr>
                <w:sz w:val="2"/>
                <w:szCs w:val="2"/>
              </w:rPr>
            </w:pPr>
          </w:p>
        </w:tc>
        <w:tc>
          <w:tcPr>
            <w:tcW w:w="422" w:type="dxa"/>
            <w:vMerge/>
            <w:tcBorders>
              <w:top w:val="nil"/>
            </w:tcBorders>
          </w:tcPr>
          <w:p w:rsidR="008011F2" w:rsidRDefault="008011F2">
            <w:pPr>
              <w:rPr>
                <w:sz w:val="2"/>
                <w:szCs w:val="2"/>
              </w:rPr>
            </w:pPr>
          </w:p>
        </w:tc>
        <w:tc>
          <w:tcPr>
            <w:tcW w:w="441" w:type="dxa"/>
            <w:vMerge/>
            <w:tcBorders>
              <w:top w:val="nil"/>
            </w:tcBorders>
          </w:tcPr>
          <w:p w:rsidR="008011F2" w:rsidRDefault="008011F2">
            <w:pPr>
              <w:rPr>
                <w:sz w:val="2"/>
                <w:szCs w:val="2"/>
              </w:rPr>
            </w:pPr>
          </w:p>
        </w:tc>
        <w:tc>
          <w:tcPr>
            <w:tcW w:w="571" w:type="dxa"/>
            <w:vMerge/>
            <w:tcBorders>
              <w:top w:val="nil"/>
            </w:tcBorders>
          </w:tcPr>
          <w:p w:rsidR="008011F2" w:rsidRDefault="008011F2">
            <w:pPr>
              <w:rPr>
                <w:sz w:val="2"/>
                <w:szCs w:val="2"/>
              </w:rPr>
            </w:pPr>
          </w:p>
        </w:tc>
      </w:tr>
      <w:tr w:rsidR="008011F2">
        <w:trPr>
          <w:trHeight w:val="1358"/>
        </w:trPr>
        <w:tc>
          <w:tcPr>
            <w:tcW w:w="3188" w:type="dxa"/>
          </w:tcPr>
          <w:p w:rsidR="008011F2" w:rsidRDefault="00BC181D">
            <w:pPr>
              <w:pStyle w:val="TableParagraph"/>
              <w:spacing w:before="25"/>
              <w:ind w:left="148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5</w:t>
            </w:r>
          </w:p>
          <w:p w:rsidR="008011F2" w:rsidRDefault="00BC181D">
            <w:pPr>
              <w:pStyle w:val="TableParagraph"/>
              <w:spacing w:before="36" w:line="271" w:lineRule="auto"/>
              <w:ind w:left="148" w:right="648"/>
              <w:rPr>
                <w:sz w:val="24"/>
              </w:rPr>
            </w:pPr>
            <w:r>
              <w:rPr>
                <w:sz w:val="24"/>
              </w:rPr>
              <w:t>Основы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компьютерной </w:t>
            </w:r>
            <w:r>
              <w:rPr>
                <w:spacing w:val="-2"/>
                <w:sz w:val="24"/>
              </w:rPr>
              <w:t>графики</w:t>
            </w:r>
          </w:p>
        </w:tc>
        <w:tc>
          <w:tcPr>
            <w:tcW w:w="39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3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7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56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60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388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22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44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  <w:tc>
          <w:tcPr>
            <w:tcW w:w="57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</w:tr>
      <w:tr w:rsidR="008011F2">
        <w:trPr>
          <w:trHeight w:val="988"/>
        </w:trPr>
        <w:tc>
          <w:tcPr>
            <w:tcW w:w="3188" w:type="dxa"/>
          </w:tcPr>
          <w:p w:rsidR="008011F2" w:rsidRDefault="00BC181D">
            <w:pPr>
              <w:pStyle w:val="TableParagraph"/>
              <w:spacing w:line="268" w:lineRule="exact"/>
              <w:ind w:left="148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5</w:t>
            </w:r>
          </w:p>
          <w:p w:rsidR="008011F2" w:rsidRDefault="00BC181D">
            <w:pPr>
              <w:pStyle w:val="TableParagraph"/>
              <w:spacing w:before="60"/>
              <w:ind w:left="148"/>
              <w:rPr>
                <w:sz w:val="24"/>
              </w:rPr>
            </w:pPr>
            <w:r>
              <w:rPr>
                <w:sz w:val="24"/>
              </w:rPr>
              <w:t>Компьютерная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графика</w:t>
            </w:r>
          </w:p>
        </w:tc>
        <w:tc>
          <w:tcPr>
            <w:tcW w:w="398" w:type="dxa"/>
          </w:tcPr>
          <w:p w:rsidR="008011F2" w:rsidRDefault="00BC181D">
            <w:pPr>
              <w:pStyle w:val="TableParagraph"/>
              <w:spacing w:before="35"/>
              <w:ind w:right="64"/>
              <w:jc w:val="center"/>
              <w:rPr>
                <w:b/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432" w:type="dxa"/>
          </w:tcPr>
          <w:p w:rsidR="008011F2" w:rsidRDefault="00BC181D">
            <w:pPr>
              <w:pStyle w:val="TableParagraph"/>
              <w:spacing w:before="30"/>
              <w:ind w:left="10"/>
              <w:rPr>
                <w:b/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427" w:type="dxa"/>
          </w:tcPr>
          <w:p w:rsidR="008011F2" w:rsidRDefault="00BC181D">
            <w:pPr>
              <w:pStyle w:val="TableParagraph"/>
              <w:spacing w:before="25"/>
              <w:ind w:left="10"/>
              <w:rPr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1</w:t>
            </w:r>
          </w:p>
        </w:tc>
        <w:tc>
          <w:tcPr>
            <w:tcW w:w="427" w:type="dxa"/>
          </w:tcPr>
          <w:p w:rsidR="008011F2" w:rsidRDefault="00BC181D">
            <w:pPr>
              <w:pStyle w:val="TableParagraph"/>
              <w:spacing w:before="30"/>
              <w:ind w:left="10"/>
              <w:rPr>
                <w:b/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432" w:type="dxa"/>
          </w:tcPr>
          <w:p w:rsidR="008011F2" w:rsidRDefault="00BC181D">
            <w:pPr>
              <w:pStyle w:val="TableParagraph"/>
              <w:spacing w:before="35"/>
              <w:ind w:left="10"/>
              <w:rPr>
                <w:b/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446" w:type="dxa"/>
          </w:tcPr>
          <w:p w:rsidR="008011F2" w:rsidRDefault="00BC181D">
            <w:pPr>
              <w:pStyle w:val="TableParagraph"/>
              <w:spacing w:before="30"/>
              <w:ind w:left="11"/>
              <w:rPr>
                <w:b/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427" w:type="dxa"/>
          </w:tcPr>
          <w:p w:rsidR="008011F2" w:rsidRDefault="00BC181D">
            <w:pPr>
              <w:pStyle w:val="TableParagraph"/>
              <w:spacing w:before="30"/>
              <w:ind w:left="11"/>
              <w:rPr>
                <w:b/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456" w:type="dxa"/>
          </w:tcPr>
          <w:p w:rsidR="008011F2" w:rsidRDefault="00BC181D">
            <w:pPr>
              <w:pStyle w:val="TableParagraph"/>
              <w:spacing w:before="35"/>
              <w:ind w:left="11"/>
              <w:rPr>
                <w:b/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460" w:type="dxa"/>
          </w:tcPr>
          <w:p w:rsidR="008011F2" w:rsidRDefault="00BC181D">
            <w:pPr>
              <w:pStyle w:val="TableParagraph"/>
              <w:spacing w:line="268" w:lineRule="exact"/>
              <w:ind w:left="12"/>
              <w:rPr>
                <w:sz w:val="24"/>
              </w:rPr>
            </w:pPr>
            <w:r>
              <w:rPr>
                <w:spacing w:val="-5"/>
                <w:sz w:val="24"/>
              </w:rPr>
              <w:t>21</w:t>
            </w:r>
          </w:p>
        </w:tc>
        <w:tc>
          <w:tcPr>
            <w:tcW w:w="388" w:type="dxa"/>
          </w:tcPr>
          <w:p w:rsidR="008011F2" w:rsidRDefault="00BC181D">
            <w:pPr>
              <w:pStyle w:val="TableParagraph"/>
              <w:spacing w:before="35"/>
              <w:ind w:right="47"/>
              <w:jc w:val="center"/>
              <w:rPr>
                <w:b/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422" w:type="dxa"/>
          </w:tcPr>
          <w:p w:rsidR="008011F2" w:rsidRDefault="00BC181D">
            <w:pPr>
              <w:pStyle w:val="TableParagraph"/>
              <w:spacing w:before="30"/>
              <w:ind w:left="14"/>
              <w:rPr>
                <w:b/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441" w:type="dxa"/>
          </w:tcPr>
          <w:p w:rsidR="008011F2" w:rsidRDefault="00BC181D">
            <w:pPr>
              <w:pStyle w:val="TableParagraph"/>
              <w:spacing w:before="30"/>
              <w:ind w:left="14"/>
              <w:rPr>
                <w:b/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1</w:t>
            </w:r>
          </w:p>
        </w:tc>
        <w:tc>
          <w:tcPr>
            <w:tcW w:w="571" w:type="dxa"/>
          </w:tcPr>
          <w:p w:rsidR="008011F2" w:rsidRDefault="008011F2">
            <w:pPr>
              <w:pStyle w:val="TableParagraph"/>
              <w:rPr>
                <w:sz w:val="24"/>
              </w:rPr>
            </w:pPr>
          </w:p>
        </w:tc>
      </w:tr>
    </w:tbl>
    <w:p w:rsidR="008011F2" w:rsidRDefault="008011F2">
      <w:pPr>
        <w:pStyle w:val="TableParagraph"/>
        <w:rPr>
          <w:sz w:val="24"/>
        </w:rPr>
        <w:sectPr w:rsidR="008011F2">
          <w:pgSz w:w="11910" w:h="16840"/>
          <w:pgMar w:top="1320" w:right="566" w:bottom="940" w:left="708" w:header="0" w:footer="749" w:gutter="0"/>
          <w:cols w:space="720"/>
        </w:sectPr>
      </w:pPr>
    </w:p>
    <w:p w:rsidR="008011F2" w:rsidRDefault="00BC181D">
      <w:pPr>
        <w:pStyle w:val="1"/>
        <w:numPr>
          <w:ilvl w:val="0"/>
          <w:numId w:val="1"/>
        </w:numPr>
        <w:tabs>
          <w:tab w:val="left" w:pos="1888"/>
          <w:tab w:val="left" w:pos="4809"/>
        </w:tabs>
        <w:spacing w:before="72" w:line="240" w:lineRule="auto"/>
        <w:ind w:left="4809" w:right="901" w:hanging="3203"/>
        <w:jc w:val="left"/>
      </w:pPr>
      <w:r>
        <w:lastRenderedPageBreak/>
        <w:t>Фонд</w:t>
      </w:r>
      <w:r>
        <w:rPr>
          <w:spacing w:val="-7"/>
        </w:rPr>
        <w:t xml:space="preserve"> </w:t>
      </w:r>
      <w:r>
        <w:t>оценочных</w:t>
      </w:r>
      <w:r>
        <w:rPr>
          <w:spacing w:val="-9"/>
        </w:rPr>
        <w:t xml:space="preserve"> </w:t>
      </w:r>
      <w:r>
        <w:t>средств</w:t>
      </w:r>
      <w:r>
        <w:rPr>
          <w:spacing w:val="40"/>
        </w:rPr>
        <w:t xml:space="preserve"> </w:t>
      </w:r>
      <w:r>
        <w:t>для</w:t>
      </w:r>
      <w:r>
        <w:rPr>
          <w:spacing w:val="-8"/>
        </w:rPr>
        <w:t xml:space="preserve"> </w:t>
      </w:r>
      <w:r>
        <w:t>проведения</w:t>
      </w:r>
      <w:r>
        <w:rPr>
          <w:spacing w:val="-8"/>
        </w:rPr>
        <w:t xml:space="preserve"> </w:t>
      </w:r>
      <w:r>
        <w:t>текущего</w:t>
      </w:r>
      <w:r>
        <w:rPr>
          <w:spacing w:val="-9"/>
        </w:rPr>
        <w:t xml:space="preserve"> </w:t>
      </w:r>
      <w:r>
        <w:t xml:space="preserve">контроля </w:t>
      </w:r>
      <w:r>
        <w:rPr>
          <w:spacing w:val="-2"/>
        </w:rPr>
        <w:t>успеваемости</w:t>
      </w:r>
    </w:p>
    <w:p w:rsidR="008011F2" w:rsidRDefault="008011F2">
      <w:pPr>
        <w:pStyle w:val="a3"/>
        <w:spacing w:before="196"/>
        <w:rPr>
          <w:b/>
          <w:sz w:val="28"/>
        </w:rPr>
      </w:pPr>
    </w:p>
    <w:p w:rsidR="008011F2" w:rsidRDefault="00BC181D">
      <w:pPr>
        <w:spacing w:before="1"/>
        <w:ind w:left="991" w:right="281"/>
        <w:jc w:val="both"/>
        <w:rPr>
          <w:sz w:val="28"/>
        </w:rPr>
      </w:pPr>
      <w:r>
        <w:rPr>
          <w:sz w:val="28"/>
        </w:rPr>
        <w:t xml:space="preserve">При реализации программы учебной дисциплины, преподаватель обеспечивает организацию и проведение текущего и итогового контроля индивидуальных </w:t>
      </w:r>
      <w:r>
        <w:rPr>
          <w:sz w:val="28"/>
        </w:rPr>
        <w:t>образовательных достижений обучающихся – демонстрируемых обучающимися знаний, умений.</w:t>
      </w:r>
    </w:p>
    <w:p w:rsidR="008011F2" w:rsidRDefault="00BC181D">
      <w:pPr>
        <w:spacing w:before="200"/>
        <w:ind w:left="991" w:right="292"/>
        <w:jc w:val="both"/>
        <w:rPr>
          <w:sz w:val="28"/>
        </w:rPr>
      </w:pPr>
      <w:r>
        <w:rPr>
          <w:sz w:val="28"/>
        </w:rPr>
        <w:t>Текущий контроль проводится преподавателем в процессе</w:t>
      </w:r>
      <w:r>
        <w:rPr>
          <w:spacing w:val="40"/>
          <w:sz w:val="28"/>
        </w:rPr>
        <w:t xml:space="preserve"> </w:t>
      </w:r>
      <w:r>
        <w:rPr>
          <w:sz w:val="28"/>
        </w:rPr>
        <w:t>проведения теоретических занятий – устный опрос, практических работ, тестирования, контрольных работ.</w:t>
      </w:r>
    </w:p>
    <w:p w:rsidR="008011F2" w:rsidRDefault="00BC181D">
      <w:pPr>
        <w:spacing w:before="201"/>
        <w:ind w:left="991" w:right="295" w:hanging="1"/>
        <w:jc w:val="both"/>
        <w:rPr>
          <w:sz w:val="28"/>
        </w:rPr>
      </w:pPr>
      <w:r>
        <w:rPr>
          <w:sz w:val="28"/>
        </w:rPr>
        <w:t xml:space="preserve">Обучение </w:t>
      </w:r>
      <w:r>
        <w:rPr>
          <w:sz w:val="28"/>
        </w:rPr>
        <w:t>учебной дисциплине завершается итоговым контролем в форме дифференцированного зачета..</w:t>
      </w:r>
    </w:p>
    <w:p w:rsidR="008011F2" w:rsidRDefault="00BC181D">
      <w:pPr>
        <w:spacing w:before="201"/>
        <w:ind w:left="991" w:right="293"/>
        <w:jc w:val="both"/>
        <w:rPr>
          <w:sz w:val="28"/>
        </w:rPr>
      </w:pPr>
      <w:r>
        <w:rPr>
          <w:sz w:val="28"/>
        </w:rPr>
        <w:t>Формы и методы текущего и итогового контроля по учебной дисциплине доводятся до сведения обучающихся не позднее двух месяцев от начала обучения по основной профессиональ</w:t>
      </w:r>
      <w:r>
        <w:rPr>
          <w:sz w:val="28"/>
        </w:rPr>
        <w:t>ной образовательной программе.</w:t>
      </w:r>
    </w:p>
    <w:p w:rsidR="008011F2" w:rsidRDefault="00BC181D">
      <w:pPr>
        <w:spacing w:before="201"/>
        <w:ind w:left="991" w:right="286"/>
        <w:jc w:val="both"/>
        <w:rPr>
          <w:sz w:val="28"/>
        </w:rPr>
      </w:pPr>
      <w:r>
        <w:rPr>
          <w:sz w:val="28"/>
        </w:rPr>
        <w:t xml:space="preserve">Для текущего и итогового контроля преподавателем созданы фонды оценочных средств (ФОС). ФОС включают в себя педагогические контрольно-измерительные материалы, предназначенные для определения соответствия (или несоответствия) </w:t>
      </w:r>
      <w:r>
        <w:rPr>
          <w:sz w:val="28"/>
        </w:rPr>
        <w:t>индивидуальных образовательных достижений основным показателям результатов подготовки: контрольных работ (тесты), перечень тем</w:t>
      </w:r>
      <w:r>
        <w:rPr>
          <w:spacing w:val="40"/>
          <w:sz w:val="28"/>
        </w:rPr>
        <w:t xml:space="preserve"> </w:t>
      </w:r>
      <w:r>
        <w:rPr>
          <w:sz w:val="28"/>
        </w:rPr>
        <w:t>мультимедийных презентаций и критерии их оценки; вопросы для проведения экзамена по дисциплине.</w:t>
      </w:r>
    </w:p>
    <w:p w:rsidR="008011F2" w:rsidRDefault="008011F2">
      <w:pPr>
        <w:jc w:val="both"/>
        <w:rPr>
          <w:sz w:val="28"/>
        </w:rPr>
        <w:sectPr w:rsidR="008011F2">
          <w:pgSz w:w="11910" w:h="16840"/>
          <w:pgMar w:top="1040" w:right="566" w:bottom="940" w:left="708" w:header="0" w:footer="749" w:gutter="0"/>
          <w:cols w:space="720"/>
        </w:sectPr>
      </w:pPr>
    </w:p>
    <w:p w:rsidR="008011F2" w:rsidRDefault="00BC181D">
      <w:pPr>
        <w:spacing w:before="64"/>
        <w:ind w:left="718"/>
        <w:rPr>
          <w:b/>
          <w:sz w:val="27"/>
        </w:rPr>
      </w:pPr>
      <w:r>
        <w:rPr>
          <w:b/>
          <w:sz w:val="27"/>
          <w:u w:val="single"/>
        </w:rPr>
        <w:lastRenderedPageBreak/>
        <w:t>Раздел</w:t>
      </w:r>
      <w:r>
        <w:rPr>
          <w:b/>
          <w:spacing w:val="-11"/>
          <w:sz w:val="27"/>
          <w:u w:val="single"/>
        </w:rPr>
        <w:t xml:space="preserve"> </w:t>
      </w:r>
      <w:r>
        <w:rPr>
          <w:b/>
          <w:sz w:val="27"/>
          <w:u w:val="single"/>
        </w:rPr>
        <w:t>1.</w:t>
      </w:r>
      <w:r>
        <w:rPr>
          <w:b/>
          <w:spacing w:val="-11"/>
          <w:sz w:val="27"/>
          <w:u w:val="single"/>
        </w:rPr>
        <w:t xml:space="preserve"> </w:t>
      </w:r>
      <w:r>
        <w:rPr>
          <w:b/>
          <w:sz w:val="27"/>
          <w:u w:val="single"/>
        </w:rPr>
        <w:t>«Геом</w:t>
      </w:r>
      <w:r>
        <w:rPr>
          <w:b/>
          <w:sz w:val="27"/>
          <w:u w:val="single"/>
        </w:rPr>
        <w:t>етрическое</w:t>
      </w:r>
      <w:r>
        <w:rPr>
          <w:b/>
          <w:spacing w:val="-10"/>
          <w:sz w:val="27"/>
          <w:u w:val="single"/>
        </w:rPr>
        <w:t xml:space="preserve"> </w:t>
      </w:r>
      <w:r>
        <w:rPr>
          <w:b/>
          <w:spacing w:val="-2"/>
          <w:sz w:val="27"/>
          <w:u w:val="single"/>
        </w:rPr>
        <w:t>черчение»</w:t>
      </w:r>
    </w:p>
    <w:p w:rsidR="008011F2" w:rsidRDefault="00BC181D">
      <w:pPr>
        <w:spacing w:before="246"/>
        <w:ind w:left="718"/>
        <w:rPr>
          <w:b/>
          <w:i/>
        </w:rPr>
      </w:pPr>
      <w:r>
        <w:rPr>
          <w:b/>
          <w:i/>
          <w:sz w:val="24"/>
        </w:rPr>
        <w:t>Тема</w:t>
      </w:r>
      <w:r>
        <w:rPr>
          <w:b/>
          <w:i/>
          <w:spacing w:val="-6"/>
          <w:sz w:val="24"/>
        </w:rPr>
        <w:t xml:space="preserve"> </w:t>
      </w:r>
      <w:r>
        <w:rPr>
          <w:b/>
          <w:i/>
          <w:sz w:val="24"/>
        </w:rPr>
        <w:t>1.1.</w:t>
      </w:r>
      <w:r>
        <w:rPr>
          <w:b/>
          <w:i/>
          <w:spacing w:val="-5"/>
          <w:sz w:val="24"/>
        </w:rPr>
        <w:t xml:space="preserve"> </w:t>
      </w:r>
      <w:r>
        <w:rPr>
          <w:b/>
          <w:i/>
        </w:rPr>
        <w:t>Основные</w:t>
      </w:r>
      <w:r>
        <w:rPr>
          <w:b/>
          <w:i/>
          <w:spacing w:val="-5"/>
        </w:rPr>
        <w:t xml:space="preserve"> </w:t>
      </w:r>
      <w:r>
        <w:rPr>
          <w:b/>
          <w:i/>
        </w:rPr>
        <w:t>сведения</w:t>
      </w:r>
      <w:r>
        <w:rPr>
          <w:b/>
          <w:i/>
          <w:spacing w:val="-6"/>
        </w:rPr>
        <w:t xml:space="preserve"> </w:t>
      </w:r>
      <w:r>
        <w:rPr>
          <w:b/>
          <w:i/>
        </w:rPr>
        <w:t>по</w:t>
      </w:r>
      <w:r>
        <w:rPr>
          <w:b/>
          <w:i/>
          <w:spacing w:val="-4"/>
        </w:rPr>
        <w:t xml:space="preserve"> </w:t>
      </w:r>
      <w:r>
        <w:rPr>
          <w:b/>
          <w:i/>
        </w:rPr>
        <w:t>оформлению</w:t>
      </w:r>
      <w:r>
        <w:rPr>
          <w:b/>
          <w:i/>
          <w:spacing w:val="-1"/>
        </w:rPr>
        <w:t xml:space="preserve"> </w:t>
      </w:r>
      <w:r>
        <w:rPr>
          <w:b/>
          <w:i/>
          <w:spacing w:val="-2"/>
        </w:rPr>
        <w:t>чертежей</w:t>
      </w:r>
    </w:p>
    <w:p w:rsidR="008011F2" w:rsidRDefault="00BC181D">
      <w:pPr>
        <w:spacing w:before="239"/>
        <w:ind w:left="1490" w:right="927"/>
        <w:jc w:val="center"/>
        <w:rPr>
          <w:b/>
          <w:sz w:val="27"/>
        </w:rPr>
      </w:pPr>
      <w:r>
        <w:rPr>
          <w:b/>
          <w:sz w:val="27"/>
        </w:rPr>
        <w:t>Графическая</w:t>
      </w:r>
      <w:r>
        <w:rPr>
          <w:b/>
          <w:spacing w:val="-10"/>
          <w:sz w:val="27"/>
        </w:rPr>
        <w:t xml:space="preserve"> </w:t>
      </w:r>
      <w:r>
        <w:rPr>
          <w:b/>
          <w:sz w:val="27"/>
        </w:rPr>
        <w:t>работа</w:t>
      </w:r>
      <w:r>
        <w:rPr>
          <w:b/>
          <w:spacing w:val="-9"/>
          <w:sz w:val="27"/>
        </w:rPr>
        <w:t xml:space="preserve"> </w:t>
      </w:r>
      <w:r>
        <w:rPr>
          <w:b/>
          <w:sz w:val="27"/>
        </w:rPr>
        <w:t>№</w:t>
      </w:r>
      <w:r>
        <w:rPr>
          <w:b/>
          <w:spacing w:val="-9"/>
          <w:sz w:val="27"/>
        </w:rPr>
        <w:t xml:space="preserve"> </w:t>
      </w:r>
      <w:r>
        <w:rPr>
          <w:b/>
          <w:spacing w:val="-10"/>
          <w:sz w:val="27"/>
        </w:rPr>
        <w:t>1</w:t>
      </w:r>
    </w:p>
    <w:p w:rsidR="008011F2" w:rsidRDefault="00BC181D">
      <w:pPr>
        <w:pStyle w:val="a3"/>
        <w:spacing w:before="245" w:line="276" w:lineRule="auto"/>
        <w:ind w:left="12"/>
      </w:pPr>
      <w:r>
        <w:t>Графическая</w:t>
      </w:r>
      <w:r>
        <w:rPr>
          <w:spacing w:val="-2"/>
        </w:rPr>
        <w:t xml:space="preserve"> </w:t>
      </w:r>
      <w:r>
        <w:t>работа</w:t>
      </w:r>
      <w:r>
        <w:rPr>
          <w:spacing w:val="-3"/>
        </w:rPr>
        <w:t xml:space="preserve"> </w:t>
      </w:r>
      <w:r>
        <w:t>№ 1</w:t>
      </w:r>
      <w:r>
        <w:rPr>
          <w:spacing w:val="-7"/>
        </w:rPr>
        <w:t xml:space="preserve"> </w:t>
      </w:r>
      <w:r>
        <w:t>включает</w:t>
      </w:r>
      <w:r>
        <w:rPr>
          <w:spacing w:val="-1"/>
        </w:rPr>
        <w:t xml:space="preserve"> </w:t>
      </w:r>
      <w:r>
        <w:t>три</w:t>
      </w:r>
      <w:r>
        <w:rPr>
          <w:spacing w:val="-4"/>
        </w:rPr>
        <w:t xml:space="preserve"> </w:t>
      </w:r>
      <w:r>
        <w:t>задания: выполнение</w:t>
      </w:r>
      <w:r>
        <w:rPr>
          <w:spacing w:val="-3"/>
        </w:rPr>
        <w:t xml:space="preserve"> </w:t>
      </w:r>
      <w:r>
        <w:t>рамки</w:t>
      </w:r>
      <w:r>
        <w:rPr>
          <w:spacing w:val="-1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основной</w:t>
      </w:r>
      <w:r>
        <w:rPr>
          <w:spacing w:val="-6"/>
        </w:rPr>
        <w:t xml:space="preserve"> </w:t>
      </w:r>
      <w:r>
        <w:t>надписи</w:t>
      </w:r>
      <w:r>
        <w:rPr>
          <w:spacing w:val="-1"/>
        </w:rPr>
        <w:t xml:space="preserve"> </w:t>
      </w:r>
      <w:r>
        <w:t>чертежа, выполнение линий чертежа и выполнение чертежных шрифтов.</w:t>
      </w:r>
    </w:p>
    <w:p w:rsidR="008011F2" w:rsidRDefault="00BC181D">
      <w:pPr>
        <w:pStyle w:val="a3"/>
        <w:spacing w:before="196" w:line="278" w:lineRule="auto"/>
        <w:ind w:left="12" w:right="338"/>
      </w:pPr>
      <w:r>
        <w:t xml:space="preserve">Необходимые </w:t>
      </w:r>
      <w:r>
        <w:t>чертежные инструменты и принадлежности (приобретаются студентом): ватман формата</w:t>
      </w:r>
      <w:r>
        <w:rPr>
          <w:spacing w:val="-4"/>
        </w:rPr>
        <w:t xml:space="preserve"> </w:t>
      </w:r>
      <w:r>
        <w:t>А3,</w:t>
      </w:r>
      <w:r>
        <w:rPr>
          <w:spacing w:val="-1"/>
        </w:rPr>
        <w:t xml:space="preserve"> </w:t>
      </w:r>
      <w:r>
        <w:t>карандаши,</w:t>
      </w:r>
      <w:r>
        <w:rPr>
          <w:spacing w:val="-6"/>
        </w:rPr>
        <w:t xml:space="preserve"> </w:t>
      </w:r>
      <w:r>
        <w:t>карандашный</w:t>
      </w:r>
      <w:r>
        <w:rPr>
          <w:spacing w:val="-7"/>
        </w:rPr>
        <w:t xml:space="preserve"> </w:t>
      </w:r>
      <w:r>
        <w:t>ластик,</w:t>
      </w:r>
      <w:r>
        <w:rPr>
          <w:spacing w:val="-10"/>
        </w:rPr>
        <w:t xml:space="preserve"> </w:t>
      </w:r>
      <w:r>
        <w:t>циркуль, линейка,</w:t>
      </w:r>
      <w:r>
        <w:rPr>
          <w:spacing w:val="-6"/>
        </w:rPr>
        <w:t xml:space="preserve"> </w:t>
      </w:r>
      <w:r>
        <w:t>угольники,</w:t>
      </w:r>
      <w:r>
        <w:rPr>
          <w:spacing w:val="-6"/>
        </w:rPr>
        <w:t xml:space="preserve"> </w:t>
      </w:r>
      <w:r>
        <w:t>транспортир,</w:t>
      </w:r>
      <w:r>
        <w:rPr>
          <w:spacing w:val="-6"/>
        </w:rPr>
        <w:t xml:space="preserve"> </w:t>
      </w:r>
      <w:r>
        <w:t>заточка для карандашей.</w:t>
      </w:r>
    </w:p>
    <w:p w:rsidR="008011F2" w:rsidRDefault="00BC181D">
      <w:pPr>
        <w:pStyle w:val="a3"/>
        <w:spacing w:before="192" w:line="280" w:lineRule="auto"/>
        <w:ind w:left="12"/>
      </w:pPr>
      <w:r>
        <w:t>Раздаточный</w:t>
      </w:r>
      <w:r>
        <w:rPr>
          <w:spacing w:val="-3"/>
        </w:rPr>
        <w:t xml:space="preserve"> </w:t>
      </w:r>
      <w:r>
        <w:t>материал:</w:t>
      </w:r>
      <w:r>
        <w:rPr>
          <w:spacing w:val="-7"/>
        </w:rPr>
        <w:t xml:space="preserve"> </w:t>
      </w:r>
      <w:r>
        <w:t>плакат</w:t>
      </w:r>
      <w:r>
        <w:rPr>
          <w:spacing w:val="-3"/>
        </w:rPr>
        <w:t xml:space="preserve"> </w:t>
      </w:r>
      <w:r>
        <w:t>учебный,</w:t>
      </w:r>
      <w:r>
        <w:rPr>
          <w:spacing w:val="-2"/>
        </w:rPr>
        <w:t xml:space="preserve"> </w:t>
      </w:r>
      <w:r>
        <w:t>учебник</w:t>
      </w:r>
      <w:r>
        <w:rPr>
          <w:spacing w:val="-5"/>
        </w:rPr>
        <w:t xml:space="preserve"> </w:t>
      </w:r>
      <w:r>
        <w:t>«Инженерная</w:t>
      </w:r>
      <w:r>
        <w:rPr>
          <w:spacing w:val="-3"/>
        </w:rPr>
        <w:t xml:space="preserve"> </w:t>
      </w:r>
      <w:r>
        <w:t>графика»</w:t>
      </w:r>
      <w:r>
        <w:rPr>
          <w:spacing w:val="-8"/>
        </w:rPr>
        <w:t xml:space="preserve"> </w:t>
      </w:r>
      <w:r>
        <w:t>,</w:t>
      </w:r>
      <w:r>
        <w:rPr>
          <w:spacing w:val="-2"/>
        </w:rPr>
        <w:t xml:space="preserve"> </w:t>
      </w:r>
      <w:r>
        <w:t>Сборник</w:t>
      </w:r>
      <w:r>
        <w:rPr>
          <w:spacing w:val="-10"/>
        </w:rPr>
        <w:t xml:space="preserve"> </w:t>
      </w:r>
      <w:r>
        <w:t>заданий</w:t>
      </w:r>
      <w:r>
        <w:rPr>
          <w:spacing w:val="-7"/>
        </w:rPr>
        <w:t xml:space="preserve"> </w:t>
      </w:r>
      <w:r>
        <w:t>по инженерной графике .</w:t>
      </w:r>
    </w:p>
    <w:p w:rsidR="008011F2" w:rsidRDefault="00BC181D">
      <w:pPr>
        <w:pStyle w:val="a3"/>
        <w:spacing w:before="190"/>
        <w:ind w:right="142"/>
        <w:jc w:val="center"/>
      </w:pPr>
      <w:r>
        <w:t>Время</w:t>
      </w:r>
      <w:r>
        <w:rPr>
          <w:spacing w:val="59"/>
        </w:rPr>
        <w:t xml:space="preserve"> </w:t>
      </w:r>
      <w:r>
        <w:t>выполнения Графической</w:t>
      </w:r>
      <w:r>
        <w:rPr>
          <w:spacing w:val="-5"/>
        </w:rPr>
        <w:t xml:space="preserve"> </w:t>
      </w:r>
      <w:r>
        <w:t>работы №</w:t>
      </w:r>
      <w:r>
        <w:rPr>
          <w:spacing w:val="-1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4</w:t>
      </w:r>
      <w:r>
        <w:rPr>
          <w:spacing w:val="-1"/>
        </w:rPr>
        <w:t xml:space="preserve"> </w:t>
      </w:r>
      <w:r>
        <w:t>учебных</w:t>
      </w:r>
      <w:r>
        <w:rPr>
          <w:spacing w:val="-5"/>
        </w:rPr>
        <w:t xml:space="preserve"> </w:t>
      </w:r>
      <w:r>
        <w:rPr>
          <w:spacing w:val="-2"/>
        </w:rPr>
        <w:t>часа.</w:t>
      </w:r>
    </w:p>
    <w:p w:rsidR="008011F2" w:rsidRDefault="00BC181D">
      <w:pPr>
        <w:pStyle w:val="a3"/>
        <w:spacing w:before="242" w:after="7" w:line="360" w:lineRule="auto"/>
        <w:ind w:left="732"/>
      </w:pPr>
      <w:r>
        <w:rPr>
          <w:b/>
          <w:i/>
        </w:rPr>
        <w:t xml:space="preserve">Задание 1. </w:t>
      </w:r>
      <w:r>
        <w:t xml:space="preserve">Выполнить рамку чертежа и основную надпись в соответствии с ГОСТ 2.104-68. </w:t>
      </w:r>
      <w:r>
        <w:rPr>
          <w:b/>
          <w:i/>
        </w:rPr>
        <w:t xml:space="preserve">Задание 2. </w:t>
      </w:r>
      <w:r>
        <w:t xml:space="preserve">Выполнить линии чертежей в соответствии с ГОСТ 2.303-68, </w:t>
      </w:r>
      <w:r>
        <w:t>(пример выполнения линий представлен на рисунке ниже).</w:t>
      </w:r>
    </w:p>
    <w:p w:rsidR="008011F2" w:rsidRDefault="00BC181D">
      <w:pPr>
        <w:ind w:left="79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6102350" cy="3735070"/>
            <wp:effectExtent l="0" t="0" r="0" b="0"/>
            <wp:docPr id="2" name="Imag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02695" cy="3735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11F2" w:rsidRDefault="00BC181D">
      <w:pPr>
        <w:spacing w:before="151" w:line="362" w:lineRule="auto"/>
        <w:ind w:left="732"/>
        <w:rPr>
          <w:i/>
          <w:sz w:val="24"/>
        </w:rPr>
      </w:pPr>
      <w:r>
        <w:rPr>
          <w:i/>
          <w:sz w:val="24"/>
        </w:rPr>
        <w:t>Рекомендации</w:t>
      </w:r>
      <w:r>
        <w:rPr>
          <w:i/>
          <w:spacing w:val="31"/>
          <w:sz w:val="24"/>
        </w:rPr>
        <w:t xml:space="preserve"> </w:t>
      </w:r>
      <w:r>
        <w:rPr>
          <w:i/>
          <w:sz w:val="24"/>
        </w:rPr>
        <w:t>студентам</w:t>
      </w:r>
      <w:r>
        <w:rPr>
          <w:i/>
          <w:spacing w:val="31"/>
          <w:sz w:val="24"/>
        </w:rPr>
        <w:t xml:space="preserve"> </w:t>
      </w:r>
      <w:r>
        <w:rPr>
          <w:i/>
          <w:sz w:val="24"/>
        </w:rPr>
        <w:t>по</w:t>
      </w:r>
      <w:r>
        <w:rPr>
          <w:i/>
          <w:spacing w:val="31"/>
          <w:sz w:val="24"/>
        </w:rPr>
        <w:t xml:space="preserve"> </w:t>
      </w:r>
      <w:r>
        <w:rPr>
          <w:i/>
          <w:sz w:val="24"/>
        </w:rPr>
        <w:t>выполнению линий</w:t>
      </w:r>
      <w:r>
        <w:rPr>
          <w:i/>
          <w:spacing w:val="31"/>
          <w:sz w:val="24"/>
        </w:rPr>
        <w:t xml:space="preserve"> </w:t>
      </w:r>
      <w:r>
        <w:rPr>
          <w:i/>
          <w:sz w:val="24"/>
        </w:rPr>
        <w:t>чертежей в соответствии</w:t>
      </w:r>
      <w:r>
        <w:rPr>
          <w:i/>
          <w:spacing w:val="31"/>
          <w:sz w:val="24"/>
        </w:rPr>
        <w:t xml:space="preserve"> </w:t>
      </w:r>
      <w:r>
        <w:rPr>
          <w:i/>
          <w:sz w:val="24"/>
        </w:rPr>
        <w:t>с заданием</w:t>
      </w:r>
      <w:r>
        <w:rPr>
          <w:i/>
          <w:spacing w:val="31"/>
          <w:sz w:val="24"/>
        </w:rPr>
        <w:t xml:space="preserve"> </w:t>
      </w:r>
      <w:r>
        <w:rPr>
          <w:i/>
          <w:sz w:val="24"/>
        </w:rPr>
        <w:t>№2 Графической работы № 1 представлены в Таблице 1.</w:t>
      </w:r>
    </w:p>
    <w:p w:rsidR="008011F2" w:rsidRDefault="008011F2">
      <w:pPr>
        <w:spacing w:line="362" w:lineRule="auto"/>
        <w:rPr>
          <w:i/>
          <w:sz w:val="24"/>
        </w:rPr>
        <w:sectPr w:rsidR="008011F2">
          <w:pgSz w:w="11910" w:h="16840"/>
          <w:pgMar w:top="1120" w:right="566" w:bottom="940" w:left="708" w:header="0" w:footer="749" w:gutter="0"/>
          <w:cols w:space="720"/>
        </w:sectPr>
      </w:pPr>
    </w:p>
    <w:p w:rsidR="008011F2" w:rsidRDefault="00BC181D">
      <w:pPr>
        <w:ind w:left="667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763895" cy="3303270"/>
            <wp:effectExtent l="0" t="0" r="0" b="0"/>
            <wp:docPr id="3" name="Imag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4511" cy="330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11F2" w:rsidRDefault="008011F2">
      <w:pPr>
        <w:pStyle w:val="a3"/>
        <w:spacing w:before="9"/>
        <w:rPr>
          <w:i/>
        </w:rPr>
      </w:pPr>
    </w:p>
    <w:p w:rsidR="008011F2" w:rsidRDefault="00BC181D">
      <w:pPr>
        <w:pStyle w:val="a3"/>
        <w:spacing w:line="242" w:lineRule="auto"/>
        <w:ind w:left="372"/>
      </w:pPr>
      <w:r>
        <w:rPr>
          <w:b/>
          <w:i/>
        </w:rPr>
        <w:t>Задание</w:t>
      </w:r>
      <w:r>
        <w:rPr>
          <w:b/>
          <w:i/>
          <w:spacing w:val="-2"/>
        </w:rPr>
        <w:t xml:space="preserve"> </w:t>
      </w:r>
      <w:r>
        <w:rPr>
          <w:b/>
          <w:i/>
        </w:rPr>
        <w:t xml:space="preserve">№ 3. </w:t>
      </w:r>
      <w:r>
        <w:t>Выполнить</w:t>
      </w:r>
      <w:r>
        <w:rPr>
          <w:spacing w:val="-1"/>
        </w:rPr>
        <w:t xml:space="preserve"> </w:t>
      </w:r>
      <w:r>
        <w:t>буквы чертежных</w:t>
      </w:r>
      <w:r>
        <w:rPr>
          <w:spacing w:val="-6"/>
        </w:rPr>
        <w:t xml:space="preserve"> </w:t>
      </w:r>
      <w:r>
        <w:t>шрифтов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надписи</w:t>
      </w:r>
      <w:r>
        <w:rPr>
          <w:spacing w:val="-5"/>
        </w:rPr>
        <w:t xml:space="preserve"> </w:t>
      </w:r>
      <w:r>
        <w:t>в соответствии</w:t>
      </w:r>
      <w:r>
        <w:rPr>
          <w:spacing w:val="-5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ГОСТ</w:t>
      </w:r>
      <w:r>
        <w:rPr>
          <w:spacing w:val="-4"/>
        </w:rPr>
        <w:t xml:space="preserve"> </w:t>
      </w:r>
      <w:r>
        <w:t>2.304-81, как показано на рисунке ниже.</w:t>
      </w:r>
    </w:p>
    <w:p w:rsidR="008011F2" w:rsidRDefault="00BC181D">
      <w:pPr>
        <w:pStyle w:val="a3"/>
        <w:spacing w:before="5"/>
        <w:rPr>
          <w:sz w:val="5"/>
        </w:rPr>
      </w:pPr>
      <w:r>
        <w:rPr>
          <w:noProof/>
          <w:sz w:val="5"/>
          <w:lang w:eastAsia="ru-RU"/>
        </w:rPr>
        <w:drawing>
          <wp:anchor distT="0" distB="0" distL="0" distR="0" simplePos="0" relativeHeight="251636736" behindDoc="1" locked="0" layoutInCell="1" allowOverlap="1">
            <wp:simplePos x="0" y="0"/>
            <wp:positionH relativeFrom="page">
              <wp:posOffset>1831340</wp:posOffset>
            </wp:positionH>
            <wp:positionV relativeFrom="paragraph">
              <wp:posOffset>54610</wp:posOffset>
            </wp:positionV>
            <wp:extent cx="4140835" cy="4166870"/>
            <wp:effectExtent l="0" t="0" r="0" b="0"/>
            <wp:wrapTopAndBottom/>
            <wp:docPr id="4" name="Imag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0549" cy="41671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11F2" w:rsidRDefault="00BC181D">
      <w:pPr>
        <w:spacing w:before="273" w:line="251" w:lineRule="exact"/>
        <w:ind w:left="12"/>
        <w:rPr>
          <w:b/>
          <w:i/>
        </w:rPr>
      </w:pPr>
      <w:r>
        <w:rPr>
          <w:b/>
          <w:i/>
        </w:rPr>
        <w:t>Самостоятельная</w:t>
      </w:r>
      <w:r>
        <w:rPr>
          <w:b/>
          <w:i/>
          <w:spacing w:val="-11"/>
        </w:rPr>
        <w:t xml:space="preserve"> </w:t>
      </w:r>
      <w:r>
        <w:rPr>
          <w:b/>
          <w:i/>
          <w:spacing w:val="-2"/>
        </w:rPr>
        <w:t>работа</w:t>
      </w:r>
    </w:p>
    <w:p w:rsidR="008011F2" w:rsidRDefault="00BC181D">
      <w:pPr>
        <w:spacing w:line="268" w:lineRule="auto"/>
        <w:ind w:left="12"/>
      </w:pPr>
      <w:r>
        <w:t>Подготовка</w:t>
      </w:r>
      <w:r>
        <w:rPr>
          <w:spacing w:val="80"/>
        </w:rPr>
        <w:t xml:space="preserve"> </w:t>
      </w:r>
      <w:r>
        <w:t>к</w:t>
      </w:r>
      <w:r>
        <w:rPr>
          <w:spacing w:val="80"/>
        </w:rPr>
        <w:t xml:space="preserve"> </w:t>
      </w:r>
      <w:r>
        <w:t>Графической</w:t>
      </w:r>
      <w:r>
        <w:rPr>
          <w:spacing w:val="80"/>
        </w:rPr>
        <w:t xml:space="preserve"> </w:t>
      </w:r>
      <w:r>
        <w:t>работе</w:t>
      </w:r>
      <w:r>
        <w:rPr>
          <w:spacing w:val="80"/>
        </w:rPr>
        <w:t xml:space="preserve"> </w:t>
      </w:r>
      <w:r>
        <w:t>№2</w:t>
      </w:r>
      <w:r>
        <w:rPr>
          <w:spacing w:val="80"/>
        </w:rPr>
        <w:t xml:space="preserve"> </w:t>
      </w:r>
      <w:r>
        <w:t>с</w:t>
      </w:r>
      <w:r>
        <w:rPr>
          <w:spacing w:val="80"/>
        </w:rPr>
        <w:t xml:space="preserve"> </w:t>
      </w:r>
      <w:r>
        <w:t>использованием</w:t>
      </w:r>
      <w:r>
        <w:rPr>
          <w:spacing w:val="80"/>
        </w:rPr>
        <w:t xml:space="preserve"> </w:t>
      </w:r>
      <w:r>
        <w:t>методических</w:t>
      </w:r>
      <w:r>
        <w:rPr>
          <w:spacing w:val="80"/>
        </w:rPr>
        <w:t xml:space="preserve"> </w:t>
      </w:r>
      <w:r>
        <w:t>рекомендаций</w:t>
      </w:r>
      <w:r>
        <w:rPr>
          <w:spacing w:val="80"/>
        </w:rPr>
        <w:t xml:space="preserve"> </w:t>
      </w:r>
      <w:r>
        <w:t xml:space="preserve">преподавателя. Изучение правил оформления чертежей и конструкторской документации </w:t>
      </w:r>
      <w:r>
        <w:t>по ЕСКД.</w:t>
      </w:r>
    </w:p>
    <w:p w:rsidR="008011F2" w:rsidRDefault="008011F2">
      <w:pPr>
        <w:spacing w:line="268" w:lineRule="auto"/>
        <w:sectPr w:rsidR="008011F2">
          <w:pgSz w:w="11910" w:h="16840"/>
          <w:pgMar w:top="800" w:right="566" w:bottom="940" w:left="708" w:header="0" w:footer="749" w:gutter="0"/>
          <w:cols w:space="720"/>
        </w:sectPr>
      </w:pPr>
    </w:p>
    <w:p w:rsidR="008011F2" w:rsidRDefault="00BC181D">
      <w:pPr>
        <w:pStyle w:val="4"/>
        <w:spacing w:before="98"/>
        <w:ind w:left="718"/>
      </w:pPr>
      <w:r>
        <w:lastRenderedPageBreak/>
        <w:t>Тема</w:t>
      </w:r>
      <w:r>
        <w:rPr>
          <w:spacing w:val="-4"/>
        </w:rPr>
        <w:t xml:space="preserve"> </w:t>
      </w:r>
      <w:r>
        <w:t>1.2.</w:t>
      </w:r>
      <w:r>
        <w:rPr>
          <w:spacing w:val="-5"/>
        </w:rPr>
        <w:t xml:space="preserve"> </w:t>
      </w:r>
      <w:r>
        <w:t>Геометрические</w:t>
      </w:r>
      <w:r>
        <w:rPr>
          <w:spacing w:val="-4"/>
        </w:rPr>
        <w:t xml:space="preserve"> </w:t>
      </w:r>
      <w:r>
        <w:rPr>
          <w:spacing w:val="-2"/>
        </w:rPr>
        <w:t>построения</w:t>
      </w:r>
    </w:p>
    <w:p w:rsidR="008011F2" w:rsidRDefault="00BC181D">
      <w:pPr>
        <w:spacing w:before="244"/>
        <w:ind w:left="1490" w:right="927"/>
        <w:jc w:val="center"/>
        <w:rPr>
          <w:b/>
          <w:sz w:val="27"/>
        </w:rPr>
      </w:pPr>
      <w:r>
        <w:rPr>
          <w:b/>
          <w:sz w:val="27"/>
        </w:rPr>
        <w:t>Графическая</w:t>
      </w:r>
      <w:r>
        <w:rPr>
          <w:b/>
          <w:spacing w:val="-10"/>
          <w:sz w:val="27"/>
        </w:rPr>
        <w:t xml:space="preserve"> </w:t>
      </w:r>
      <w:r>
        <w:rPr>
          <w:b/>
          <w:sz w:val="27"/>
        </w:rPr>
        <w:t>работа</w:t>
      </w:r>
      <w:r>
        <w:rPr>
          <w:b/>
          <w:spacing w:val="-10"/>
          <w:sz w:val="27"/>
        </w:rPr>
        <w:t xml:space="preserve"> </w:t>
      </w:r>
      <w:r>
        <w:rPr>
          <w:b/>
          <w:sz w:val="27"/>
        </w:rPr>
        <w:t>№</w:t>
      </w:r>
      <w:r>
        <w:rPr>
          <w:b/>
          <w:spacing w:val="-8"/>
          <w:sz w:val="27"/>
        </w:rPr>
        <w:t xml:space="preserve"> </w:t>
      </w:r>
      <w:r>
        <w:rPr>
          <w:b/>
          <w:spacing w:val="-10"/>
          <w:sz w:val="27"/>
        </w:rPr>
        <w:t>2</w:t>
      </w:r>
    </w:p>
    <w:p w:rsidR="008011F2" w:rsidRDefault="00BC181D">
      <w:pPr>
        <w:pStyle w:val="a3"/>
        <w:spacing w:before="240" w:line="276" w:lineRule="auto"/>
        <w:ind w:left="12" w:hanging="1"/>
      </w:pPr>
      <w:r>
        <w:t>Графическая</w:t>
      </w:r>
      <w:r>
        <w:rPr>
          <w:spacing w:val="-3"/>
        </w:rPr>
        <w:t xml:space="preserve"> </w:t>
      </w:r>
      <w:r>
        <w:t>работа</w:t>
      </w:r>
      <w:r>
        <w:rPr>
          <w:spacing w:val="-4"/>
        </w:rPr>
        <w:t xml:space="preserve"> </w:t>
      </w:r>
      <w:r>
        <w:t>№ 2</w:t>
      </w:r>
      <w:r>
        <w:rPr>
          <w:spacing w:val="-7"/>
        </w:rPr>
        <w:t xml:space="preserve"> </w:t>
      </w:r>
      <w:r>
        <w:t>включает</w:t>
      </w:r>
      <w:r>
        <w:rPr>
          <w:spacing w:val="-2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вычерчивания</w:t>
      </w:r>
      <w:r>
        <w:rPr>
          <w:spacing w:val="-3"/>
        </w:rPr>
        <w:t xml:space="preserve"> </w:t>
      </w:r>
      <w:r>
        <w:t>контуров</w:t>
      </w:r>
      <w:r>
        <w:rPr>
          <w:spacing w:val="-2"/>
        </w:rPr>
        <w:t xml:space="preserve"> </w:t>
      </w:r>
      <w:r>
        <w:t>деталей</w:t>
      </w:r>
      <w:r>
        <w:rPr>
          <w:spacing w:val="-2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применением рациональных методов деления окружности на равные части.</w:t>
      </w:r>
    </w:p>
    <w:p w:rsidR="008011F2" w:rsidRDefault="00BC181D">
      <w:pPr>
        <w:pStyle w:val="a3"/>
        <w:spacing w:before="201" w:line="276" w:lineRule="auto"/>
        <w:ind w:left="12" w:right="338"/>
      </w:pPr>
      <w:r>
        <w:t xml:space="preserve">Необходимые чертежные </w:t>
      </w:r>
      <w:r>
        <w:t>инструменты и принадлежности (приобретаются студентом): ватман формата</w:t>
      </w:r>
      <w:r>
        <w:rPr>
          <w:spacing w:val="-3"/>
        </w:rPr>
        <w:t xml:space="preserve"> </w:t>
      </w:r>
      <w:r>
        <w:t>А3, карандаши,</w:t>
      </w:r>
      <w:r>
        <w:rPr>
          <w:spacing w:val="-5"/>
        </w:rPr>
        <w:t xml:space="preserve"> </w:t>
      </w:r>
      <w:r>
        <w:t>карандашный</w:t>
      </w:r>
      <w:r>
        <w:rPr>
          <w:spacing w:val="-6"/>
        </w:rPr>
        <w:t xml:space="preserve"> </w:t>
      </w:r>
      <w:r>
        <w:t>ластик,</w:t>
      </w:r>
      <w:r>
        <w:rPr>
          <w:spacing w:val="-8"/>
        </w:rPr>
        <w:t xml:space="preserve"> </w:t>
      </w:r>
      <w:r>
        <w:t>циркуль, линейка,</w:t>
      </w:r>
      <w:r>
        <w:rPr>
          <w:spacing w:val="-5"/>
        </w:rPr>
        <w:t xml:space="preserve"> </w:t>
      </w:r>
      <w:r>
        <w:t>угольники,</w:t>
      </w:r>
      <w:r>
        <w:rPr>
          <w:spacing w:val="-5"/>
        </w:rPr>
        <w:t xml:space="preserve"> </w:t>
      </w:r>
      <w:r>
        <w:t>транспортир,</w:t>
      </w:r>
      <w:r>
        <w:rPr>
          <w:spacing w:val="-5"/>
        </w:rPr>
        <w:t xml:space="preserve"> </w:t>
      </w:r>
      <w:r>
        <w:t>заточка для карандашей.</w:t>
      </w:r>
    </w:p>
    <w:p w:rsidR="008011F2" w:rsidRDefault="00BC181D">
      <w:pPr>
        <w:pStyle w:val="a3"/>
        <w:spacing w:before="200" w:line="276" w:lineRule="auto"/>
        <w:ind w:left="12"/>
      </w:pPr>
      <w:r>
        <w:t>Раздаточный</w:t>
      </w:r>
      <w:r>
        <w:rPr>
          <w:spacing w:val="-3"/>
        </w:rPr>
        <w:t xml:space="preserve"> </w:t>
      </w:r>
      <w:r>
        <w:t>материал:</w:t>
      </w:r>
      <w:r>
        <w:rPr>
          <w:spacing w:val="-7"/>
        </w:rPr>
        <w:t xml:space="preserve"> </w:t>
      </w:r>
      <w:r>
        <w:t>плакат</w:t>
      </w:r>
      <w:r>
        <w:rPr>
          <w:spacing w:val="-3"/>
        </w:rPr>
        <w:t xml:space="preserve"> </w:t>
      </w:r>
      <w:r>
        <w:t>учебный,</w:t>
      </w:r>
      <w:r>
        <w:rPr>
          <w:spacing w:val="-2"/>
        </w:rPr>
        <w:t xml:space="preserve"> </w:t>
      </w:r>
      <w:r>
        <w:t>учебник</w:t>
      </w:r>
      <w:r>
        <w:rPr>
          <w:spacing w:val="-5"/>
        </w:rPr>
        <w:t xml:space="preserve"> </w:t>
      </w:r>
      <w:r>
        <w:t>«Инженерная</w:t>
      </w:r>
      <w:r>
        <w:rPr>
          <w:spacing w:val="-3"/>
        </w:rPr>
        <w:t xml:space="preserve"> </w:t>
      </w:r>
      <w:r>
        <w:t>графика»</w:t>
      </w:r>
      <w:r>
        <w:rPr>
          <w:spacing w:val="-8"/>
        </w:rPr>
        <w:t xml:space="preserve"> </w:t>
      </w:r>
      <w:r>
        <w:t>,</w:t>
      </w:r>
      <w:r>
        <w:rPr>
          <w:spacing w:val="-2"/>
        </w:rPr>
        <w:t xml:space="preserve"> </w:t>
      </w:r>
      <w:r>
        <w:t>Сборник</w:t>
      </w:r>
      <w:r>
        <w:rPr>
          <w:spacing w:val="-10"/>
        </w:rPr>
        <w:t xml:space="preserve"> </w:t>
      </w:r>
      <w:r>
        <w:t>заданий</w:t>
      </w:r>
      <w:r>
        <w:rPr>
          <w:spacing w:val="-7"/>
        </w:rPr>
        <w:t xml:space="preserve"> </w:t>
      </w:r>
      <w:r>
        <w:t>по инженерной графике .</w:t>
      </w:r>
    </w:p>
    <w:p w:rsidR="008011F2" w:rsidRDefault="00BC181D">
      <w:pPr>
        <w:pStyle w:val="a3"/>
        <w:spacing w:before="201"/>
        <w:ind w:right="144"/>
        <w:jc w:val="center"/>
      </w:pPr>
      <w:r>
        <w:t>Время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выполнение</w:t>
      </w:r>
      <w:r>
        <w:rPr>
          <w:spacing w:val="-1"/>
        </w:rPr>
        <w:t xml:space="preserve"> </w:t>
      </w:r>
      <w:r>
        <w:t>Графической</w:t>
      </w:r>
      <w:r>
        <w:rPr>
          <w:spacing w:val="-4"/>
        </w:rPr>
        <w:t xml:space="preserve"> </w:t>
      </w:r>
      <w:r>
        <w:t>работы №</w:t>
      </w:r>
      <w:r>
        <w:rPr>
          <w:spacing w:val="-3"/>
        </w:rPr>
        <w:t xml:space="preserve"> </w:t>
      </w:r>
      <w:r>
        <w:t>2 – 2</w:t>
      </w:r>
      <w:r>
        <w:rPr>
          <w:spacing w:val="-5"/>
        </w:rPr>
        <w:t xml:space="preserve"> </w:t>
      </w:r>
      <w:r>
        <w:t>учебных</w:t>
      </w:r>
      <w:r>
        <w:rPr>
          <w:spacing w:val="-5"/>
        </w:rPr>
        <w:t xml:space="preserve"> </w:t>
      </w:r>
      <w:r>
        <w:rPr>
          <w:spacing w:val="-2"/>
        </w:rPr>
        <w:t>часа.</w:t>
      </w:r>
    </w:p>
    <w:p w:rsidR="008011F2" w:rsidRDefault="00BC181D">
      <w:pPr>
        <w:pStyle w:val="a3"/>
        <w:spacing w:before="238"/>
        <w:ind w:left="12"/>
      </w:pPr>
      <w:r>
        <w:t>Пример</w:t>
      </w:r>
      <w:r>
        <w:rPr>
          <w:spacing w:val="-4"/>
        </w:rPr>
        <w:t xml:space="preserve"> </w:t>
      </w:r>
      <w:r>
        <w:t>задания</w:t>
      </w:r>
      <w:r>
        <w:rPr>
          <w:spacing w:val="-1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Графической</w:t>
      </w:r>
      <w:r>
        <w:rPr>
          <w:spacing w:val="-5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№ 2</w:t>
      </w:r>
      <w:r>
        <w:rPr>
          <w:spacing w:val="-6"/>
        </w:rPr>
        <w:t xml:space="preserve"> </w:t>
      </w:r>
      <w:r>
        <w:t>приведен на</w:t>
      </w:r>
      <w:r>
        <w:rPr>
          <w:spacing w:val="-2"/>
        </w:rPr>
        <w:t xml:space="preserve"> </w:t>
      </w:r>
      <w:r>
        <w:t>рисунке</w:t>
      </w:r>
      <w:r>
        <w:rPr>
          <w:spacing w:val="-2"/>
        </w:rPr>
        <w:t xml:space="preserve"> ниже.</w:t>
      </w:r>
    </w:p>
    <w:p w:rsidR="008011F2" w:rsidRDefault="00BC181D">
      <w:pPr>
        <w:pStyle w:val="a3"/>
        <w:spacing w:before="7"/>
        <w:rPr>
          <w:sz w:val="19"/>
        </w:rPr>
      </w:pPr>
      <w:r>
        <w:rPr>
          <w:noProof/>
          <w:sz w:val="19"/>
          <w:lang w:eastAsia="ru-RU"/>
        </w:rPr>
        <w:drawing>
          <wp:anchor distT="0" distB="0" distL="0" distR="0" simplePos="0" relativeHeight="251637760" behindDoc="1" locked="0" layoutInCell="1" allowOverlap="1">
            <wp:simplePos x="0" y="0"/>
            <wp:positionH relativeFrom="page">
              <wp:posOffset>1140460</wp:posOffset>
            </wp:positionH>
            <wp:positionV relativeFrom="paragraph">
              <wp:posOffset>158750</wp:posOffset>
            </wp:positionV>
            <wp:extent cx="5365115" cy="6110605"/>
            <wp:effectExtent l="0" t="0" r="0" b="0"/>
            <wp:wrapTopAndBottom/>
            <wp:docPr id="5" name="Imag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65320" cy="61107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11F2" w:rsidRDefault="008011F2">
      <w:pPr>
        <w:pStyle w:val="a3"/>
        <w:rPr>
          <w:sz w:val="19"/>
        </w:rPr>
        <w:sectPr w:rsidR="008011F2">
          <w:pgSz w:w="11910" w:h="16840"/>
          <w:pgMar w:top="600" w:right="566" w:bottom="940" w:left="708" w:header="0" w:footer="749" w:gutter="0"/>
          <w:cols w:space="720"/>
        </w:sectPr>
      </w:pPr>
    </w:p>
    <w:p w:rsidR="008011F2" w:rsidRDefault="00BC181D">
      <w:pPr>
        <w:spacing w:before="59"/>
        <w:ind w:left="1490" w:right="927"/>
        <w:jc w:val="center"/>
        <w:rPr>
          <w:b/>
          <w:sz w:val="27"/>
        </w:rPr>
      </w:pPr>
      <w:r>
        <w:rPr>
          <w:b/>
          <w:sz w:val="27"/>
        </w:rPr>
        <w:lastRenderedPageBreak/>
        <w:t>Графическая</w:t>
      </w:r>
      <w:r>
        <w:rPr>
          <w:b/>
          <w:spacing w:val="-10"/>
          <w:sz w:val="27"/>
        </w:rPr>
        <w:t xml:space="preserve"> </w:t>
      </w:r>
      <w:r>
        <w:rPr>
          <w:b/>
          <w:sz w:val="27"/>
        </w:rPr>
        <w:t>работа</w:t>
      </w:r>
      <w:r>
        <w:rPr>
          <w:b/>
          <w:spacing w:val="-10"/>
          <w:sz w:val="27"/>
        </w:rPr>
        <w:t xml:space="preserve"> </w:t>
      </w:r>
      <w:r>
        <w:rPr>
          <w:b/>
          <w:sz w:val="27"/>
        </w:rPr>
        <w:t>№</w:t>
      </w:r>
      <w:r>
        <w:rPr>
          <w:b/>
          <w:spacing w:val="-8"/>
          <w:sz w:val="27"/>
        </w:rPr>
        <w:t xml:space="preserve"> </w:t>
      </w:r>
      <w:r>
        <w:rPr>
          <w:b/>
          <w:spacing w:val="-10"/>
          <w:sz w:val="27"/>
        </w:rPr>
        <w:t>3</w:t>
      </w:r>
    </w:p>
    <w:p w:rsidR="008011F2" w:rsidRDefault="00BC181D">
      <w:pPr>
        <w:pStyle w:val="a3"/>
        <w:spacing w:before="241" w:line="276" w:lineRule="auto"/>
        <w:ind w:left="12"/>
      </w:pPr>
      <w:r>
        <w:t xml:space="preserve">Графическая работа № 3 включает два задания: </w:t>
      </w:r>
      <w:r>
        <w:t>вычерчивание сопряжений и нанесение размеров на чертежах в соответствии с ГОСТ 2.307-68.</w:t>
      </w:r>
    </w:p>
    <w:p w:rsidR="008011F2" w:rsidRDefault="00BC181D">
      <w:pPr>
        <w:pStyle w:val="a3"/>
        <w:spacing w:before="200" w:line="276" w:lineRule="auto"/>
        <w:ind w:left="12" w:right="338"/>
      </w:pPr>
      <w:r>
        <w:t>Необходимые чертежные инструменты и принадлежности (приобретаются студентом): ватман формата</w:t>
      </w:r>
      <w:r>
        <w:rPr>
          <w:spacing w:val="-4"/>
        </w:rPr>
        <w:t xml:space="preserve"> </w:t>
      </w:r>
      <w:r>
        <w:t>А3,</w:t>
      </w:r>
      <w:r>
        <w:rPr>
          <w:spacing w:val="-1"/>
        </w:rPr>
        <w:t xml:space="preserve"> </w:t>
      </w:r>
      <w:r>
        <w:t>карандаши,</w:t>
      </w:r>
      <w:r>
        <w:rPr>
          <w:spacing w:val="-6"/>
        </w:rPr>
        <w:t xml:space="preserve"> </w:t>
      </w:r>
      <w:r>
        <w:t>карандашный</w:t>
      </w:r>
      <w:r>
        <w:rPr>
          <w:spacing w:val="-7"/>
        </w:rPr>
        <w:t xml:space="preserve"> </w:t>
      </w:r>
      <w:r>
        <w:t>ластик,</w:t>
      </w:r>
      <w:r>
        <w:rPr>
          <w:spacing w:val="-10"/>
        </w:rPr>
        <w:t xml:space="preserve"> </w:t>
      </w:r>
      <w:r>
        <w:t>циркуль,</w:t>
      </w:r>
      <w:r>
        <w:rPr>
          <w:spacing w:val="-1"/>
        </w:rPr>
        <w:t xml:space="preserve"> </w:t>
      </w:r>
      <w:r>
        <w:t>линейка,</w:t>
      </w:r>
      <w:r>
        <w:rPr>
          <w:spacing w:val="-6"/>
        </w:rPr>
        <w:t xml:space="preserve"> </w:t>
      </w:r>
      <w:r>
        <w:t>угольники,</w:t>
      </w:r>
      <w:r>
        <w:rPr>
          <w:spacing w:val="-6"/>
        </w:rPr>
        <w:t xml:space="preserve"> </w:t>
      </w:r>
      <w:r>
        <w:t>транспорти</w:t>
      </w:r>
      <w:r>
        <w:t>р,</w:t>
      </w:r>
      <w:r>
        <w:rPr>
          <w:spacing w:val="-6"/>
        </w:rPr>
        <w:t xml:space="preserve"> </w:t>
      </w:r>
      <w:r>
        <w:t>заточка для карандашей.</w:t>
      </w:r>
    </w:p>
    <w:p w:rsidR="008011F2" w:rsidRDefault="00BC181D">
      <w:pPr>
        <w:pStyle w:val="a3"/>
        <w:spacing w:before="201" w:line="276" w:lineRule="auto"/>
        <w:ind w:left="12"/>
      </w:pPr>
      <w:r>
        <w:t>Раздаточный</w:t>
      </w:r>
      <w:r>
        <w:rPr>
          <w:spacing w:val="-2"/>
        </w:rPr>
        <w:t xml:space="preserve"> </w:t>
      </w:r>
      <w:r>
        <w:t>материал:</w:t>
      </w:r>
      <w:r>
        <w:rPr>
          <w:spacing w:val="-7"/>
        </w:rPr>
        <w:t xml:space="preserve"> </w:t>
      </w:r>
      <w:r>
        <w:t>плакат</w:t>
      </w:r>
      <w:r>
        <w:rPr>
          <w:spacing w:val="-3"/>
        </w:rPr>
        <w:t xml:space="preserve"> </w:t>
      </w:r>
      <w:r>
        <w:t>учебный,</w:t>
      </w:r>
      <w:r>
        <w:rPr>
          <w:spacing w:val="-2"/>
        </w:rPr>
        <w:t xml:space="preserve"> </w:t>
      </w:r>
      <w:r>
        <w:t>учебник</w:t>
      </w:r>
      <w:r>
        <w:rPr>
          <w:spacing w:val="-5"/>
        </w:rPr>
        <w:t xml:space="preserve"> </w:t>
      </w:r>
      <w:r>
        <w:t>«Инженерная</w:t>
      </w:r>
      <w:r>
        <w:rPr>
          <w:spacing w:val="-3"/>
        </w:rPr>
        <w:t xml:space="preserve"> </w:t>
      </w:r>
      <w:r>
        <w:t>графика»</w:t>
      </w:r>
      <w:r>
        <w:rPr>
          <w:spacing w:val="-8"/>
        </w:rPr>
        <w:t xml:space="preserve"> </w:t>
      </w:r>
      <w:r>
        <w:t>,</w:t>
      </w:r>
      <w:r>
        <w:rPr>
          <w:spacing w:val="-2"/>
        </w:rPr>
        <w:t xml:space="preserve"> </w:t>
      </w:r>
      <w:r>
        <w:t>Сборник заданий</w:t>
      </w:r>
      <w:r>
        <w:rPr>
          <w:spacing w:val="-7"/>
        </w:rPr>
        <w:t xml:space="preserve"> </w:t>
      </w:r>
      <w:r>
        <w:t>по инженерной графике .</w:t>
      </w:r>
    </w:p>
    <w:p w:rsidR="008011F2" w:rsidRDefault="00BC181D">
      <w:pPr>
        <w:pStyle w:val="a3"/>
        <w:spacing w:before="201"/>
        <w:ind w:right="144"/>
        <w:jc w:val="center"/>
      </w:pPr>
      <w:r>
        <w:t>Время</w:t>
      </w:r>
      <w:r>
        <w:rPr>
          <w:spacing w:val="1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Графической</w:t>
      </w:r>
      <w:r>
        <w:rPr>
          <w:spacing w:val="1"/>
        </w:rPr>
        <w:t xml:space="preserve"> </w:t>
      </w:r>
      <w:r>
        <w:t>работы</w:t>
      </w:r>
      <w:r>
        <w:rPr>
          <w:spacing w:val="-2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3</w:t>
      </w:r>
      <w:r>
        <w:rPr>
          <w:spacing w:val="-1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4 учебных</w:t>
      </w:r>
      <w:r>
        <w:rPr>
          <w:spacing w:val="-4"/>
        </w:rPr>
        <w:t xml:space="preserve"> </w:t>
      </w:r>
      <w:r>
        <w:rPr>
          <w:spacing w:val="-2"/>
        </w:rPr>
        <w:t>часа.</w:t>
      </w:r>
    </w:p>
    <w:p w:rsidR="008011F2" w:rsidRDefault="00BC181D">
      <w:pPr>
        <w:pStyle w:val="a3"/>
        <w:spacing w:before="242"/>
        <w:ind w:left="12"/>
      </w:pPr>
      <w:r>
        <w:t>Пример</w:t>
      </w:r>
      <w:r>
        <w:rPr>
          <w:spacing w:val="-4"/>
        </w:rPr>
        <w:t xml:space="preserve"> </w:t>
      </w:r>
      <w:r>
        <w:t>задания</w:t>
      </w:r>
      <w:r>
        <w:rPr>
          <w:spacing w:val="-2"/>
        </w:rPr>
        <w:t xml:space="preserve"> </w:t>
      </w:r>
      <w:r>
        <w:t>для</w:t>
      </w:r>
      <w:r>
        <w:rPr>
          <w:spacing w:val="-7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Графической</w:t>
      </w:r>
      <w:r>
        <w:rPr>
          <w:spacing w:val="-6"/>
        </w:rPr>
        <w:t xml:space="preserve"> </w:t>
      </w:r>
      <w:r>
        <w:t>работы</w:t>
      </w:r>
      <w:r>
        <w:rPr>
          <w:spacing w:val="-4"/>
        </w:rPr>
        <w:t xml:space="preserve"> </w:t>
      </w:r>
      <w:r>
        <w:t>№ 3</w:t>
      </w:r>
      <w:r>
        <w:rPr>
          <w:spacing w:val="-7"/>
        </w:rPr>
        <w:t xml:space="preserve"> </w:t>
      </w:r>
      <w:r>
        <w:t>приведен</w:t>
      </w:r>
      <w:r>
        <w:rPr>
          <w:spacing w:val="-1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рисунке</w:t>
      </w:r>
      <w:r>
        <w:rPr>
          <w:spacing w:val="-2"/>
        </w:rPr>
        <w:t xml:space="preserve"> ниже.</w:t>
      </w:r>
    </w:p>
    <w:p w:rsidR="008011F2" w:rsidRDefault="008011F2">
      <w:pPr>
        <w:pStyle w:val="a3"/>
        <w:rPr>
          <w:sz w:val="20"/>
        </w:rPr>
      </w:pPr>
    </w:p>
    <w:p w:rsidR="008011F2" w:rsidRDefault="00BC181D">
      <w:pPr>
        <w:pStyle w:val="a3"/>
        <w:spacing w:before="5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38784" behindDoc="1" locked="0" layoutInCell="1" allowOverlap="1">
            <wp:simplePos x="0" y="0"/>
            <wp:positionH relativeFrom="page">
              <wp:posOffset>783590</wp:posOffset>
            </wp:positionH>
            <wp:positionV relativeFrom="paragraph">
              <wp:posOffset>163830</wp:posOffset>
            </wp:positionV>
            <wp:extent cx="6310630" cy="4001770"/>
            <wp:effectExtent l="0" t="0" r="0" b="0"/>
            <wp:wrapTopAndBottom/>
            <wp:docPr id="6" name="Imag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10837" cy="4002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11F2" w:rsidRDefault="008011F2">
      <w:pPr>
        <w:pStyle w:val="a3"/>
      </w:pPr>
    </w:p>
    <w:p w:rsidR="008011F2" w:rsidRDefault="008011F2">
      <w:pPr>
        <w:pStyle w:val="a3"/>
        <w:spacing w:before="226"/>
      </w:pPr>
    </w:p>
    <w:p w:rsidR="008011F2" w:rsidRDefault="00BC181D">
      <w:pPr>
        <w:pStyle w:val="4"/>
      </w:pPr>
      <w:r>
        <w:t>Тема</w:t>
      </w:r>
      <w:r>
        <w:rPr>
          <w:spacing w:val="-5"/>
        </w:rPr>
        <w:t xml:space="preserve"> </w:t>
      </w:r>
      <w:r>
        <w:t>1.3.</w:t>
      </w:r>
      <w:r>
        <w:rPr>
          <w:spacing w:val="-5"/>
        </w:rPr>
        <w:t xml:space="preserve"> </w:t>
      </w:r>
      <w:r>
        <w:t>Правила</w:t>
      </w:r>
      <w:r>
        <w:rPr>
          <w:spacing w:val="-7"/>
        </w:rPr>
        <w:t xml:space="preserve"> </w:t>
      </w:r>
      <w:r>
        <w:t>вычерчивания</w:t>
      </w:r>
      <w:r>
        <w:rPr>
          <w:spacing w:val="-2"/>
        </w:rPr>
        <w:t xml:space="preserve"> </w:t>
      </w:r>
      <w:r>
        <w:t>контуров</w:t>
      </w:r>
      <w:r>
        <w:rPr>
          <w:spacing w:val="-9"/>
        </w:rPr>
        <w:t xml:space="preserve"> </w:t>
      </w:r>
      <w:r>
        <w:t>технических</w:t>
      </w:r>
      <w:r>
        <w:rPr>
          <w:spacing w:val="-2"/>
        </w:rPr>
        <w:t xml:space="preserve"> деталей</w:t>
      </w:r>
    </w:p>
    <w:p w:rsidR="008011F2" w:rsidRDefault="00BC181D">
      <w:pPr>
        <w:spacing w:before="239"/>
        <w:ind w:left="1490" w:right="927"/>
        <w:jc w:val="center"/>
        <w:rPr>
          <w:b/>
          <w:sz w:val="27"/>
        </w:rPr>
      </w:pPr>
      <w:r>
        <w:rPr>
          <w:b/>
          <w:sz w:val="27"/>
        </w:rPr>
        <w:t>Графическая</w:t>
      </w:r>
      <w:r>
        <w:rPr>
          <w:b/>
          <w:spacing w:val="-10"/>
          <w:sz w:val="27"/>
        </w:rPr>
        <w:t xml:space="preserve"> </w:t>
      </w:r>
      <w:r>
        <w:rPr>
          <w:b/>
          <w:sz w:val="27"/>
        </w:rPr>
        <w:t>работа</w:t>
      </w:r>
      <w:r>
        <w:rPr>
          <w:b/>
          <w:spacing w:val="-10"/>
          <w:sz w:val="27"/>
        </w:rPr>
        <w:t xml:space="preserve"> </w:t>
      </w:r>
      <w:r>
        <w:rPr>
          <w:b/>
          <w:sz w:val="27"/>
        </w:rPr>
        <w:t>№</w:t>
      </w:r>
      <w:r>
        <w:rPr>
          <w:b/>
          <w:spacing w:val="-8"/>
          <w:sz w:val="27"/>
        </w:rPr>
        <w:t xml:space="preserve"> </w:t>
      </w:r>
      <w:r>
        <w:rPr>
          <w:b/>
          <w:spacing w:val="-10"/>
          <w:sz w:val="27"/>
        </w:rPr>
        <w:t>4</w:t>
      </w:r>
    </w:p>
    <w:p w:rsidR="008011F2" w:rsidRDefault="00BC181D">
      <w:pPr>
        <w:pStyle w:val="a3"/>
        <w:spacing w:before="241" w:line="276" w:lineRule="auto"/>
        <w:ind w:left="12" w:right="338" w:hanging="1"/>
      </w:pPr>
      <w:r>
        <w:t>Графическая</w:t>
      </w:r>
      <w:r>
        <w:rPr>
          <w:spacing w:val="-4"/>
        </w:rPr>
        <w:t xml:space="preserve"> </w:t>
      </w:r>
      <w:r>
        <w:t>работа</w:t>
      </w:r>
      <w:r>
        <w:rPr>
          <w:spacing w:val="-5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4</w:t>
      </w:r>
      <w:r>
        <w:rPr>
          <w:spacing w:val="-8"/>
        </w:rPr>
        <w:t xml:space="preserve"> </w:t>
      </w:r>
      <w:r>
        <w:t>включает</w:t>
      </w:r>
      <w:r>
        <w:rPr>
          <w:spacing w:val="-4"/>
        </w:rPr>
        <w:t xml:space="preserve"> </w:t>
      </w:r>
      <w:r>
        <w:t>задание</w:t>
      </w:r>
      <w:r>
        <w:rPr>
          <w:spacing w:val="-1"/>
        </w:rPr>
        <w:t xml:space="preserve"> </w:t>
      </w:r>
      <w:r>
        <w:t>вычерчивания</w:t>
      </w:r>
      <w:r>
        <w:rPr>
          <w:spacing w:val="-4"/>
        </w:rPr>
        <w:t xml:space="preserve"> </w:t>
      </w:r>
      <w:r>
        <w:t>элементов</w:t>
      </w:r>
      <w:r>
        <w:rPr>
          <w:spacing w:val="-1"/>
        </w:rPr>
        <w:t xml:space="preserve"> </w:t>
      </w:r>
      <w:r>
        <w:t>деталей,</w:t>
      </w:r>
      <w:r>
        <w:rPr>
          <w:spacing w:val="-2"/>
        </w:rPr>
        <w:t xml:space="preserve"> </w:t>
      </w:r>
      <w:r>
        <w:t>содержащих конусности и уклоны, с нанесением обозначений уклона и конусности на</w:t>
      </w:r>
      <w:r>
        <w:t xml:space="preserve"> чертеже.</w:t>
      </w:r>
    </w:p>
    <w:p w:rsidR="008011F2" w:rsidRDefault="00BC181D">
      <w:pPr>
        <w:pStyle w:val="a3"/>
        <w:spacing w:before="201" w:line="278" w:lineRule="auto"/>
        <w:ind w:left="12" w:right="338"/>
      </w:pPr>
      <w:r>
        <w:t>Необходимые чертежные инструменты и принадлежности (приобретаются студентом): ватман формата</w:t>
      </w:r>
      <w:r>
        <w:rPr>
          <w:spacing w:val="-4"/>
        </w:rPr>
        <w:t xml:space="preserve"> </w:t>
      </w:r>
      <w:r>
        <w:t>А3,</w:t>
      </w:r>
      <w:r>
        <w:rPr>
          <w:spacing w:val="-1"/>
        </w:rPr>
        <w:t xml:space="preserve"> </w:t>
      </w:r>
      <w:r>
        <w:t>карандаши,</w:t>
      </w:r>
      <w:r>
        <w:rPr>
          <w:spacing w:val="-6"/>
        </w:rPr>
        <w:t xml:space="preserve"> </w:t>
      </w:r>
      <w:r>
        <w:t>карандашный</w:t>
      </w:r>
      <w:r>
        <w:rPr>
          <w:spacing w:val="-7"/>
        </w:rPr>
        <w:t xml:space="preserve"> </w:t>
      </w:r>
      <w:r>
        <w:t>ластик,</w:t>
      </w:r>
      <w:r>
        <w:rPr>
          <w:spacing w:val="-10"/>
        </w:rPr>
        <w:t xml:space="preserve"> </w:t>
      </w:r>
      <w:r>
        <w:t>циркуль,</w:t>
      </w:r>
      <w:r>
        <w:rPr>
          <w:spacing w:val="-1"/>
        </w:rPr>
        <w:t xml:space="preserve"> </w:t>
      </w:r>
      <w:r>
        <w:t>линейка, угольники,</w:t>
      </w:r>
      <w:r>
        <w:rPr>
          <w:spacing w:val="-6"/>
        </w:rPr>
        <w:t xml:space="preserve"> </w:t>
      </w:r>
      <w:r>
        <w:t>транспортир,</w:t>
      </w:r>
      <w:r>
        <w:rPr>
          <w:spacing w:val="-6"/>
        </w:rPr>
        <w:t xml:space="preserve"> </w:t>
      </w:r>
      <w:r>
        <w:t>заточка для карандашей.</w:t>
      </w:r>
    </w:p>
    <w:p w:rsidR="008011F2" w:rsidRDefault="008011F2">
      <w:pPr>
        <w:pStyle w:val="a3"/>
        <w:spacing w:line="278" w:lineRule="auto"/>
        <w:sectPr w:rsidR="008011F2">
          <w:pgSz w:w="11910" w:h="16840"/>
          <w:pgMar w:top="640" w:right="566" w:bottom="940" w:left="708" w:header="0" w:footer="749" w:gutter="0"/>
          <w:cols w:space="720"/>
        </w:sectPr>
      </w:pPr>
    </w:p>
    <w:p w:rsidR="008011F2" w:rsidRDefault="00BC181D">
      <w:pPr>
        <w:pStyle w:val="a3"/>
        <w:spacing w:before="74" w:line="276" w:lineRule="auto"/>
        <w:ind w:left="12"/>
      </w:pPr>
      <w:r>
        <w:lastRenderedPageBreak/>
        <w:t>Раздаточный</w:t>
      </w:r>
      <w:r>
        <w:rPr>
          <w:spacing w:val="-3"/>
        </w:rPr>
        <w:t xml:space="preserve"> </w:t>
      </w:r>
      <w:r>
        <w:t>материал:</w:t>
      </w:r>
      <w:r>
        <w:rPr>
          <w:spacing w:val="-7"/>
        </w:rPr>
        <w:t xml:space="preserve"> </w:t>
      </w:r>
      <w:r>
        <w:t>плакат</w:t>
      </w:r>
      <w:r>
        <w:rPr>
          <w:spacing w:val="-3"/>
        </w:rPr>
        <w:t xml:space="preserve"> </w:t>
      </w:r>
      <w:r>
        <w:t>учебн</w:t>
      </w:r>
      <w:r>
        <w:t>ый,</w:t>
      </w:r>
      <w:r>
        <w:rPr>
          <w:spacing w:val="-2"/>
        </w:rPr>
        <w:t xml:space="preserve"> </w:t>
      </w:r>
      <w:r>
        <w:t>учебник</w:t>
      </w:r>
      <w:r>
        <w:rPr>
          <w:spacing w:val="-5"/>
        </w:rPr>
        <w:t xml:space="preserve"> </w:t>
      </w:r>
      <w:r>
        <w:t>«Инженерная</w:t>
      </w:r>
      <w:r>
        <w:rPr>
          <w:spacing w:val="-3"/>
        </w:rPr>
        <w:t xml:space="preserve"> </w:t>
      </w:r>
      <w:r>
        <w:t>графика»</w:t>
      </w:r>
      <w:r>
        <w:rPr>
          <w:spacing w:val="-8"/>
        </w:rPr>
        <w:t xml:space="preserve"> </w:t>
      </w:r>
      <w:r>
        <w:t>,</w:t>
      </w:r>
      <w:r>
        <w:rPr>
          <w:spacing w:val="-2"/>
        </w:rPr>
        <w:t xml:space="preserve"> </w:t>
      </w:r>
      <w:r>
        <w:t>Сборник</w:t>
      </w:r>
      <w:r>
        <w:rPr>
          <w:spacing w:val="-10"/>
        </w:rPr>
        <w:t xml:space="preserve"> </w:t>
      </w:r>
      <w:r>
        <w:t>заданий</w:t>
      </w:r>
      <w:r>
        <w:rPr>
          <w:spacing w:val="-7"/>
        </w:rPr>
        <w:t xml:space="preserve"> </w:t>
      </w:r>
      <w:r>
        <w:t>по инженерной графике .</w:t>
      </w:r>
    </w:p>
    <w:p w:rsidR="008011F2" w:rsidRDefault="00BC181D">
      <w:pPr>
        <w:pStyle w:val="a3"/>
        <w:spacing w:before="200"/>
        <w:ind w:right="144"/>
        <w:jc w:val="center"/>
      </w:pPr>
      <w:r>
        <w:t>Время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выполнение</w:t>
      </w:r>
      <w:r>
        <w:rPr>
          <w:spacing w:val="-1"/>
        </w:rPr>
        <w:t xml:space="preserve"> </w:t>
      </w:r>
      <w:r>
        <w:t>Графической</w:t>
      </w:r>
      <w:r>
        <w:rPr>
          <w:spacing w:val="-4"/>
        </w:rPr>
        <w:t xml:space="preserve"> </w:t>
      </w:r>
      <w:r>
        <w:t>работы №</w:t>
      </w:r>
      <w:r>
        <w:rPr>
          <w:spacing w:val="-8"/>
        </w:rPr>
        <w:t xml:space="preserve"> </w:t>
      </w:r>
      <w:r>
        <w:t>4</w:t>
      </w:r>
      <w:r>
        <w:rPr>
          <w:spacing w:val="5"/>
        </w:rPr>
        <w:t xml:space="preserve"> </w:t>
      </w:r>
      <w:r>
        <w:t>– 2</w:t>
      </w:r>
      <w:r>
        <w:rPr>
          <w:spacing w:val="-5"/>
        </w:rPr>
        <w:t xml:space="preserve"> </w:t>
      </w:r>
      <w:r>
        <w:t>учебных</w:t>
      </w:r>
      <w:r>
        <w:rPr>
          <w:spacing w:val="-5"/>
        </w:rPr>
        <w:t xml:space="preserve"> </w:t>
      </w:r>
      <w:r>
        <w:rPr>
          <w:spacing w:val="-2"/>
        </w:rPr>
        <w:t>часа.</w:t>
      </w:r>
    </w:p>
    <w:p w:rsidR="008011F2" w:rsidRDefault="00BC181D">
      <w:pPr>
        <w:pStyle w:val="a3"/>
        <w:spacing w:before="243"/>
        <w:ind w:left="12"/>
      </w:pPr>
      <w:r>
        <w:t>Пример</w:t>
      </w:r>
      <w:r>
        <w:rPr>
          <w:spacing w:val="-4"/>
        </w:rPr>
        <w:t xml:space="preserve"> </w:t>
      </w:r>
      <w:r>
        <w:t>задания</w:t>
      </w:r>
      <w:r>
        <w:rPr>
          <w:spacing w:val="-1"/>
        </w:rPr>
        <w:t xml:space="preserve"> </w:t>
      </w:r>
      <w:r>
        <w:t>для</w:t>
      </w:r>
      <w:r>
        <w:rPr>
          <w:spacing w:val="-7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Графической</w:t>
      </w:r>
      <w:r>
        <w:rPr>
          <w:spacing w:val="-5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4</w:t>
      </w:r>
      <w:r>
        <w:rPr>
          <w:spacing w:val="-6"/>
        </w:rPr>
        <w:t xml:space="preserve"> </w:t>
      </w:r>
      <w:r>
        <w:t>приведен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рисунке</w:t>
      </w:r>
      <w:r>
        <w:rPr>
          <w:spacing w:val="-2"/>
        </w:rPr>
        <w:t xml:space="preserve"> ниже.</w:t>
      </w:r>
    </w:p>
    <w:p w:rsidR="008011F2" w:rsidRDefault="00BC181D">
      <w:pPr>
        <w:pStyle w:val="a3"/>
        <w:spacing w:before="4"/>
        <w:rPr>
          <w:sz w:val="19"/>
        </w:rPr>
      </w:pPr>
      <w:r>
        <w:rPr>
          <w:noProof/>
          <w:sz w:val="19"/>
          <w:lang w:eastAsia="ru-RU"/>
        </w:rPr>
        <w:drawing>
          <wp:anchor distT="0" distB="0" distL="0" distR="0" simplePos="0" relativeHeight="251639808" behindDoc="1" locked="0" layoutInCell="1" allowOverlap="1">
            <wp:simplePos x="0" y="0"/>
            <wp:positionH relativeFrom="page">
              <wp:posOffset>1282700</wp:posOffset>
            </wp:positionH>
            <wp:positionV relativeFrom="paragraph">
              <wp:posOffset>156845</wp:posOffset>
            </wp:positionV>
            <wp:extent cx="4928870" cy="5147945"/>
            <wp:effectExtent l="0" t="0" r="0" b="0"/>
            <wp:wrapTopAndBottom/>
            <wp:docPr id="7" name="Imag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28614" cy="51480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11F2" w:rsidRDefault="008011F2">
      <w:pPr>
        <w:pStyle w:val="a3"/>
      </w:pPr>
    </w:p>
    <w:p w:rsidR="008011F2" w:rsidRDefault="008011F2">
      <w:pPr>
        <w:pStyle w:val="a3"/>
        <w:spacing w:before="209"/>
      </w:pPr>
    </w:p>
    <w:p w:rsidR="008011F2" w:rsidRDefault="00BC181D">
      <w:pPr>
        <w:spacing w:before="1"/>
        <w:ind w:left="1490" w:right="927"/>
        <w:jc w:val="center"/>
        <w:rPr>
          <w:b/>
          <w:sz w:val="27"/>
        </w:rPr>
      </w:pPr>
      <w:r>
        <w:rPr>
          <w:b/>
          <w:sz w:val="27"/>
        </w:rPr>
        <w:t>Графическая</w:t>
      </w:r>
      <w:r>
        <w:rPr>
          <w:b/>
          <w:spacing w:val="-10"/>
          <w:sz w:val="27"/>
        </w:rPr>
        <w:t xml:space="preserve"> </w:t>
      </w:r>
      <w:r>
        <w:rPr>
          <w:b/>
          <w:sz w:val="27"/>
        </w:rPr>
        <w:t>работа</w:t>
      </w:r>
      <w:r>
        <w:rPr>
          <w:b/>
          <w:spacing w:val="-10"/>
          <w:sz w:val="27"/>
        </w:rPr>
        <w:t xml:space="preserve"> </w:t>
      </w:r>
      <w:r>
        <w:rPr>
          <w:b/>
          <w:sz w:val="27"/>
        </w:rPr>
        <w:t>№</w:t>
      </w:r>
      <w:r>
        <w:rPr>
          <w:b/>
          <w:spacing w:val="-8"/>
          <w:sz w:val="27"/>
        </w:rPr>
        <w:t xml:space="preserve"> </w:t>
      </w:r>
      <w:r>
        <w:rPr>
          <w:b/>
          <w:spacing w:val="-10"/>
          <w:sz w:val="27"/>
        </w:rPr>
        <w:t>5</w:t>
      </w:r>
    </w:p>
    <w:p w:rsidR="008011F2" w:rsidRDefault="00BC181D">
      <w:pPr>
        <w:pStyle w:val="a3"/>
        <w:spacing w:before="240" w:line="276" w:lineRule="auto"/>
        <w:ind w:left="12" w:hanging="1"/>
      </w:pPr>
      <w:r>
        <w:t>Графическая</w:t>
      </w:r>
      <w:r>
        <w:rPr>
          <w:spacing w:val="-2"/>
        </w:rPr>
        <w:t xml:space="preserve"> </w:t>
      </w:r>
      <w:r>
        <w:t>работа</w:t>
      </w:r>
      <w:r>
        <w:rPr>
          <w:spacing w:val="-3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5</w:t>
      </w:r>
      <w:r>
        <w:rPr>
          <w:spacing w:val="-7"/>
        </w:rPr>
        <w:t xml:space="preserve"> </w:t>
      </w:r>
      <w:r>
        <w:t>включает</w:t>
      </w:r>
      <w:r>
        <w:rPr>
          <w:spacing w:val="-2"/>
        </w:rPr>
        <w:t xml:space="preserve"> </w:t>
      </w:r>
      <w:r>
        <w:t>задание вычерчивания</w:t>
      </w:r>
      <w:r>
        <w:rPr>
          <w:spacing w:val="-2"/>
        </w:rPr>
        <w:t xml:space="preserve"> </w:t>
      </w:r>
      <w:r>
        <w:t>лекальных</w:t>
      </w:r>
      <w:r>
        <w:rPr>
          <w:spacing w:val="-7"/>
        </w:rPr>
        <w:t xml:space="preserve"> </w:t>
      </w:r>
      <w:r>
        <w:t>кривых</w:t>
      </w:r>
      <w:r>
        <w:rPr>
          <w:spacing w:val="-7"/>
        </w:rPr>
        <w:t xml:space="preserve"> </w:t>
      </w:r>
      <w:r>
        <w:t>(эллипс,</w:t>
      </w:r>
      <w:r>
        <w:rPr>
          <w:spacing w:val="-5"/>
        </w:rPr>
        <w:t xml:space="preserve"> </w:t>
      </w:r>
      <w:r>
        <w:t>гипербола, синусоида, циклоида и др.).</w:t>
      </w:r>
    </w:p>
    <w:p w:rsidR="008011F2" w:rsidRDefault="00BC181D">
      <w:pPr>
        <w:pStyle w:val="a3"/>
        <w:spacing w:before="196" w:line="278" w:lineRule="auto"/>
        <w:ind w:left="12" w:right="338"/>
      </w:pPr>
      <w:r>
        <w:t>Необходимые чертежные инструменты и принадлежности (приобретаются студентом): ватман формата</w:t>
      </w:r>
      <w:r>
        <w:rPr>
          <w:spacing w:val="-4"/>
        </w:rPr>
        <w:t xml:space="preserve"> </w:t>
      </w:r>
      <w:r>
        <w:t>А3,</w:t>
      </w:r>
      <w:r>
        <w:rPr>
          <w:spacing w:val="-1"/>
        </w:rPr>
        <w:t xml:space="preserve"> </w:t>
      </w:r>
      <w:r>
        <w:t>карандаши,</w:t>
      </w:r>
      <w:r>
        <w:rPr>
          <w:spacing w:val="-6"/>
        </w:rPr>
        <w:t xml:space="preserve"> </w:t>
      </w:r>
      <w:r>
        <w:t>карандашный</w:t>
      </w:r>
      <w:r>
        <w:rPr>
          <w:spacing w:val="-7"/>
        </w:rPr>
        <w:t xml:space="preserve"> </w:t>
      </w:r>
      <w:r>
        <w:t>ластик,</w:t>
      </w:r>
      <w:r>
        <w:rPr>
          <w:spacing w:val="-10"/>
        </w:rPr>
        <w:t xml:space="preserve"> </w:t>
      </w:r>
      <w:r>
        <w:t>циркуль,</w:t>
      </w:r>
      <w:r>
        <w:rPr>
          <w:spacing w:val="-1"/>
        </w:rPr>
        <w:t xml:space="preserve"> </w:t>
      </w:r>
      <w:r>
        <w:t>линейка,</w:t>
      </w:r>
      <w:r>
        <w:rPr>
          <w:spacing w:val="-6"/>
        </w:rPr>
        <w:t xml:space="preserve"> </w:t>
      </w:r>
      <w:r>
        <w:t>угольники,</w:t>
      </w:r>
      <w:r>
        <w:rPr>
          <w:spacing w:val="-6"/>
        </w:rPr>
        <w:t xml:space="preserve"> </w:t>
      </w:r>
      <w:r>
        <w:t>транспортир,</w:t>
      </w:r>
      <w:r>
        <w:rPr>
          <w:spacing w:val="-6"/>
        </w:rPr>
        <w:t xml:space="preserve"> </w:t>
      </w:r>
      <w:r>
        <w:t>заточка для карандашей.</w:t>
      </w:r>
    </w:p>
    <w:p w:rsidR="008011F2" w:rsidRDefault="00BC181D">
      <w:pPr>
        <w:pStyle w:val="a3"/>
        <w:spacing w:before="192" w:line="280" w:lineRule="auto"/>
        <w:ind w:left="12"/>
      </w:pPr>
      <w:r>
        <w:t>Раздаточный</w:t>
      </w:r>
      <w:r>
        <w:rPr>
          <w:spacing w:val="-3"/>
        </w:rPr>
        <w:t xml:space="preserve"> </w:t>
      </w:r>
      <w:r>
        <w:t>материал:</w:t>
      </w:r>
      <w:r>
        <w:rPr>
          <w:spacing w:val="-7"/>
        </w:rPr>
        <w:t xml:space="preserve"> </w:t>
      </w:r>
      <w:r>
        <w:t>плакат</w:t>
      </w:r>
      <w:r>
        <w:rPr>
          <w:spacing w:val="-4"/>
        </w:rPr>
        <w:t xml:space="preserve"> </w:t>
      </w:r>
      <w:r>
        <w:t>учебный,</w:t>
      </w:r>
      <w:r>
        <w:rPr>
          <w:spacing w:val="-2"/>
        </w:rPr>
        <w:t xml:space="preserve"> </w:t>
      </w:r>
      <w:r>
        <w:t>учебник</w:t>
      </w:r>
      <w:r>
        <w:rPr>
          <w:spacing w:val="-6"/>
        </w:rPr>
        <w:t xml:space="preserve"> </w:t>
      </w:r>
      <w:r>
        <w:t>«Инженерная</w:t>
      </w:r>
      <w:r>
        <w:rPr>
          <w:spacing w:val="-4"/>
        </w:rPr>
        <w:t xml:space="preserve"> </w:t>
      </w:r>
      <w:r>
        <w:t>графика»</w:t>
      </w:r>
      <w:r>
        <w:rPr>
          <w:spacing w:val="-8"/>
        </w:rPr>
        <w:t xml:space="preserve"> </w:t>
      </w:r>
      <w:r>
        <w:t>(1),</w:t>
      </w:r>
      <w:r>
        <w:rPr>
          <w:spacing w:val="-2"/>
        </w:rPr>
        <w:t xml:space="preserve"> </w:t>
      </w:r>
      <w:r>
        <w:t>Сборник</w:t>
      </w:r>
      <w:r>
        <w:rPr>
          <w:spacing w:val="-9"/>
        </w:rPr>
        <w:t xml:space="preserve"> </w:t>
      </w:r>
      <w:r>
        <w:t>заданий</w:t>
      </w:r>
      <w:r>
        <w:rPr>
          <w:spacing w:val="-3"/>
        </w:rPr>
        <w:t xml:space="preserve"> </w:t>
      </w:r>
      <w:r>
        <w:t>по инженерной графике (2).</w:t>
      </w:r>
    </w:p>
    <w:p w:rsidR="008011F2" w:rsidRDefault="00BC181D">
      <w:pPr>
        <w:pStyle w:val="a3"/>
        <w:spacing w:before="190"/>
        <w:ind w:right="144"/>
        <w:jc w:val="center"/>
      </w:pPr>
      <w:r>
        <w:t>Время</w:t>
      </w:r>
      <w:r>
        <w:rPr>
          <w:spacing w:val="1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Графической</w:t>
      </w:r>
      <w:r>
        <w:rPr>
          <w:spacing w:val="1"/>
        </w:rPr>
        <w:t xml:space="preserve"> </w:t>
      </w:r>
      <w:r>
        <w:t>работы</w:t>
      </w:r>
      <w:r>
        <w:rPr>
          <w:spacing w:val="-2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5</w:t>
      </w:r>
      <w:r>
        <w:rPr>
          <w:spacing w:val="-1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2 учебных</w:t>
      </w:r>
      <w:r>
        <w:rPr>
          <w:spacing w:val="-4"/>
        </w:rPr>
        <w:t xml:space="preserve"> </w:t>
      </w:r>
      <w:r>
        <w:rPr>
          <w:spacing w:val="-2"/>
        </w:rPr>
        <w:t>часа.</w:t>
      </w:r>
    </w:p>
    <w:p w:rsidR="008011F2" w:rsidRDefault="00BC181D">
      <w:pPr>
        <w:pStyle w:val="a3"/>
        <w:spacing w:before="242"/>
        <w:ind w:left="12"/>
      </w:pPr>
      <w:r>
        <w:t>Пример</w:t>
      </w:r>
      <w:r>
        <w:rPr>
          <w:spacing w:val="-4"/>
        </w:rPr>
        <w:t xml:space="preserve"> </w:t>
      </w:r>
      <w:r>
        <w:t>задания</w:t>
      </w:r>
      <w:r>
        <w:rPr>
          <w:spacing w:val="-2"/>
        </w:rPr>
        <w:t xml:space="preserve"> </w:t>
      </w:r>
      <w:r>
        <w:t>для</w:t>
      </w:r>
      <w:r>
        <w:rPr>
          <w:spacing w:val="-7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Графической</w:t>
      </w:r>
      <w:r>
        <w:rPr>
          <w:spacing w:val="-6"/>
        </w:rPr>
        <w:t xml:space="preserve"> </w:t>
      </w:r>
      <w:r>
        <w:t>работы</w:t>
      </w:r>
      <w:r>
        <w:rPr>
          <w:spacing w:val="-4"/>
        </w:rPr>
        <w:t xml:space="preserve"> </w:t>
      </w:r>
      <w:r>
        <w:t>№ 5</w:t>
      </w:r>
      <w:r>
        <w:rPr>
          <w:spacing w:val="-7"/>
        </w:rPr>
        <w:t xml:space="preserve"> </w:t>
      </w:r>
      <w:r>
        <w:t>приведен</w:t>
      </w:r>
      <w:r>
        <w:rPr>
          <w:spacing w:val="-1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рисунке</w:t>
      </w:r>
      <w:r>
        <w:rPr>
          <w:spacing w:val="-2"/>
        </w:rPr>
        <w:t xml:space="preserve"> ниже.</w:t>
      </w:r>
    </w:p>
    <w:p w:rsidR="008011F2" w:rsidRDefault="008011F2">
      <w:pPr>
        <w:pStyle w:val="a3"/>
        <w:sectPr w:rsidR="008011F2">
          <w:pgSz w:w="11910" w:h="16840"/>
          <w:pgMar w:top="620" w:right="566" w:bottom="940" w:left="708" w:header="0" w:footer="749" w:gutter="0"/>
          <w:cols w:space="720"/>
        </w:sectPr>
      </w:pPr>
    </w:p>
    <w:p w:rsidR="008011F2" w:rsidRDefault="00BC181D">
      <w:pPr>
        <w:ind w:left="278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6423025" cy="7616825"/>
            <wp:effectExtent l="0" t="0" r="0" b="0"/>
            <wp:docPr id="8" name="Imag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23616" cy="7616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11F2" w:rsidRDefault="008011F2">
      <w:pPr>
        <w:rPr>
          <w:sz w:val="20"/>
        </w:rPr>
        <w:sectPr w:rsidR="008011F2">
          <w:pgSz w:w="11910" w:h="16840"/>
          <w:pgMar w:top="1340" w:right="566" w:bottom="940" w:left="708" w:header="0" w:footer="749" w:gutter="0"/>
          <w:cols w:space="720"/>
        </w:sectPr>
      </w:pPr>
    </w:p>
    <w:p w:rsidR="008011F2" w:rsidRDefault="00BC181D">
      <w:pPr>
        <w:spacing w:before="76"/>
        <w:ind w:left="12"/>
        <w:rPr>
          <w:b/>
          <w:sz w:val="27"/>
        </w:rPr>
      </w:pPr>
      <w:r>
        <w:rPr>
          <w:b/>
          <w:sz w:val="27"/>
          <w:u w:val="single"/>
        </w:rPr>
        <w:lastRenderedPageBreak/>
        <w:t>Раздел</w:t>
      </w:r>
      <w:r>
        <w:rPr>
          <w:b/>
          <w:spacing w:val="-12"/>
          <w:sz w:val="27"/>
          <w:u w:val="single"/>
        </w:rPr>
        <w:t xml:space="preserve"> </w:t>
      </w:r>
      <w:r>
        <w:rPr>
          <w:b/>
          <w:sz w:val="27"/>
          <w:u w:val="single"/>
        </w:rPr>
        <w:t>2.</w:t>
      </w:r>
      <w:r>
        <w:rPr>
          <w:b/>
          <w:spacing w:val="-10"/>
          <w:sz w:val="27"/>
          <w:u w:val="single"/>
        </w:rPr>
        <w:t xml:space="preserve"> </w:t>
      </w:r>
      <w:r>
        <w:rPr>
          <w:b/>
          <w:sz w:val="27"/>
          <w:u w:val="single"/>
        </w:rPr>
        <w:t>Проекционное</w:t>
      </w:r>
      <w:r>
        <w:rPr>
          <w:b/>
          <w:spacing w:val="-10"/>
          <w:sz w:val="27"/>
          <w:u w:val="single"/>
        </w:rPr>
        <w:t xml:space="preserve"> </w:t>
      </w:r>
      <w:r>
        <w:rPr>
          <w:b/>
          <w:sz w:val="27"/>
          <w:u w:val="single"/>
        </w:rPr>
        <w:t>черчение</w:t>
      </w:r>
      <w:r>
        <w:rPr>
          <w:b/>
          <w:spacing w:val="-11"/>
          <w:sz w:val="27"/>
          <w:u w:val="single"/>
        </w:rPr>
        <w:t xml:space="preserve"> </w:t>
      </w:r>
      <w:r>
        <w:rPr>
          <w:b/>
          <w:sz w:val="27"/>
          <w:u w:val="single"/>
        </w:rPr>
        <w:t>(основы</w:t>
      </w:r>
      <w:r>
        <w:rPr>
          <w:b/>
          <w:spacing w:val="-9"/>
          <w:sz w:val="27"/>
          <w:u w:val="single"/>
        </w:rPr>
        <w:t xml:space="preserve"> </w:t>
      </w:r>
      <w:r>
        <w:rPr>
          <w:b/>
          <w:sz w:val="27"/>
          <w:u w:val="single"/>
        </w:rPr>
        <w:t>начертательной</w:t>
      </w:r>
      <w:r>
        <w:rPr>
          <w:b/>
          <w:spacing w:val="-8"/>
          <w:sz w:val="27"/>
          <w:u w:val="single"/>
        </w:rPr>
        <w:t xml:space="preserve"> </w:t>
      </w:r>
      <w:r>
        <w:rPr>
          <w:b/>
          <w:spacing w:val="-2"/>
          <w:sz w:val="27"/>
          <w:u w:val="single"/>
        </w:rPr>
        <w:t>геометрии)</w:t>
      </w:r>
    </w:p>
    <w:p w:rsidR="008011F2" w:rsidRDefault="008011F2">
      <w:pPr>
        <w:pStyle w:val="a3"/>
        <w:rPr>
          <w:b/>
        </w:rPr>
      </w:pPr>
    </w:p>
    <w:p w:rsidR="008011F2" w:rsidRDefault="008011F2">
      <w:pPr>
        <w:pStyle w:val="a3"/>
        <w:spacing w:before="212"/>
        <w:rPr>
          <w:b/>
        </w:rPr>
      </w:pPr>
    </w:p>
    <w:p w:rsidR="008011F2" w:rsidRDefault="00BC181D">
      <w:pPr>
        <w:spacing w:before="1" w:line="451" w:lineRule="auto"/>
        <w:ind w:left="12" w:right="5732"/>
        <w:rPr>
          <w:b/>
          <w:i/>
          <w:sz w:val="24"/>
        </w:rPr>
      </w:pPr>
      <w:r>
        <w:rPr>
          <w:b/>
          <w:i/>
          <w:sz w:val="24"/>
        </w:rPr>
        <w:t>Тема</w:t>
      </w:r>
      <w:r>
        <w:rPr>
          <w:b/>
          <w:i/>
          <w:spacing w:val="-6"/>
          <w:sz w:val="24"/>
        </w:rPr>
        <w:t xml:space="preserve"> </w:t>
      </w:r>
      <w:r>
        <w:rPr>
          <w:b/>
          <w:i/>
          <w:sz w:val="24"/>
        </w:rPr>
        <w:t>2.1.</w:t>
      </w:r>
      <w:r>
        <w:rPr>
          <w:b/>
          <w:i/>
          <w:spacing w:val="-4"/>
          <w:sz w:val="24"/>
        </w:rPr>
        <w:t xml:space="preserve"> </w:t>
      </w:r>
      <w:r>
        <w:rPr>
          <w:b/>
          <w:i/>
          <w:sz w:val="24"/>
        </w:rPr>
        <w:t>Метод</w:t>
      </w:r>
      <w:r>
        <w:rPr>
          <w:b/>
          <w:i/>
          <w:spacing w:val="-6"/>
          <w:sz w:val="24"/>
        </w:rPr>
        <w:t xml:space="preserve"> </w:t>
      </w:r>
      <w:r>
        <w:rPr>
          <w:b/>
          <w:i/>
          <w:sz w:val="24"/>
        </w:rPr>
        <w:t>проекции.</w:t>
      </w:r>
      <w:r>
        <w:rPr>
          <w:b/>
          <w:i/>
          <w:spacing w:val="-9"/>
          <w:sz w:val="24"/>
        </w:rPr>
        <w:t xml:space="preserve"> </w:t>
      </w:r>
      <w:r>
        <w:rPr>
          <w:b/>
          <w:i/>
          <w:sz w:val="24"/>
        </w:rPr>
        <w:t>Эпюр</w:t>
      </w:r>
      <w:r>
        <w:rPr>
          <w:b/>
          <w:i/>
          <w:spacing w:val="-6"/>
          <w:sz w:val="24"/>
        </w:rPr>
        <w:t xml:space="preserve"> </w:t>
      </w:r>
      <w:r>
        <w:rPr>
          <w:b/>
          <w:i/>
          <w:sz w:val="24"/>
        </w:rPr>
        <w:t>Монжа Тема 2.2. Плоскость.</w:t>
      </w:r>
    </w:p>
    <w:p w:rsidR="008011F2" w:rsidRDefault="00BC181D">
      <w:pPr>
        <w:spacing w:line="451" w:lineRule="auto"/>
        <w:ind w:left="12" w:right="5732"/>
        <w:rPr>
          <w:b/>
          <w:i/>
          <w:sz w:val="24"/>
        </w:rPr>
      </w:pPr>
      <w:r>
        <w:rPr>
          <w:b/>
          <w:i/>
          <w:sz w:val="24"/>
        </w:rPr>
        <w:t>Тема</w:t>
      </w:r>
      <w:r>
        <w:rPr>
          <w:b/>
          <w:i/>
          <w:spacing w:val="-7"/>
          <w:sz w:val="24"/>
        </w:rPr>
        <w:t xml:space="preserve"> </w:t>
      </w:r>
      <w:r>
        <w:rPr>
          <w:b/>
          <w:i/>
          <w:sz w:val="24"/>
        </w:rPr>
        <w:t>2.3</w:t>
      </w:r>
      <w:r>
        <w:rPr>
          <w:b/>
          <w:i/>
          <w:spacing w:val="-10"/>
          <w:sz w:val="24"/>
        </w:rPr>
        <w:t xml:space="preserve"> </w:t>
      </w:r>
      <w:r>
        <w:rPr>
          <w:b/>
          <w:i/>
          <w:sz w:val="24"/>
        </w:rPr>
        <w:t>Способы</w:t>
      </w:r>
      <w:r>
        <w:rPr>
          <w:b/>
          <w:i/>
          <w:spacing w:val="-6"/>
          <w:sz w:val="24"/>
        </w:rPr>
        <w:t xml:space="preserve"> </w:t>
      </w:r>
      <w:r>
        <w:rPr>
          <w:b/>
          <w:i/>
          <w:sz w:val="24"/>
        </w:rPr>
        <w:t>преобразования</w:t>
      </w:r>
      <w:r>
        <w:rPr>
          <w:b/>
          <w:i/>
          <w:spacing w:val="-10"/>
          <w:sz w:val="24"/>
        </w:rPr>
        <w:t xml:space="preserve"> </w:t>
      </w:r>
      <w:r>
        <w:rPr>
          <w:b/>
          <w:i/>
          <w:sz w:val="24"/>
        </w:rPr>
        <w:t xml:space="preserve">проекций. </w:t>
      </w:r>
      <w:r>
        <w:rPr>
          <w:b/>
          <w:i/>
          <w:sz w:val="24"/>
        </w:rPr>
        <w:t>Тема 2.4 Поверхности и тела.</w:t>
      </w:r>
    </w:p>
    <w:p w:rsidR="008011F2" w:rsidRDefault="00BC181D">
      <w:pPr>
        <w:spacing w:line="276" w:lineRule="exact"/>
        <w:ind w:left="74"/>
        <w:rPr>
          <w:b/>
          <w:i/>
          <w:sz w:val="24"/>
        </w:rPr>
      </w:pPr>
      <w:r>
        <w:rPr>
          <w:b/>
          <w:i/>
          <w:sz w:val="24"/>
        </w:rPr>
        <w:t>Тем2.5.</w:t>
      </w:r>
      <w:r>
        <w:rPr>
          <w:b/>
          <w:i/>
          <w:spacing w:val="-5"/>
          <w:sz w:val="24"/>
        </w:rPr>
        <w:t xml:space="preserve"> </w:t>
      </w:r>
      <w:r>
        <w:rPr>
          <w:b/>
          <w:i/>
          <w:sz w:val="24"/>
        </w:rPr>
        <w:t>Аксонометрические</w:t>
      </w:r>
      <w:r>
        <w:rPr>
          <w:b/>
          <w:i/>
          <w:spacing w:val="-7"/>
          <w:sz w:val="24"/>
        </w:rPr>
        <w:t xml:space="preserve"> </w:t>
      </w:r>
      <w:r>
        <w:rPr>
          <w:b/>
          <w:i/>
          <w:spacing w:val="-2"/>
          <w:sz w:val="24"/>
        </w:rPr>
        <w:t>проекции.</w:t>
      </w:r>
    </w:p>
    <w:p w:rsidR="008011F2" w:rsidRDefault="00BC181D">
      <w:pPr>
        <w:spacing w:before="237"/>
        <w:ind w:left="1490" w:right="927"/>
        <w:jc w:val="center"/>
        <w:rPr>
          <w:b/>
          <w:sz w:val="27"/>
        </w:rPr>
      </w:pPr>
      <w:r>
        <w:rPr>
          <w:b/>
          <w:sz w:val="27"/>
        </w:rPr>
        <w:t>Графическая</w:t>
      </w:r>
      <w:r>
        <w:rPr>
          <w:b/>
          <w:spacing w:val="-10"/>
          <w:sz w:val="27"/>
        </w:rPr>
        <w:t xml:space="preserve"> </w:t>
      </w:r>
      <w:r>
        <w:rPr>
          <w:b/>
          <w:sz w:val="27"/>
        </w:rPr>
        <w:t>работа</w:t>
      </w:r>
      <w:r>
        <w:rPr>
          <w:b/>
          <w:spacing w:val="-10"/>
          <w:sz w:val="27"/>
        </w:rPr>
        <w:t xml:space="preserve"> </w:t>
      </w:r>
      <w:r>
        <w:rPr>
          <w:b/>
          <w:sz w:val="27"/>
        </w:rPr>
        <w:t>№</w:t>
      </w:r>
      <w:r>
        <w:rPr>
          <w:b/>
          <w:spacing w:val="-8"/>
          <w:sz w:val="27"/>
        </w:rPr>
        <w:t xml:space="preserve"> </w:t>
      </w:r>
      <w:r>
        <w:rPr>
          <w:b/>
          <w:spacing w:val="-10"/>
          <w:sz w:val="27"/>
        </w:rPr>
        <w:t>6</w:t>
      </w:r>
    </w:p>
    <w:p w:rsidR="008011F2" w:rsidRDefault="00BC181D">
      <w:pPr>
        <w:pStyle w:val="a3"/>
        <w:spacing w:before="241" w:line="276" w:lineRule="auto"/>
        <w:ind w:left="12" w:right="338"/>
      </w:pPr>
      <w:r>
        <w:t>Графическая</w:t>
      </w:r>
      <w:r>
        <w:rPr>
          <w:spacing w:val="-2"/>
        </w:rPr>
        <w:t xml:space="preserve"> </w:t>
      </w:r>
      <w:r>
        <w:t>работа</w:t>
      </w:r>
      <w:r>
        <w:rPr>
          <w:spacing w:val="-3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6</w:t>
      </w:r>
      <w:r>
        <w:rPr>
          <w:spacing w:val="-7"/>
        </w:rPr>
        <w:t xml:space="preserve"> </w:t>
      </w:r>
      <w:r>
        <w:t>включает</w:t>
      </w:r>
      <w:r>
        <w:rPr>
          <w:spacing w:val="-2"/>
        </w:rPr>
        <w:t xml:space="preserve"> </w:t>
      </w:r>
      <w:r>
        <w:t>задание вычерчивания</w:t>
      </w:r>
      <w:r>
        <w:rPr>
          <w:spacing w:val="-2"/>
        </w:rPr>
        <w:t xml:space="preserve"> </w:t>
      </w:r>
      <w:r>
        <w:t>проекций</w:t>
      </w:r>
      <w:r>
        <w:rPr>
          <w:spacing w:val="-6"/>
        </w:rPr>
        <w:t xml:space="preserve"> </w:t>
      </w:r>
      <w:r>
        <w:t>геометрических</w:t>
      </w:r>
      <w:r>
        <w:rPr>
          <w:spacing w:val="-7"/>
        </w:rPr>
        <w:t xml:space="preserve"> </w:t>
      </w:r>
      <w:r>
        <w:t>тел и</w:t>
      </w:r>
      <w:r>
        <w:rPr>
          <w:spacing w:val="-1"/>
        </w:rPr>
        <w:t xml:space="preserve"> </w:t>
      </w:r>
      <w:r>
        <w:t>точек</w:t>
      </w:r>
      <w:r>
        <w:rPr>
          <w:spacing w:val="-3"/>
        </w:rPr>
        <w:t xml:space="preserve"> </w:t>
      </w:r>
      <w:r>
        <w:t>на их поверхностях.</w:t>
      </w:r>
    </w:p>
    <w:p w:rsidR="008011F2" w:rsidRDefault="00BC181D">
      <w:pPr>
        <w:pStyle w:val="a3"/>
        <w:spacing w:before="201" w:line="276" w:lineRule="auto"/>
        <w:ind w:left="12" w:right="338"/>
      </w:pPr>
      <w:r>
        <w:t xml:space="preserve">Необходимые чертежные инструменты и принадлежности </w:t>
      </w:r>
      <w:r>
        <w:t>(приобретаются студентом): ватман формата</w:t>
      </w:r>
      <w:r>
        <w:rPr>
          <w:spacing w:val="-4"/>
        </w:rPr>
        <w:t xml:space="preserve"> </w:t>
      </w:r>
      <w:r>
        <w:t>А3,</w:t>
      </w:r>
      <w:r>
        <w:rPr>
          <w:spacing w:val="-1"/>
        </w:rPr>
        <w:t xml:space="preserve"> </w:t>
      </w:r>
      <w:r>
        <w:t>карандаши,</w:t>
      </w:r>
      <w:r>
        <w:rPr>
          <w:spacing w:val="-6"/>
        </w:rPr>
        <w:t xml:space="preserve"> </w:t>
      </w:r>
      <w:r>
        <w:t>карандашный</w:t>
      </w:r>
      <w:r>
        <w:rPr>
          <w:spacing w:val="-7"/>
        </w:rPr>
        <w:t xml:space="preserve"> </w:t>
      </w:r>
      <w:r>
        <w:t>ластик,</w:t>
      </w:r>
      <w:r>
        <w:rPr>
          <w:spacing w:val="-10"/>
        </w:rPr>
        <w:t xml:space="preserve"> </w:t>
      </w:r>
      <w:r>
        <w:t>циркуль,</w:t>
      </w:r>
      <w:r>
        <w:rPr>
          <w:spacing w:val="-1"/>
        </w:rPr>
        <w:t xml:space="preserve"> </w:t>
      </w:r>
      <w:r>
        <w:t>линейка,</w:t>
      </w:r>
      <w:r>
        <w:rPr>
          <w:spacing w:val="-6"/>
        </w:rPr>
        <w:t xml:space="preserve"> </w:t>
      </w:r>
      <w:r>
        <w:t>угольники,</w:t>
      </w:r>
      <w:r>
        <w:rPr>
          <w:spacing w:val="-6"/>
        </w:rPr>
        <w:t xml:space="preserve"> </w:t>
      </w:r>
      <w:r>
        <w:t>транспортир,</w:t>
      </w:r>
      <w:r>
        <w:rPr>
          <w:spacing w:val="-6"/>
        </w:rPr>
        <w:t xml:space="preserve"> </w:t>
      </w:r>
      <w:r>
        <w:t>заточка для карандашей.</w:t>
      </w:r>
    </w:p>
    <w:p w:rsidR="008011F2" w:rsidRDefault="00BC181D">
      <w:pPr>
        <w:pStyle w:val="a3"/>
        <w:spacing w:before="200" w:line="276" w:lineRule="auto"/>
        <w:ind w:left="12"/>
      </w:pPr>
      <w:r>
        <w:t>Раздаточный</w:t>
      </w:r>
      <w:r>
        <w:rPr>
          <w:spacing w:val="-2"/>
        </w:rPr>
        <w:t xml:space="preserve"> </w:t>
      </w:r>
      <w:r>
        <w:t>материал:</w:t>
      </w:r>
      <w:r>
        <w:rPr>
          <w:spacing w:val="-6"/>
        </w:rPr>
        <w:t xml:space="preserve"> </w:t>
      </w:r>
      <w:r>
        <w:t>плакат</w:t>
      </w:r>
      <w:r>
        <w:rPr>
          <w:spacing w:val="-3"/>
        </w:rPr>
        <w:t xml:space="preserve"> </w:t>
      </w:r>
      <w:r>
        <w:t>учебный,</w:t>
      </w:r>
      <w:r>
        <w:rPr>
          <w:spacing w:val="-1"/>
        </w:rPr>
        <w:t xml:space="preserve"> </w:t>
      </w:r>
      <w:r>
        <w:t>учебник</w:t>
      </w:r>
      <w:r>
        <w:rPr>
          <w:spacing w:val="-4"/>
        </w:rPr>
        <w:t xml:space="preserve"> </w:t>
      </w:r>
      <w:r>
        <w:t>«Инженерная</w:t>
      </w:r>
      <w:r>
        <w:rPr>
          <w:spacing w:val="-3"/>
        </w:rPr>
        <w:t xml:space="preserve"> </w:t>
      </w:r>
      <w:r>
        <w:t>графика»</w:t>
      </w:r>
      <w:r>
        <w:rPr>
          <w:spacing w:val="-7"/>
        </w:rPr>
        <w:t xml:space="preserve"> </w:t>
      </w:r>
      <w:r>
        <w:t>,</w:t>
      </w:r>
      <w:r>
        <w:rPr>
          <w:spacing w:val="-1"/>
        </w:rPr>
        <w:t xml:space="preserve"> </w:t>
      </w:r>
      <w:r>
        <w:t>Сборник</w:t>
      </w:r>
      <w:r>
        <w:rPr>
          <w:spacing w:val="-9"/>
        </w:rPr>
        <w:t xml:space="preserve"> </w:t>
      </w:r>
      <w:r>
        <w:t>заданий</w:t>
      </w:r>
      <w:r>
        <w:rPr>
          <w:spacing w:val="-6"/>
        </w:rPr>
        <w:t xml:space="preserve"> </w:t>
      </w:r>
      <w:r>
        <w:t>по инженерной графике .</w:t>
      </w:r>
    </w:p>
    <w:p w:rsidR="008011F2" w:rsidRDefault="00BC181D">
      <w:pPr>
        <w:pStyle w:val="a3"/>
        <w:spacing w:before="201"/>
        <w:ind w:right="144"/>
        <w:jc w:val="center"/>
      </w:pPr>
      <w:r>
        <w:t>Врем</w:t>
      </w:r>
      <w:r>
        <w:t>я</w:t>
      </w:r>
      <w:r>
        <w:rPr>
          <w:spacing w:val="1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Графической</w:t>
      </w:r>
      <w:r>
        <w:rPr>
          <w:spacing w:val="1"/>
        </w:rPr>
        <w:t xml:space="preserve"> </w:t>
      </w:r>
      <w:r>
        <w:t>работы</w:t>
      </w:r>
      <w:r>
        <w:rPr>
          <w:spacing w:val="-2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6</w:t>
      </w:r>
      <w:r>
        <w:rPr>
          <w:spacing w:val="-1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2 учебных</w:t>
      </w:r>
      <w:r>
        <w:rPr>
          <w:spacing w:val="-4"/>
        </w:rPr>
        <w:t xml:space="preserve"> </w:t>
      </w:r>
      <w:r>
        <w:rPr>
          <w:spacing w:val="-2"/>
        </w:rPr>
        <w:t>часа.</w:t>
      </w:r>
    </w:p>
    <w:p w:rsidR="008011F2" w:rsidRDefault="00BC181D">
      <w:pPr>
        <w:pStyle w:val="a3"/>
        <w:spacing w:before="237"/>
        <w:ind w:left="12"/>
      </w:pPr>
      <w:r>
        <w:t>Примеры</w:t>
      </w:r>
      <w:r>
        <w:rPr>
          <w:spacing w:val="-2"/>
        </w:rPr>
        <w:t xml:space="preserve"> </w:t>
      </w:r>
      <w:r>
        <w:t>заданий</w:t>
      </w:r>
      <w:r>
        <w:rPr>
          <w:spacing w:val="-6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выполнения</w:t>
      </w:r>
      <w:r>
        <w:rPr>
          <w:spacing w:val="-2"/>
        </w:rPr>
        <w:t xml:space="preserve"> </w:t>
      </w:r>
      <w:r>
        <w:t>Графической работы</w:t>
      </w:r>
      <w:r>
        <w:rPr>
          <w:spacing w:val="-5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6</w:t>
      </w:r>
      <w:r>
        <w:rPr>
          <w:spacing w:val="-6"/>
        </w:rPr>
        <w:t xml:space="preserve"> </w:t>
      </w:r>
      <w:r>
        <w:t>приведены</w:t>
      </w:r>
      <w:r>
        <w:rPr>
          <w:spacing w:val="-4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рисунке</w:t>
      </w:r>
      <w:r>
        <w:rPr>
          <w:spacing w:val="-2"/>
        </w:rPr>
        <w:t xml:space="preserve"> ниже.</w:t>
      </w:r>
    </w:p>
    <w:p w:rsidR="008011F2" w:rsidRDefault="00BC181D">
      <w:pPr>
        <w:pStyle w:val="a3"/>
        <w:spacing w:before="7"/>
        <w:rPr>
          <w:sz w:val="19"/>
        </w:rPr>
      </w:pPr>
      <w:r>
        <w:rPr>
          <w:noProof/>
          <w:sz w:val="19"/>
          <w:lang w:eastAsia="ru-RU"/>
        </w:rPr>
        <w:drawing>
          <wp:anchor distT="0" distB="0" distL="0" distR="0" simplePos="0" relativeHeight="251640832" behindDoc="1" locked="0" layoutInCell="1" allowOverlap="1">
            <wp:simplePos x="0" y="0"/>
            <wp:positionH relativeFrom="page">
              <wp:posOffset>476250</wp:posOffset>
            </wp:positionH>
            <wp:positionV relativeFrom="paragraph">
              <wp:posOffset>158750</wp:posOffset>
            </wp:positionV>
            <wp:extent cx="6601460" cy="2263140"/>
            <wp:effectExtent l="0" t="0" r="0" b="0"/>
            <wp:wrapTopAndBottom/>
            <wp:docPr id="9" name="Imag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01455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11F2" w:rsidRDefault="008011F2">
      <w:pPr>
        <w:pStyle w:val="a3"/>
        <w:rPr>
          <w:sz w:val="19"/>
        </w:rPr>
        <w:sectPr w:rsidR="008011F2">
          <w:pgSz w:w="11910" w:h="16840"/>
          <w:pgMar w:top="1180" w:right="566" w:bottom="940" w:left="708" w:header="0" w:footer="749" w:gutter="0"/>
          <w:cols w:space="720"/>
        </w:sectPr>
      </w:pPr>
    </w:p>
    <w:p w:rsidR="008011F2" w:rsidRDefault="00BC181D">
      <w:pPr>
        <w:spacing w:before="59"/>
        <w:ind w:left="1490" w:right="927"/>
        <w:jc w:val="center"/>
        <w:rPr>
          <w:b/>
          <w:sz w:val="27"/>
        </w:rPr>
      </w:pPr>
      <w:r>
        <w:rPr>
          <w:b/>
          <w:sz w:val="27"/>
        </w:rPr>
        <w:lastRenderedPageBreak/>
        <w:t>Графическая</w:t>
      </w:r>
      <w:r>
        <w:rPr>
          <w:b/>
          <w:spacing w:val="-10"/>
          <w:sz w:val="27"/>
        </w:rPr>
        <w:t xml:space="preserve"> </w:t>
      </w:r>
      <w:r>
        <w:rPr>
          <w:b/>
          <w:sz w:val="27"/>
        </w:rPr>
        <w:t>работа</w:t>
      </w:r>
      <w:r>
        <w:rPr>
          <w:b/>
          <w:spacing w:val="-10"/>
          <w:sz w:val="27"/>
        </w:rPr>
        <w:t xml:space="preserve"> </w:t>
      </w:r>
      <w:r>
        <w:rPr>
          <w:b/>
          <w:sz w:val="27"/>
        </w:rPr>
        <w:t>№</w:t>
      </w:r>
      <w:r>
        <w:rPr>
          <w:b/>
          <w:spacing w:val="-8"/>
          <w:sz w:val="27"/>
        </w:rPr>
        <w:t xml:space="preserve"> </w:t>
      </w:r>
      <w:r>
        <w:rPr>
          <w:b/>
          <w:spacing w:val="-10"/>
          <w:sz w:val="27"/>
        </w:rPr>
        <w:t>7</w:t>
      </w:r>
    </w:p>
    <w:p w:rsidR="008011F2" w:rsidRDefault="00BC181D">
      <w:pPr>
        <w:pStyle w:val="a3"/>
        <w:spacing w:before="241" w:line="276" w:lineRule="auto"/>
        <w:ind w:left="12"/>
      </w:pPr>
      <w:r>
        <w:t>Графическая</w:t>
      </w:r>
      <w:r>
        <w:rPr>
          <w:spacing w:val="-4"/>
        </w:rPr>
        <w:t xml:space="preserve"> </w:t>
      </w:r>
      <w:r>
        <w:t>работа</w:t>
      </w:r>
      <w:r>
        <w:rPr>
          <w:spacing w:val="-5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7</w:t>
      </w:r>
      <w:r>
        <w:rPr>
          <w:spacing w:val="-8"/>
        </w:rPr>
        <w:t xml:space="preserve"> </w:t>
      </w:r>
      <w:r>
        <w:t>включает</w:t>
      </w:r>
      <w:r>
        <w:rPr>
          <w:spacing w:val="-4"/>
        </w:rPr>
        <w:t xml:space="preserve"> </w:t>
      </w:r>
      <w:r>
        <w:t>задание</w:t>
      </w:r>
      <w:r>
        <w:rPr>
          <w:spacing w:val="-1"/>
        </w:rPr>
        <w:t xml:space="preserve"> </w:t>
      </w:r>
      <w:r>
        <w:t>вычерчивания</w:t>
      </w:r>
      <w:r>
        <w:rPr>
          <w:spacing w:val="-4"/>
        </w:rPr>
        <w:t xml:space="preserve"> </w:t>
      </w:r>
      <w:r>
        <w:t>комплексного чертежа</w:t>
      </w:r>
      <w:r>
        <w:rPr>
          <w:spacing w:val="-9"/>
        </w:rPr>
        <w:t xml:space="preserve"> </w:t>
      </w:r>
      <w:r>
        <w:t>группы геометрических тел.</w:t>
      </w:r>
    </w:p>
    <w:p w:rsidR="008011F2" w:rsidRDefault="00BC181D">
      <w:pPr>
        <w:pStyle w:val="a3"/>
        <w:spacing w:before="200" w:line="276" w:lineRule="auto"/>
        <w:ind w:left="12" w:right="338"/>
      </w:pPr>
      <w:r>
        <w:t>Необходимые чертежные инструменты и принадлежности (приобретаются студентом): ватман формата</w:t>
      </w:r>
      <w:r>
        <w:rPr>
          <w:spacing w:val="-4"/>
        </w:rPr>
        <w:t xml:space="preserve"> </w:t>
      </w:r>
      <w:r>
        <w:t>А3,</w:t>
      </w:r>
      <w:r>
        <w:rPr>
          <w:spacing w:val="-1"/>
        </w:rPr>
        <w:t xml:space="preserve"> </w:t>
      </w:r>
      <w:r>
        <w:t>карандаши,</w:t>
      </w:r>
      <w:r>
        <w:rPr>
          <w:spacing w:val="-6"/>
        </w:rPr>
        <w:t xml:space="preserve"> </w:t>
      </w:r>
      <w:r>
        <w:t>карандашный</w:t>
      </w:r>
      <w:r>
        <w:rPr>
          <w:spacing w:val="-7"/>
        </w:rPr>
        <w:t xml:space="preserve"> </w:t>
      </w:r>
      <w:r>
        <w:t>ластик,</w:t>
      </w:r>
      <w:r>
        <w:rPr>
          <w:spacing w:val="-10"/>
        </w:rPr>
        <w:t xml:space="preserve"> </w:t>
      </w:r>
      <w:r>
        <w:t>циркуль,</w:t>
      </w:r>
      <w:r>
        <w:rPr>
          <w:spacing w:val="-1"/>
        </w:rPr>
        <w:t xml:space="preserve"> </w:t>
      </w:r>
      <w:r>
        <w:t>линейка, угольники,</w:t>
      </w:r>
      <w:r>
        <w:rPr>
          <w:spacing w:val="-6"/>
        </w:rPr>
        <w:t xml:space="preserve"> </w:t>
      </w:r>
      <w:r>
        <w:t>транспортир,</w:t>
      </w:r>
      <w:r>
        <w:rPr>
          <w:spacing w:val="-6"/>
        </w:rPr>
        <w:t xml:space="preserve"> </w:t>
      </w:r>
      <w:r>
        <w:t>заточка для карандашей.</w:t>
      </w:r>
    </w:p>
    <w:p w:rsidR="008011F2" w:rsidRDefault="00BC181D">
      <w:pPr>
        <w:pStyle w:val="a3"/>
        <w:spacing w:before="201" w:line="276" w:lineRule="auto"/>
        <w:ind w:left="12"/>
      </w:pPr>
      <w:r>
        <w:t>Раздаточный</w:t>
      </w:r>
      <w:r>
        <w:rPr>
          <w:spacing w:val="-4"/>
        </w:rPr>
        <w:t xml:space="preserve"> </w:t>
      </w:r>
      <w:r>
        <w:t>материал:</w:t>
      </w:r>
      <w:r>
        <w:rPr>
          <w:spacing w:val="-8"/>
        </w:rPr>
        <w:t xml:space="preserve"> </w:t>
      </w:r>
      <w:r>
        <w:t>плакат</w:t>
      </w:r>
      <w:r>
        <w:rPr>
          <w:spacing w:val="-4"/>
        </w:rPr>
        <w:t xml:space="preserve"> </w:t>
      </w:r>
      <w:r>
        <w:t>учебны</w:t>
      </w:r>
      <w:r>
        <w:t>й,</w:t>
      </w:r>
      <w:r>
        <w:rPr>
          <w:spacing w:val="-3"/>
        </w:rPr>
        <w:t xml:space="preserve"> </w:t>
      </w:r>
      <w:r>
        <w:t>учебник</w:t>
      </w:r>
      <w:r>
        <w:rPr>
          <w:spacing w:val="-6"/>
        </w:rPr>
        <w:t xml:space="preserve"> </w:t>
      </w:r>
      <w:r>
        <w:t>«Инженерная</w:t>
      </w:r>
      <w:r>
        <w:rPr>
          <w:spacing w:val="-4"/>
        </w:rPr>
        <w:t xml:space="preserve"> </w:t>
      </w:r>
      <w:r>
        <w:t>графика»,</w:t>
      </w:r>
      <w:r>
        <w:rPr>
          <w:spacing w:val="-3"/>
        </w:rPr>
        <w:t xml:space="preserve"> </w:t>
      </w:r>
      <w:r>
        <w:t>Сборник</w:t>
      </w:r>
      <w:r>
        <w:rPr>
          <w:spacing w:val="-6"/>
        </w:rPr>
        <w:t xml:space="preserve"> </w:t>
      </w:r>
      <w:r>
        <w:t>заданий</w:t>
      </w:r>
      <w:r>
        <w:rPr>
          <w:spacing w:val="-8"/>
        </w:rPr>
        <w:t xml:space="preserve"> </w:t>
      </w:r>
      <w:r>
        <w:t>по инженерной графике.</w:t>
      </w:r>
    </w:p>
    <w:p w:rsidR="008011F2" w:rsidRDefault="00BC181D">
      <w:pPr>
        <w:pStyle w:val="a3"/>
        <w:spacing w:before="201"/>
        <w:ind w:right="144"/>
        <w:jc w:val="center"/>
      </w:pPr>
      <w:r>
        <w:t>Время</w:t>
      </w:r>
      <w:r>
        <w:rPr>
          <w:spacing w:val="1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Графической</w:t>
      </w:r>
      <w:r>
        <w:rPr>
          <w:spacing w:val="1"/>
        </w:rPr>
        <w:t xml:space="preserve"> </w:t>
      </w:r>
      <w:r>
        <w:t>работы</w:t>
      </w:r>
      <w:r>
        <w:rPr>
          <w:spacing w:val="-2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7</w:t>
      </w:r>
      <w:r>
        <w:rPr>
          <w:spacing w:val="-1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2 учебных</w:t>
      </w:r>
      <w:r>
        <w:rPr>
          <w:spacing w:val="-4"/>
        </w:rPr>
        <w:t xml:space="preserve"> </w:t>
      </w:r>
      <w:r>
        <w:rPr>
          <w:spacing w:val="-2"/>
        </w:rPr>
        <w:t>часа.</w:t>
      </w:r>
    </w:p>
    <w:p w:rsidR="008011F2" w:rsidRDefault="008011F2">
      <w:pPr>
        <w:pStyle w:val="a3"/>
      </w:pPr>
    </w:p>
    <w:p w:rsidR="008011F2" w:rsidRDefault="008011F2">
      <w:pPr>
        <w:pStyle w:val="a3"/>
        <w:spacing w:before="204"/>
      </w:pPr>
    </w:p>
    <w:p w:rsidR="008011F2" w:rsidRDefault="00BC181D">
      <w:pPr>
        <w:pStyle w:val="a3"/>
        <w:ind w:left="12"/>
      </w:pPr>
      <w:r>
        <w:t>Примеры</w:t>
      </w:r>
      <w:r>
        <w:rPr>
          <w:spacing w:val="-4"/>
        </w:rPr>
        <w:t xml:space="preserve"> </w:t>
      </w:r>
      <w:r>
        <w:t>заданий</w:t>
      </w:r>
      <w:r>
        <w:rPr>
          <w:spacing w:val="-6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Графической</w:t>
      </w:r>
      <w:r>
        <w:rPr>
          <w:spacing w:val="4"/>
        </w:rPr>
        <w:t xml:space="preserve"> </w:t>
      </w:r>
      <w:r>
        <w:t>работы</w:t>
      </w:r>
      <w:r>
        <w:rPr>
          <w:spacing w:val="-5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7</w:t>
      </w:r>
      <w:r>
        <w:rPr>
          <w:spacing w:val="-7"/>
        </w:rPr>
        <w:t xml:space="preserve"> </w:t>
      </w:r>
      <w:r>
        <w:t>приведены</w:t>
      </w:r>
      <w:r>
        <w:rPr>
          <w:spacing w:val="-5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рисунке</w:t>
      </w:r>
      <w:r>
        <w:rPr>
          <w:spacing w:val="-3"/>
        </w:rPr>
        <w:t xml:space="preserve"> </w:t>
      </w:r>
      <w:r>
        <w:rPr>
          <w:spacing w:val="-2"/>
        </w:rPr>
        <w:t>ниже.</w:t>
      </w:r>
    </w:p>
    <w:p w:rsidR="008011F2" w:rsidRDefault="00BC181D">
      <w:pPr>
        <w:pStyle w:val="a3"/>
        <w:spacing w:before="7"/>
        <w:rPr>
          <w:sz w:val="19"/>
        </w:rPr>
      </w:pPr>
      <w:r>
        <w:rPr>
          <w:noProof/>
          <w:sz w:val="19"/>
          <w:lang w:eastAsia="ru-RU"/>
        </w:rPr>
        <w:drawing>
          <wp:anchor distT="0" distB="0" distL="0" distR="0" simplePos="0" relativeHeight="251641856" behindDoc="1" locked="0" layoutInCell="1" allowOverlap="1">
            <wp:simplePos x="0" y="0"/>
            <wp:positionH relativeFrom="page">
              <wp:posOffset>551180</wp:posOffset>
            </wp:positionH>
            <wp:positionV relativeFrom="paragraph">
              <wp:posOffset>158115</wp:posOffset>
            </wp:positionV>
            <wp:extent cx="6477000" cy="4591050"/>
            <wp:effectExtent l="0" t="0" r="0" b="0"/>
            <wp:wrapTopAndBottom/>
            <wp:docPr id="10" name="Imag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7000" cy="4591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11F2" w:rsidRDefault="008011F2">
      <w:pPr>
        <w:pStyle w:val="a3"/>
        <w:rPr>
          <w:sz w:val="19"/>
        </w:rPr>
        <w:sectPr w:rsidR="008011F2">
          <w:pgSz w:w="11910" w:h="16840"/>
          <w:pgMar w:top="640" w:right="566" w:bottom="940" w:left="708" w:header="0" w:footer="749" w:gutter="0"/>
          <w:cols w:space="720"/>
        </w:sectPr>
      </w:pPr>
    </w:p>
    <w:p w:rsidR="008011F2" w:rsidRDefault="00BC181D">
      <w:pPr>
        <w:spacing w:before="59"/>
        <w:ind w:left="1490" w:right="927"/>
        <w:jc w:val="center"/>
        <w:rPr>
          <w:b/>
          <w:sz w:val="27"/>
        </w:rPr>
      </w:pPr>
      <w:r>
        <w:rPr>
          <w:b/>
          <w:sz w:val="27"/>
        </w:rPr>
        <w:lastRenderedPageBreak/>
        <w:t>Графическая</w:t>
      </w:r>
      <w:r>
        <w:rPr>
          <w:b/>
          <w:spacing w:val="-10"/>
          <w:sz w:val="27"/>
        </w:rPr>
        <w:t xml:space="preserve"> </w:t>
      </w:r>
      <w:r>
        <w:rPr>
          <w:b/>
          <w:sz w:val="27"/>
        </w:rPr>
        <w:t>работа</w:t>
      </w:r>
      <w:r>
        <w:rPr>
          <w:b/>
          <w:spacing w:val="-10"/>
          <w:sz w:val="27"/>
        </w:rPr>
        <w:t xml:space="preserve"> </w:t>
      </w:r>
      <w:r>
        <w:rPr>
          <w:b/>
          <w:sz w:val="27"/>
        </w:rPr>
        <w:t>№</w:t>
      </w:r>
      <w:r>
        <w:rPr>
          <w:b/>
          <w:spacing w:val="-8"/>
          <w:sz w:val="27"/>
        </w:rPr>
        <w:t xml:space="preserve"> </w:t>
      </w:r>
      <w:r>
        <w:rPr>
          <w:b/>
          <w:spacing w:val="-10"/>
          <w:sz w:val="27"/>
        </w:rPr>
        <w:t>8</w:t>
      </w:r>
    </w:p>
    <w:p w:rsidR="008011F2" w:rsidRDefault="00BC181D">
      <w:pPr>
        <w:pStyle w:val="a3"/>
        <w:spacing w:before="241" w:line="276" w:lineRule="auto"/>
        <w:ind w:left="12"/>
      </w:pPr>
      <w:r>
        <w:t>Графическая</w:t>
      </w:r>
      <w:r>
        <w:rPr>
          <w:spacing w:val="-3"/>
        </w:rPr>
        <w:t xml:space="preserve"> </w:t>
      </w:r>
      <w:r>
        <w:t>работа</w:t>
      </w:r>
      <w:r>
        <w:rPr>
          <w:spacing w:val="-4"/>
        </w:rPr>
        <w:t xml:space="preserve"> </w:t>
      </w:r>
      <w:r>
        <w:t>№ 8</w:t>
      </w:r>
      <w:r>
        <w:rPr>
          <w:spacing w:val="-7"/>
        </w:rPr>
        <w:t xml:space="preserve"> </w:t>
      </w:r>
      <w:r>
        <w:t>включает</w:t>
      </w:r>
      <w:r>
        <w:rPr>
          <w:spacing w:val="-3"/>
        </w:rPr>
        <w:t xml:space="preserve"> </w:t>
      </w:r>
      <w:r>
        <w:t>задание</w:t>
      </w:r>
      <w:r>
        <w:rPr>
          <w:spacing w:val="-2"/>
        </w:rPr>
        <w:t xml:space="preserve"> </w:t>
      </w:r>
      <w:r>
        <w:t>вычерчивания</w:t>
      </w:r>
      <w:r>
        <w:rPr>
          <w:spacing w:val="-3"/>
        </w:rPr>
        <w:t xml:space="preserve"> </w:t>
      </w:r>
      <w:r>
        <w:t>изображений</w:t>
      </w:r>
      <w:r>
        <w:rPr>
          <w:spacing w:val="-6"/>
        </w:rPr>
        <w:t xml:space="preserve"> </w:t>
      </w:r>
      <w:r>
        <w:t>группы геометрических</w:t>
      </w:r>
      <w:r>
        <w:rPr>
          <w:spacing w:val="-5"/>
        </w:rPr>
        <w:t xml:space="preserve"> </w:t>
      </w:r>
      <w:r>
        <w:t>тел</w:t>
      </w:r>
      <w:r>
        <w:rPr>
          <w:spacing w:val="-3"/>
        </w:rPr>
        <w:t xml:space="preserve"> </w:t>
      </w:r>
      <w:r>
        <w:t xml:space="preserve">в </w:t>
      </w:r>
      <w:r>
        <w:rPr>
          <w:spacing w:val="-2"/>
        </w:rPr>
        <w:t>изометрии.</w:t>
      </w:r>
    </w:p>
    <w:p w:rsidR="008011F2" w:rsidRDefault="00BC181D">
      <w:pPr>
        <w:pStyle w:val="a3"/>
        <w:spacing w:before="200" w:line="276" w:lineRule="auto"/>
        <w:ind w:left="12" w:right="338"/>
      </w:pPr>
      <w:r>
        <w:t>Необходимые чертежные инструменты и принадлежности (приобретаются студентом): ватман формата</w:t>
      </w:r>
      <w:r>
        <w:rPr>
          <w:spacing w:val="-4"/>
        </w:rPr>
        <w:t xml:space="preserve"> </w:t>
      </w:r>
      <w:r>
        <w:t>А3,</w:t>
      </w:r>
      <w:r>
        <w:rPr>
          <w:spacing w:val="-1"/>
        </w:rPr>
        <w:t xml:space="preserve"> </w:t>
      </w:r>
      <w:r>
        <w:t>карандаши,</w:t>
      </w:r>
      <w:r>
        <w:rPr>
          <w:spacing w:val="-6"/>
        </w:rPr>
        <w:t xml:space="preserve"> </w:t>
      </w:r>
      <w:r>
        <w:t>карандашный</w:t>
      </w:r>
      <w:r>
        <w:rPr>
          <w:spacing w:val="-7"/>
        </w:rPr>
        <w:t xml:space="preserve"> </w:t>
      </w:r>
      <w:r>
        <w:t>ластик,</w:t>
      </w:r>
      <w:r>
        <w:rPr>
          <w:spacing w:val="-10"/>
        </w:rPr>
        <w:t xml:space="preserve"> </w:t>
      </w:r>
      <w:r>
        <w:t>циркуль,</w:t>
      </w:r>
      <w:r>
        <w:rPr>
          <w:spacing w:val="-1"/>
        </w:rPr>
        <w:t xml:space="preserve"> </w:t>
      </w:r>
      <w:r>
        <w:t>линейка,</w:t>
      </w:r>
      <w:r>
        <w:rPr>
          <w:spacing w:val="-6"/>
        </w:rPr>
        <w:t xml:space="preserve"> </w:t>
      </w:r>
      <w:r>
        <w:t>угольники,</w:t>
      </w:r>
      <w:r>
        <w:rPr>
          <w:spacing w:val="-6"/>
        </w:rPr>
        <w:t xml:space="preserve"> </w:t>
      </w:r>
      <w:r>
        <w:t>транспортир,</w:t>
      </w:r>
      <w:r>
        <w:rPr>
          <w:spacing w:val="-6"/>
        </w:rPr>
        <w:t xml:space="preserve"> </w:t>
      </w:r>
      <w:r>
        <w:t>заточка для карандашей.</w:t>
      </w:r>
    </w:p>
    <w:p w:rsidR="008011F2" w:rsidRDefault="00BC181D">
      <w:pPr>
        <w:pStyle w:val="a3"/>
        <w:spacing w:before="201" w:line="276" w:lineRule="auto"/>
        <w:ind w:left="12"/>
      </w:pPr>
      <w:r>
        <w:t>Раздаточный</w:t>
      </w:r>
      <w:r>
        <w:rPr>
          <w:spacing w:val="-3"/>
        </w:rPr>
        <w:t xml:space="preserve"> </w:t>
      </w:r>
      <w:r>
        <w:t>материал:</w:t>
      </w:r>
      <w:r>
        <w:rPr>
          <w:spacing w:val="-7"/>
        </w:rPr>
        <w:t xml:space="preserve"> </w:t>
      </w:r>
      <w:r>
        <w:t>плакат</w:t>
      </w:r>
      <w:r>
        <w:rPr>
          <w:spacing w:val="-3"/>
        </w:rPr>
        <w:t xml:space="preserve"> </w:t>
      </w:r>
      <w:r>
        <w:t>учебный,</w:t>
      </w:r>
      <w:r>
        <w:rPr>
          <w:spacing w:val="-2"/>
        </w:rPr>
        <w:t xml:space="preserve"> </w:t>
      </w:r>
      <w:r>
        <w:t>учебник</w:t>
      </w:r>
      <w:r>
        <w:rPr>
          <w:spacing w:val="-5"/>
        </w:rPr>
        <w:t xml:space="preserve"> </w:t>
      </w:r>
      <w:r>
        <w:t>«Инженерная</w:t>
      </w:r>
      <w:r>
        <w:rPr>
          <w:spacing w:val="-3"/>
        </w:rPr>
        <w:t xml:space="preserve"> </w:t>
      </w:r>
      <w:r>
        <w:t>графика»</w:t>
      </w:r>
      <w:r>
        <w:rPr>
          <w:spacing w:val="-8"/>
        </w:rPr>
        <w:t xml:space="preserve"> </w:t>
      </w:r>
      <w:r>
        <w:t>,</w:t>
      </w:r>
      <w:r>
        <w:rPr>
          <w:spacing w:val="-2"/>
        </w:rPr>
        <w:t xml:space="preserve"> </w:t>
      </w:r>
      <w:r>
        <w:t>Сборник</w:t>
      </w:r>
      <w:r>
        <w:rPr>
          <w:spacing w:val="-10"/>
        </w:rPr>
        <w:t xml:space="preserve"> </w:t>
      </w:r>
      <w:r>
        <w:t>заданий</w:t>
      </w:r>
      <w:r>
        <w:rPr>
          <w:spacing w:val="-7"/>
        </w:rPr>
        <w:t xml:space="preserve"> </w:t>
      </w:r>
      <w:r>
        <w:t>по инженерной графике .</w:t>
      </w:r>
    </w:p>
    <w:p w:rsidR="008011F2" w:rsidRDefault="00BC181D">
      <w:pPr>
        <w:pStyle w:val="a3"/>
        <w:spacing w:before="201"/>
        <w:ind w:right="144"/>
        <w:jc w:val="center"/>
      </w:pPr>
      <w:r>
        <w:t>Время</w:t>
      </w:r>
      <w:r>
        <w:rPr>
          <w:spacing w:val="-1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Графической</w:t>
      </w:r>
      <w:r>
        <w:rPr>
          <w:spacing w:val="1"/>
        </w:rPr>
        <w:t xml:space="preserve"> </w:t>
      </w:r>
      <w:r>
        <w:t>работы</w:t>
      </w:r>
      <w:r>
        <w:rPr>
          <w:spacing w:val="-1"/>
        </w:rPr>
        <w:t xml:space="preserve"> </w:t>
      </w:r>
      <w:r>
        <w:t>№</w:t>
      </w:r>
      <w:r>
        <w:rPr>
          <w:spacing w:val="2"/>
        </w:rPr>
        <w:t xml:space="preserve"> </w:t>
      </w:r>
      <w:r>
        <w:t>8</w:t>
      </w:r>
      <w:r>
        <w:rPr>
          <w:spacing w:val="-5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2 учебных</w:t>
      </w:r>
      <w:r>
        <w:rPr>
          <w:spacing w:val="-4"/>
        </w:rPr>
        <w:t xml:space="preserve"> </w:t>
      </w:r>
      <w:r>
        <w:rPr>
          <w:spacing w:val="-2"/>
        </w:rPr>
        <w:t>часа.</w:t>
      </w:r>
    </w:p>
    <w:p w:rsidR="008011F2" w:rsidRDefault="00BC181D">
      <w:pPr>
        <w:pStyle w:val="a3"/>
        <w:spacing w:before="242"/>
        <w:ind w:left="12"/>
      </w:pPr>
      <w:r>
        <w:t>Примеры</w:t>
      </w:r>
      <w:r>
        <w:rPr>
          <w:spacing w:val="-4"/>
        </w:rPr>
        <w:t xml:space="preserve"> </w:t>
      </w:r>
      <w:r>
        <w:t>заданий</w:t>
      </w:r>
      <w:r>
        <w:rPr>
          <w:spacing w:val="-6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Графическо</w:t>
      </w:r>
      <w:r>
        <w:t>й</w:t>
      </w:r>
      <w:r>
        <w:rPr>
          <w:spacing w:val="-1"/>
        </w:rPr>
        <w:t xml:space="preserve"> </w:t>
      </w:r>
      <w:r>
        <w:t>работы</w:t>
      </w:r>
      <w:r>
        <w:rPr>
          <w:spacing w:val="-6"/>
        </w:rPr>
        <w:t xml:space="preserve"> </w:t>
      </w:r>
      <w:r>
        <w:t>№</w:t>
      </w:r>
      <w:r>
        <w:rPr>
          <w:spacing w:val="5"/>
        </w:rPr>
        <w:t xml:space="preserve"> </w:t>
      </w:r>
      <w:r>
        <w:t>8</w:t>
      </w:r>
      <w:r>
        <w:rPr>
          <w:spacing w:val="-7"/>
        </w:rPr>
        <w:t xml:space="preserve"> </w:t>
      </w:r>
      <w:r>
        <w:t>приведены</w:t>
      </w:r>
      <w:r>
        <w:rPr>
          <w:spacing w:val="-5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рисунке</w:t>
      </w:r>
      <w:r>
        <w:rPr>
          <w:spacing w:val="-3"/>
        </w:rPr>
        <w:t xml:space="preserve"> </w:t>
      </w:r>
      <w:r>
        <w:rPr>
          <w:spacing w:val="-2"/>
        </w:rPr>
        <w:t>ниже.</w:t>
      </w:r>
    </w:p>
    <w:p w:rsidR="008011F2" w:rsidRDefault="008011F2">
      <w:pPr>
        <w:pStyle w:val="a3"/>
        <w:rPr>
          <w:sz w:val="20"/>
        </w:rPr>
      </w:pPr>
    </w:p>
    <w:p w:rsidR="008011F2" w:rsidRDefault="008011F2">
      <w:pPr>
        <w:pStyle w:val="a3"/>
        <w:rPr>
          <w:sz w:val="20"/>
        </w:rPr>
      </w:pPr>
    </w:p>
    <w:p w:rsidR="008011F2" w:rsidRDefault="008011F2">
      <w:pPr>
        <w:pStyle w:val="a3"/>
        <w:rPr>
          <w:sz w:val="20"/>
        </w:rPr>
      </w:pPr>
    </w:p>
    <w:p w:rsidR="008011F2" w:rsidRDefault="008011F2">
      <w:pPr>
        <w:pStyle w:val="a3"/>
        <w:rPr>
          <w:sz w:val="20"/>
        </w:rPr>
      </w:pPr>
    </w:p>
    <w:p w:rsidR="008011F2" w:rsidRDefault="00BC181D">
      <w:pPr>
        <w:pStyle w:val="a3"/>
        <w:spacing w:before="107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42880" behindDoc="1" locked="0" layoutInCell="1" allowOverlap="1">
            <wp:simplePos x="0" y="0"/>
            <wp:positionH relativeFrom="page">
              <wp:posOffset>476250</wp:posOffset>
            </wp:positionH>
            <wp:positionV relativeFrom="paragraph">
              <wp:posOffset>229235</wp:posOffset>
            </wp:positionV>
            <wp:extent cx="6643370" cy="3942080"/>
            <wp:effectExtent l="0" t="0" r="0" b="0"/>
            <wp:wrapTopAndBottom/>
            <wp:docPr id="11" name="Imag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3683" cy="39419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11F2" w:rsidRDefault="008011F2">
      <w:pPr>
        <w:pStyle w:val="a3"/>
      </w:pPr>
    </w:p>
    <w:p w:rsidR="008011F2" w:rsidRDefault="008011F2">
      <w:pPr>
        <w:pStyle w:val="a3"/>
        <w:spacing w:before="210"/>
      </w:pPr>
    </w:p>
    <w:p w:rsidR="008011F2" w:rsidRDefault="00BC181D">
      <w:pPr>
        <w:pStyle w:val="4"/>
      </w:pPr>
      <w:r>
        <w:t>Самостоятельная</w:t>
      </w:r>
      <w:r>
        <w:rPr>
          <w:spacing w:val="-3"/>
        </w:rPr>
        <w:t xml:space="preserve"> </w:t>
      </w:r>
      <w:r>
        <w:rPr>
          <w:spacing w:val="-2"/>
        </w:rPr>
        <w:t>работа</w:t>
      </w:r>
    </w:p>
    <w:p w:rsidR="008011F2" w:rsidRDefault="00BC181D">
      <w:pPr>
        <w:pStyle w:val="a3"/>
        <w:spacing w:before="36" w:line="276" w:lineRule="auto"/>
        <w:ind w:left="12"/>
      </w:pPr>
      <w:r>
        <w:t>Построение комплексных чертежей точек по их координатам. Проекции прямой. Нахождение натуральной</w:t>
      </w:r>
      <w:r>
        <w:rPr>
          <w:spacing w:val="-5"/>
        </w:rPr>
        <w:t xml:space="preserve"> </w:t>
      </w:r>
      <w:r>
        <w:t>величины</w:t>
      </w:r>
      <w:r>
        <w:rPr>
          <w:spacing w:val="-4"/>
        </w:rPr>
        <w:t xml:space="preserve"> </w:t>
      </w:r>
      <w:r>
        <w:t>отрезка</w:t>
      </w:r>
      <w:r>
        <w:rPr>
          <w:spacing w:val="-2"/>
        </w:rPr>
        <w:t xml:space="preserve"> </w:t>
      </w:r>
      <w:r>
        <w:t>способами</w:t>
      </w:r>
      <w:r>
        <w:rPr>
          <w:spacing w:val="-5"/>
        </w:rPr>
        <w:t xml:space="preserve"> </w:t>
      </w:r>
      <w:r>
        <w:t>вращения</w:t>
      </w:r>
      <w:r>
        <w:rPr>
          <w:spacing w:val="-6"/>
        </w:rPr>
        <w:t xml:space="preserve"> </w:t>
      </w:r>
      <w:r>
        <w:t>и перемены</w:t>
      </w:r>
      <w:r>
        <w:rPr>
          <w:spacing w:val="-4"/>
        </w:rPr>
        <w:t xml:space="preserve"> </w:t>
      </w:r>
      <w:r>
        <w:t>плоскостей</w:t>
      </w:r>
      <w:r>
        <w:rPr>
          <w:spacing w:val="-5"/>
        </w:rPr>
        <w:t xml:space="preserve"> </w:t>
      </w:r>
      <w:r>
        <w:t>проекции. Построение</w:t>
      </w:r>
      <w:r>
        <w:rPr>
          <w:spacing w:val="-7"/>
        </w:rPr>
        <w:t xml:space="preserve"> </w:t>
      </w:r>
      <w:r>
        <w:t xml:space="preserve">в </w:t>
      </w:r>
      <w:r>
        <w:t>изометрии плоских фигур: треугольника, шестиугольника, круга и др.</w:t>
      </w:r>
    </w:p>
    <w:p w:rsidR="008011F2" w:rsidRDefault="008011F2">
      <w:pPr>
        <w:pStyle w:val="a3"/>
        <w:spacing w:line="276" w:lineRule="auto"/>
        <w:sectPr w:rsidR="008011F2">
          <w:pgSz w:w="11910" w:h="16840"/>
          <w:pgMar w:top="640" w:right="566" w:bottom="940" w:left="708" w:header="0" w:footer="749" w:gutter="0"/>
          <w:cols w:space="720"/>
        </w:sectPr>
      </w:pPr>
    </w:p>
    <w:p w:rsidR="008011F2" w:rsidRDefault="00BC181D">
      <w:pPr>
        <w:pStyle w:val="4"/>
        <w:spacing w:before="98"/>
      </w:pPr>
      <w:r>
        <w:lastRenderedPageBreak/>
        <w:t>Тема</w:t>
      </w:r>
      <w:r>
        <w:rPr>
          <w:spacing w:val="-4"/>
        </w:rPr>
        <w:t xml:space="preserve"> </w:t>
      </w:r>
      <w:r>
        <w:t>2.6. Сечение</w:t>
      </w:r>
      <w:r>
        <w:rPr>
          <w:spacing w:val="-1"/>
        </w:rPr>
        <w:t xml:space="preserve"> </w:t>
      </w:r>
      <w:r>
        <w:t>геометрических</w:t>
      </w:r>
      <w:r>
        <w:rPr>
          <w:spacing w:val="-6"/>
        </w:rPr>
        <w:t xml:space="preserve"> </w:t>
      </w:r>
      <w:r>
        <w:t>тел</w:t>
      </w:r>
      <w:r>
        <w:rPr>
          <w:spacing w:val="-5"/>
        </w:rPr>
        <w:t xml:space="preserve"> </w:t>
      </w:r>
      <w:r>
        <w:rPr>
          <w:spacing w:val="-2"/>
        </w:rPr>
        <w:t>плоскостями</w:t>
      </w:r>
    </w:p>
    <w:p w:rsidR="008011F2" w:rsidRDefault="00BC181D">
      <w:pPr>
        <w:spacing w:before="244"/>
        <w:ind w:left="3627"/>
        <w:rPr>
          <w:b/>
          <w:sz w:val="27"/>
        </w:rPr>
      </w:pPr>
      <w:r>
        <w:rPr>
          <w:b/>
          <w:sz w:val="27"/>
        </w:rPr>
        <w:t>Графические</w:t>
      </w:r>
      <w:r>
        <w:rPr>
          <w:b/>
          <w:spacing w:val="-7"/>
          <w:sz w:val="27"/>
        </w:rPr>
        <w:t xml:space="preserve"> </w:t>
      </w:r>
      <w:r>
        <w:rPr>
          <w:b/>
          <w:sz w:val="27"/>
        </w:rPr>
        <w:t>работы</w:t>
      </w:r>
      <w:r>
        <w:rPr>
          <w:b/>
          <w:spacing w:val="-5"/>
          <w:sz w:val="27"/>
        </w:rPr>
        <w:t xml:space="preserve"> </w:t>
      </w:r>
      <w:r>
        <w:rPr>
          <w:b/>
          <w:sz w:val="27"/>
        </w:rPr>
        <w:t>№</w:t>
      </w:r>
      <w:r>
        <w:rPr>
          <w:b/>
          <w:spacing w:val="-8"/>
          <w:sz w:val="27"/>
        </w:rPr>
        <w:t xml:space="preserve"> </w:t>
      </w:r>
      <w:r>
        <w:rPr>
          <w:b/>
          <w:sz w:val="27"/>
        </w:rPr>
        <w:t>9,</w:t>
      </w:r>
      <w:r>
        <w:rPr>
          <w:b/>
          <w:spacing w:val="-7"/>
          <w:sz w:val="27"/>
        </w:rPr>
        <w:t xml:space="preserve"> </w:t>
      </w:r>
      <w:r>
        <w:rPr>
          <w:b/>
          <w:sz w:val="27"/>
        </w:rPr>
        <w:t>10,</w:t>
      </w:r>
      <w:r>
        <w:rPr>
          <w:b/>
          <w:spacing w:val="-3"/>
          <w:sz w:val="27"/>
        </w:rPr>
        <w:t xml:space="preserve"> </w:t>
      </w:r>
      <w:r>
        <w:rPr>
          <w:b/>
          <w:spacing w:val="-5"/>
          <w:sz w:val="27"/>
        </w:rPr>
        <w:t>11</w:t>
      </w:r>
    </w:p>
    <w:p w:rsidR="008011F2" w:rsidRDefault="00BC181D">
      <w:pPr>
        <w:pStyle w:val="a3"/>
        <w:spacing w:before="240" w:line="276" w:lineRule="auto"/>
        <w:ind w:left="12" w:right="338"/>
      </w:pPr>
      <w:r>
        <w:t>Графические</w:t>
      </w:r>
      <w:r>
        <w:rPr>
          <w:spacing w:val="-4"/>
        </w:rPr>
        <w:t xml:space="preserve"> </w:t>
      </w:r>
      <w:r>
        <w:t>работы</w:t>
      </w:r>
      <w:r>
        <w:rPr>
          <w:spacing w:val="-1"/>
        </w:rPr>
        <w:t xml:space="preserve"> </w:t>
      </w:r>
      <w:r>
        <w:t>№</w:t>
      </w:r>
      <w:r>
        <w:rPr>
          <w:spacing w:val="-6"/>
        </w:rPr>
        <w:t xml:space="preserve"> </w:t>
      </w:r>
      <w:r>
        <w:t>9-11</w:t>
      </w:r>
      <w:r>
        <w:rPr>
          <w:spacing w:val="-7"/>
        </w:rPr>
        <w:t xml:space="preserve"> </w:t>
      </w:r>
      <w:r>
        <w:t>включают</w:t>
      </w:r>
      <w:r>
        <w:rPr>
          <w:spacing w:val="-2"/>
        </w:rPr>
        <w:t xml:space="preserve"> </w:t>
      </w:r>
      <w:r>
        <w:t>построение</w:t>
      </w:r>
      <w:r>
        <w:rPr>
          <w:spacing w:val="-3"/>
        </w:rPr>
        <w:t xml:space="preserve"> </w:t>
      </w:r>
      <w:r>
        <w:t>комплексных</w:t>
      </w:r>
      <w:r>
        <w:rPr>
          <w:spacing w:val="-7"/>
        </w:rPr>
        <w:t xml:space="preserve"> </w:t>
      </w:r>
      <w:r>
        <w:t>чертежей</w:t>
      </w:r>
      <w:r>
        <w:rPr>
          <w:spacing w:val="-2"/>
        </w:rPr>
        <w:t xml:space="preserve"> </w:t>
      </w:r>
      <w:r>
        <w:t>усеченных геометрических</w:t>
      </w:r>
      <w:r>
        <w:t xml:space="preserve"> тел, натуральной величины фигуры сечения.</w:t>
      </w:r>
    </w:p>
    <w:p w:rsidR="008011F2" w:rsidRDefault="00BC181D">
      <w:pPr>
        <w:pStyle w:val="a3"/>
        <w:spacing w:before="201" w:line="276" w:lineRule="auto"/>
        <w:ind w:left="12" w:right="338"/>
      </w:pPr>
      <w:r>
        <w:t>Необходимые чертежные инструменты и принадлежности (приобретаются студентом): ватман формата</w:t>
      </w:r>
      <w:r>
        <w:rPr>
          <w:spacing w:val="-4"/>
        </w:rPr>
        <w:t xml:space="preserve"> </w:t>
      </w:r>
      <w:r>
        <w:t>А3</w:t>
      </w:r>
      <w:r>
        <w:rPr>
          <w:spacing w:val="-3"/>
        </w:rPr>
        <w:t xml:space="preserve"> </w:t>
      </w:r>
      <w:r>
        <w:t>(3</w:t>
      </w:r>
      <w:r>
        <w:rPr>
          <w:spacing w:val="-8"/>
        </w:rPr>
        <w:t xml:space="preserve"> </w:t>
      </w:r>
      <w:r>
        <w:t>листа),</w:t>
      </w:r>
      <w:r>
        <w:rPr>
          <w:spacing w:val="-6"/>
        </w:rPr>
        <w:t xml:space="preserve"> </w:t>
      </w:r>
      <w:r>
        <w:t>карандаши,</w:t>
      </w:r>
      <w:r>
        <w:rPr>
          <w:spacing w:val="-6"/>
        </w:rPr>
        <w:t xml:space="preserve"> </w:t>
      </w:r>
      <w:r>
        <w:t>карандашный</w:t>
      </w:r>
      <w:r>
        <w:rPr>
          <w:spacing w:val="-3"/>
        </w:rPr>
        <w:t xml:space="preserve"> </w:t>
      </w:r>
      <w:r>
        <w:t>ластик,</w:t>
      </w:r>
      <w:r>
        <w:rPr>
          <w:spacing w:val="-6"/>
        </w:rPr>
        <w:t xml:space="preserve"> </w:t>
      </w:r>
      <w:r>
        <w:t>циркуль,</w:t>
      </w:r>
      <w:r>
        <w:rPr>
          <w:spacing w:val="-2"/>
        </w:rPr>
        <w:t xml:space="preserve"> </w:t>
      </w:r>
      <w:r>
        <w:t>линейка,</w:t>
      </w:r>
      <w:r>
        <w:rPr>
          <w:spacing w:val="-2"/>
        </w:rPr>
        <w:t xml:space="preserve"> </w:t>
      </w:r>
      <w:r>
        <w:t>угольники, транспортир, заточка для карандашей.</w:t>
      </w:r>
    </w:p>
    <w:p w:rsidR="008011F2" w:rsidRDefault="00BC181D">
      <w:pPr>
        <w:pStyle w:val="a3"/>
        <w:spacing w:before="200" w:line="276" w:lineRule="auto"/>
        <w:ind w:left="12"/>
      </w:pPr>
      <w:r>
        <w:t>Раздаточный</w:t>
      </w:r>
      <w:r>
        <w:rPr>
          <w:spacing w:val="-3"/>
        </w:rPr>
        <w:t xml:space="preserve"> </w:t>
      </w:r>
      <w:r>
        <w:t>материал:</w:t>
      </w:r>
      <w:r>
        <w:rPr>
          <w:spacing w:val="-7"/>
        </w:rPr>
        <w:t xml:space="preserve"> </w:t>
      </w:r>
      <w:r>
        <w:t>плакат</w:t>
      </w:r>
      <w:r>
        <w:rPr>
          <w:spacing w:val="-4"/>
        </w:rPr>
        <w:t xml:space="preserve"> </w:t>
      </w:r>
      <w:r>
        <w:t>учебный,</w:t>
      </w:r>
      <w:r>
        <w:rPr>
          <w:spacing w:val="-2"/>
        </w:rPr>
        <w:t xml:space="preserve"> </w:t>
      </w:r>
      <w:r>
        <w:t>учебник</w:t>
      </w:r>
      <w:r>
        <w:rPr>
          <w:spacing w:val="-6"/>
        </w:rPr>
        <w:t xml:space="preserve"> </w:t>
      </w:r>
      <w:r>
        <w:t>«Инженерная</w:t>
      </w:r>
      <w:r>
        <w:rPr>
          <w:spacing w:val="-4"/>
        </w:rPr>
        <w:t xml:space="preserve"> </w:t>
      </w:r>
      <w:r>
        <w:t>графика»</w:t>
      </w:r>
      <w:r>
        <w:rPr>
          <w:spacing w:val="-8"/>
        </w:rPr>
        <w:t xml:space="preserve"> </w:t>
      </w:r>
      <w:r>
        <w:t>(1),</w:t>
      </w:r>
      <w:r>
        <w:rPr>
          <w:spacing w:val="-2"/>
        </w:rPr>
        <w:t xml:space="preserve"> </w:t>
      </w:r>
      <w:r>
        <w:t>Сборник</w:t>
      </w:r>
      <w:r>
        <w:rPr>
          <w:spacing w:val="-9"/>
        </w:rPr>
        <w:t xml:space="preserve"> </w:t>
      </w:r>
      <w:r>
        <w:t>заданий</w:t>
      </w:r>
      <w:r>
        <w:rPr>
          <w:spacing w:val="-3"/>
        </w:rPr>
        <w:t xml:space="preserve"> </w:t>
      </w:r>
      <w:r>
        <w:t>по инженерной графике (2).</w:t>
      </w:r>
    </w:p>
    <w:p w:rsidR="008011F2" w:rsidRDefault="00BC181D">
      <w:pPr>
        <w:pStyle w:val="a3"/>
        <w:spacing w:before="201"/>
        <w:ind w:right="148"/>
        <w:jc w:val="center"/>
      </w:pPr>
      <w:r>
        <w:t>Время</w:t>
      </w:r>
      <w:r>
        <w:rPr>
          <w:spacing w:val="-3"/>
        </w:rPr>
        <w:t xml:space="preserve"> </w:t>
      </w:r>
      <w:r>
        <w:t>выполнения</w:t>
      </w:r>
      <w:r>
        <w:rPr>
          <w:spacing w:val="-4"/>
        </w:rPr>
        <w:t xml:space="preserve"> </w:t>
      </w:r>
      <w:r>
        <w:t>каждой</w:t>
      </w:r>
      <w:r>
        <w:rPr>
          <w:spacing w:val="-4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Графических</w:t>
      </w:r>
      <w:r>
        <w:rPr>
          <w:spacing w:val="-5"/>
        </w:rPr>
        <w:t xml:space="preserve"> </w:t>
      </w:r>
      <w:r>
        <w:t>работ</w:t>
      </w:r>
      <w:r>
        <w:rPr>
          <w:spacing w:val="-3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9,</w:t>
      </w:r>
      <w:r>
        <w:rPr>
          <w:spacing w:val="1"/>
        </w:rPr>
        <w:t xml:space="preserve"> </w:t>
      </w:r>
      <w:r>
        <w:t>10,</w:t>
      </w:r>
      <w:r>
        <w:rPr>
          <w:spacing w:val="2"/>
        </w:rPr>
        <w:t xml:space="preserve"> </w:t>
      </w:r>
      <w:r>
        <w:t>11</w:t>
      </w:r>
      <w:r>
        <w:rPr>
          <w:spacing w:val="-3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2 учебных</w:t>
      </w:r>
      <w:r>
        <w:rPr>
          <w:spacing w:val="-4"/>
        </w:rPr>
        <w:t xml:space="preserve"> </w:t>
      </w:r>
      <w:r>
        <w:rPr>
          <w:spacing w:val="-2"/>
        </w:rPr>
        <w:t>часа.</w:t>
      </w:r>
    </w:p>
    <w:p w:rsidR="008011F2" w:rsidRDefault="00BC181D">
      <w:pPr>
        <w:pStyle w:val="a3"/>
        <w:spacing w:before="238"/>
        <w:ind w:left="12"/>
      </w:pPr>
      <w:r>
        <w:t>Пример</w:t>
      </w:r>
      <w:r>
        <w:rPr>
          <w:spacing w:val="-4"/>
        </w:rPr>
        <w:t xml:space="preserve"> </w:t>
      </w:r>
      <w:r>
        <w:t>задания</w:t>
      </w:r>
      <w:r>
        <w:rPr>
          <w:spacing w:val="-2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Графических</w:t>
      </w:r>
      <w:r>
        <w:rPr>
          <w:spacing w:val="-2"/>
        </w:rPr>
        <w:t xml:space="preserve"> </w:t>
      </w:r>
      <w:r>
        <w:t>работ №</w:t>
      </w:r>
      <w:r>
        <w:rPr>
          <w:spacing w:val="-5"/>
        </w:rPr>
        <w:t xml:space="preserve"> </w:t>
      </w:r>
      <w:r>
        <w:t>9-11</w:t>
      </w:r>
      <w:r>
        <w:rPr>
          <w:spacing w:val="-5"/>
        </w:rPr>
        <w:t xml:space="preserve"> </w:t>
      </w:r>
      <w:r>
        <w:t>приведен на</w:t>
      </w:r>
      <w:r>
        <w:rPr>
          <w:spacing w:val="-2"/>
        </w:rPr>
        <w:t xml:space="preserve"> </w:t>
      </w:r>
      <w:r>
        <w:t>рисунке</w:t>
      </w:r>
      <w:r>
        <w:rPr>
          <w:spacing w:val="-2"/>
        </w:rPr>
        <w:t xml:space="preserve"> ниже.</w:t>
      </w:r>
    </w:p>
    <w:p w:rsidR="008011F2" w:rsidRDefault="00BC181D">
      <w:pPr>
        <w:pStyle w:val="a3"/>
        <w:spacing w:before="7"/>
        <w:rPr>
          <w:sz w:val="19"/>
        </w:rPr>
      </w:pPr>
      <w:r>
        <w:rPr>
          <w:noProof/>
          <w:sz w:val="19"/>
          <w:lang w:eastAsia="ru-RU"/>
        </w:rPr>
        <w:drawing>
          <wp:anchor distT="0" distB="0" distL="0" distR="0" simplePos="0" relativeHeight="251643904" behindDoc="1" locked="0" layoutInCell="1" allowOverlap="1">
            <wp:simplePos x="0" y="0"/>
            <wp:positionH relativeFrom="page">
              <wp:posOffset>646430</wp:posOffset>
            </wp:positionH>
            <wp:positionV relativeFrom="paragraph">
              <wp:posOffset>158750</wp:posOffset>
            </wp:positionV>
            <wp:extent cx="6172200" cy="3352800"/>
            <wp:effectExtent l="0" t="0" r="0" b="0"/>
            <wp:wrapTopAndBottom/>
            <wp:docPr id="12" name="Imag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3352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11F2" w:rsidRDefault="00BC181D">
      <w:pPr>
        <w:spacing w:before="259"/>
        <w:ind w:left="1490" w:right="927"/>
        <w:jc w:val="center"/>
        <w:rPr>
          <w:b/>
          <w:sz w:val="27"/>
        </w:rPr>
      </w:pPr>
      <w:r>
        <w:rPr>
          <w:b/>
          <w:sz w:val="27"/>
        </w:rPr>
        <w:t>Графическая</w:t>
      </w:r>
      <w:r>
        <w:rPr>
          <w:b/>
          <w:spacing w:val="-10"/>
          <w:sz w:val="27"/>
        </w:rPr>
        <w:t xml:space="preserve"> </w:t>
      </w:r>
      <w:r>
        <w:rPr>
          <w:b/>
          <w:sz w:val="27"/>
        </w:rPr>
        <w:t>работа</w:t>
      </w:r>
      <w:r>
        <w:rPr>
          <w:b/>
          <w:spacing w:val="-10"/>
          <w:sz w:val="27"/>
        </w:rPr>
        <w:t xml:space="preserve"> </w:t>
      </w:r>
      <w:r>
        <w:rPr>
          <w:b/>
          <w:sz w:val="27"/>
        </w:rPr>
        <w:t>№</w:t>
      </w:r>
      <w:r>
        <w:rPr>
          <w:b/>
          <w:spacing w:val="-8"/>
          <w:sz w:val="27"/>
        </w:rPr>
        <w:t xml:space="preserve"> </w:t>
      </w:r>
      <w:r>
        <w:rPr>
          <w:b/>
          <w:spacing w:val="-5"/>
          <w:sz w:val="27"/>
        </w:rPr>
        <w:t>12</w:t>
      </w:r>
    </w:p>
    <w:p w:rsidR="008011F2" w:rsidRDefault="00BC181D">
      <w:pPr>
        <w:pStyle w:val="a3"/>
        <w:spacing w:before="240" w:line="276" w:lineRule="auto"/>
        <w:ind w:left="12"/>
      </w:pPr>
      <w:r>
        <w:t>Графическая</w:t>
      </w:r>
      <w:r>
        <w:rPr>
          <w:spacing w:val="-2"/>
        </w:rPr>
        <w:t xml:space="preserve"> </w:t>
      </w:r>
      <w:r>
        <w:t>работа</w:t>
      </w:r>
      <w:r>
        <w:rPr>
          <w:spacing w:val="-3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12</w:t>
      </w:r>
      <w:r>
        <w:rPr>
          <w:spacing w:val="-7"/>
        </w:rPr>
        <w:t xml:space="preserve"> </w:t>
      </w:r>
      <w:r>
        <w:t>включает</w:t>
      </w:r>
      <w:r>
        <w:rPr>
          <w:spacing w:val="-2"/>
        </w:rPr>
        <w:t xml:space="preserve"> </w:t>
      </w:r>
      <w:r>
        <w:t>построение</w:t>
      </w:r>
      <w:r>
        <w:rPr>
          <w:spacing w:val="-8"/>
        </w:rPr>
        <w:t xml:space="preserve"> </w:t>
      </w:r>
      <w:r>
        <w:t>развертки</w:t>
      </w:r>
      <w:r>
        <w:rPr>
          <w:spacing w:val="-6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аксонометрической</w:t>
      </w:r>
      <w:r>
        <w:rPr>
          <w:spacing w:val="-1"/>
        </w:rPr>
        <w:t xml:space="preserve"> </w:t>
      </w:r>
      <w:r>
        <w:t>проекции</w:t>
      </w:r>
      <w:r>
        <w:rPr>
          <w:spacing w:val="-1"/>
        </w:rPr>
        <w:t xml:space="preserve"> </w:t>
      </w:r>
      <w:r>
        <w:t>усеченных тел (призмы, цилиндра, пирамиды, конуса, тора, шара и т. п.).</w:t>
      </w:r>
    </w:p>
    <w:p w:rsidR="008011F2" w:rsidRDefault="00BC181D">
      <w:pPr>
        <w:pStyle w:val="a3"/>
        <w:spacing w:before="201" w:line="276" w:lineRule="auto"/>
        <w:ind w:left="12" w:right="338"/>
      </w:pPr>
      <w:r>
        <w:t xml:space="preserve">Необходимые чертежные инструменты и принадлежности </w:t>
      </w:r>
      <w:r>
        <w:t>(приобретаются студентом): ватман формата</w:t>
      </w:r>
      <w:r>
        <w:rPr>
          <w:spacing w:val="-4"/>
        </w:rPr>
        <w:t xml:space="preserve"> </w:t>
      </w:r>
      <w:r>
        <w:t>А3,</w:t>
      </w:r>
      <w:r>
        <w:rPr>
          <w:spacing w:val="-1"/>
        </w:rPr>
        <w:t xml:space="preserve"> </w:t>
      </w:r>
      <w:r>
        <w:t>карандаши,</w:t>
      </w:r>
      <w:r>
        <w:rPr>
          <w:spacing w:val="-6"/>
        </w:rPr>
        <w:t xml:space="preserve"> </w:t>
      </w:r>
      <w:r>
        <w:t>карандашный</w:t>
      </w:r>
      <w:r>
        <w:rPr>
          <w:spacing w:val="-7"/>
        </w:rPr>
        <w:t xml:space="preserve"> </w:t>
      </w:r>
      <w:r>
        <w:t>ластик,</w:t>
      </w:r>
      <w:r>
        <w:rPr>
          <w:spacing w:val="-10"/>
        </w:rPr>
        <w:t xml:space="preserve"> </w:t>
      </w:r>
      <w:r>
        <w:t>циркуль,</w:t>
      </w:r>
      <w:r>
        <w:rPr>
          <w:spacing w:val="-1"/>
        </w:rPr>
        <w:t xml:space="preserve"> </w:t>
      </w:r>
      <w:r>
        <w:t>линейка,</w:t>
      </w:r>
      <w:r>
        <w:rPr>
          <w:spacing w:val="-6"/>
        </w:rPr>
        <w:t xml:space="preserve"> </w:t>
      </w:r>
      <w:r>
        <w:t>угольники,</w:t>
      </w:r>
      <w:r>
        <w:rPr>
          <w:spacing w:val="-6"/>
        </w:rPr>
        <w:t xml:space="preserve"> </w:t>
      </w:r>
      <w:r>
        <w:t>транспортир,</w:t>
      </w:r>
      <w:r>
        <w:rPr>
          <w:spacing w:val="-6"/>
        </w:rPr>
        <w:t xml:space="preserve"> </w:t>
      </w:r>
      <w:r>
        <w:t>заточка для карандашей. Раздаточный материал тот же, что и для предыдущих контрольных работ.</w:t>
      </w:r>
    </w:p>
    <w:p w:rsidR="008011F2" w:rsidRDefault="00BC181D">
      <w:pPr>
        <w:pStyle w:val="a3"/>
        <w:spacing w:before="200"/>
        <w:ind w:right="149"/>
        <w:jc w:val="center"/>
      </w:pPr>
      <w:r>
        <w:t>Время</w:t>
      </w:r>
      <w:r>
        <w:rPr>
          <w:spacing w:val="59"/>
        </w:rPr>
        <w:t xml:space="preserve"> </w:t>
      </w:r>
      <w:r>
        <w:t>выполнения Графической</w:t>
      </w:r>
      <w:r>
        <w:rPr>
          <w:spacing w:val="-5"/>
        </w:rPr>
        <w:t xml:space="preserve"> </w:t>
      </w:r>
      <w:r>
        <w:t>работы №</w:t>
      </w:r>
      <w:r>
        <w:rPr>
          <w:spacing w:val="-4"/>
        </w:rPr>
        <w:t xml:space="preserve"> </w:t>
      </w:r>
      <w:r>
        <w:t>12</w:t>
      </w:r>
      <w:r>
        <w:rPr>
          <w:spacing w:val="-3"/>
        </w:rPr>
        <w:t xml:space="preserve"> </w:t>
      </w:r>
      <w:r>
        <w:t>– 4</w:t>
      </w:r>
      <w:r>
        <w:rPr>
          <w:spacing w:val="-1"/>
        </w:rPr>
        <w:t xml:space="preserve"> </w:t>
      </w:r>
      <w:r>
        <w:t>учебных</w:t>
      </w:r>
      <w:r>
        <w:rPr>
          <w:spacing w:val="-5"/>
        </w:rPr>
        <w:t xml:space="preserve"> </w:t>
      </w:r>
      <w:r>
        <w:rPr>
          <w:spacing w:val="-2"/>
        </w:rPr>
        <w:t>часа.</w:t>
      </w:r>
    </w:p>
    <w:p w:rsidR="008011F2" w:rsidRDefault="00BC181D">
      <w:pPr>
        <w:pStyle w:val="a3"/>
        <w:spacing w:before="238"/>
        <w:ind w:left="12"/>
      </w:pPr>
      <w:r>
        <w:t>Пример</w:t>
      </w:r>
      <w:r>
        <w:rPr>
          <w:spacing w:val="-4"/>
        </w:rPr>
        <w:t xml:space="preserve"> </w:t>
      </w:r>
      <w:r>
        <w:t>задания</w:t>
      </w:r>
      <w:r>
        <w:rPr>
          <w:spacing w:val="-2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Графической</w:t>
      </w:r>
      <w:r>
        <w:rPr>
          <w:spacing w:val="-6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12</w:t>
      </w:r>
      <w:r>
        <w:rPr>
          <w:spacing w:val="-6"/>
        </w:rPr>
        <w:t xml:space="preserve"> </w:t>
      </w:r>
      <w:r>
        <w:t>приведен</w:t>
      </w:r>
      <w:r>
        <w:rPr>
          <w:spacing w:val="5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рисунке</w:t>
      </w:r>
      <w:r>
        <w:rPr>
          <w:spacing w:val="-2"/>
        </w:rPr>
        <w:t xml:space="preserve"> ниже.</w:t>
      </w:r>
    </w:p>
    <w:p w:rsidR="008011F2" w:rsidRDefault="008011F2">
      <w:pPr>
        <w:pStyle w:val="a3"/>
        <w:sectPr w:rsidR="008011F2">
          <w:pgSz w:w="11910" w:h="16840"/>
          <w:pgMar w:top="600" w:right="566" w:bottom="940" w:left="708" w:header="0" w:footer="749" w:gutter="0"/>
          <w:cols w:space="720"/>
        </w:sectPr>
      </w:pPr>
    </w:p>
    <w:p w:rsidR="008011F2" w:rsidRDefault="00BC181D">
      <w:pPr>
        <w:ind w:left="505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6066790" cy="3752850"/>
            <wp:effectExtent l="0" t="0" r="0" b="0"/>
            <wp:docPr id="13" name="Imag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67343" cy="3753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11F2" w:rsidRDefault="00BC181D">
      <w:pPr>
        <w:pStyle w:val="4"/>
        <w:spacing w:before="207"/>
      </w:pPr>
      <w:r>
        <w:t>Самостоятельная</w:t>
      </w:r>
      <w:r>
        <w:rPr>
          <w:spacing w:val="-3"/>
        </w:rPr>
        <w:t xml:space="preserve"> </w:t>
      </w:r>
      <w:r>
        <w:rPr>
          <w:spacing w:val="-2"/>
        </w:rPr>
        <w:t>работа</w:t>
      </w:r>
    </w:p>
    <w:p w:rsidR="008011F2" w:rsidRDefault="00BC181D">
      <w:pPr>
        <w:pStyle w:val="a3"/>
        <w:spacing w:before="36" w:line="280" w:lineRule="auto"/>
        <w:ind w:left="12" w:right="338"/>
      </w:pPr>
      <w:r>
        <w:t>Выполнение</w:t>
      </w:r>
      <w:r>
        <w:rPr>
          <w:spacing w:val="-6"/>
        </w:rPr>
        <w:t xml:space="preserve"> </w:t>
      </w:r>
      <w:r>
        <w:t>комплексного</w:t>
      </w:r>
      <w:r>
        <w:rPr>
          <w:spacing w:val="-2"/>
        </w:rPr>
        <w:t xml:space="preserve"> </w:t>
      </w:r>
      <w:r>
        <w:t>чертежа</w:t>
      </w:r>
      <w:r>
        <w:rPr>
          <w:spacing w:val="-11"/>
        </w:rPr>
        <w:t xml:space="preserve"> </w:t>
      </w:r>
      <w:r>
        <w:t>усеченного</w:t>
      </w:r>
      <w:r>
        <w:rPr>
          <w:spacing w:val="-5"/>
        </w:rPr>
        <w:t xml:space="preserve"> </w:t>
      </w:r>
      <w:r>
        <w:t>геометрического</w:t>
      </w:r>
      <w:r>
        <w:rPr>
          <w:spacing w:val="-5"/>
        </w:rPr>
        <w:t xml:space="preserve"> </w:t>
      </w:r>
      <w:r>
        <w:t>тела</w:t>
      </w:r>
      <w:r>
        <w:rPr>
          <w:spacing w:val="-6"/>
        </w:rPr>
        <w:t xml:space="preserve"> </w:t>
      </w:r>
      <w:r>
        <w:t>(призмы,</w:t>
      </w:r>
      <w:r>
        <w:rPr>
          <w:spacing w:val="-8"/>
        </w:rPr>
        <w:t xml:space="preserve"> </w:t>
      </w:r>
      <w:r>
        <w:t xml:space="preserve">пирамиды), имеющего боковое сквозное </w:t>
      </w:r>
      <w:r>
        <w:t>отверстие. Натуральная величина сечения.</w:t>
      </w:r>
    </w:p>
    <w:p w:rsidR="008011F2" w:rsidRDefault="00BC181D">
      <w:pPr>
        <w:pStyle w:val="4"/>
        <w:spacing w:before="195" w:line="451" w:lineRule="auto"/>
        <w:ind w:right="4802"/>
      </w:pPr>
      <w:r>
        <w:t>Тема</w:t>
      </w:r>
      <w:r>
        <w:rPr>
          <w:spacing w:val="-4"/>
        </w:rPr>
        <w:t xml:space="preserve"> </w:t>
      </w:r>
      <w:r>
        <w:t>2.7.</w:t>
      </w:r>
      <w:r>
        <w:rPr>
          <w:spacing w:val="-2"/>
        </w:rPr>
        <w:t xml:space="preserve"> </w:t>
      </w:r>
      <w:r>
        <w:t>Взаимное</w:t>
      </w:r>
      <w:r>
        <w:rPr>
          <w:spacing w:val="-9"/>
        </w:rPr>
        <w:t xml:space="preserve"> </w:t>
      </w:r>
      <w:r>
        <w:t>пересечение</w:t>
      </w:r>
      <w:r>
        <w:rPr>
          <w:spacing w:val="-5"/>
        </w:rPr>
        <w:t xml:space="preserve"> </w:t>
      </w:r>
      <w:r>
        <w:t>поверхностей</w:t>
      </w:r>
      <w:r>
        <w:rPr>
          <w:spacing w:val="40"/>
        </w:rPr>
        <w:t xml:space="preserve"> </w:t>
      </w:r>
      <w:r>
        <w:t>тел. Тема 2.8. Проекции моделей</w:t>
      </w:r>
    </w:p>
    <w:p w:rsidR="008011F2" w:rsidRDefault="00BC181D">
      <w:pPr>
        <w:ind w:left="1490" w:right="928"/>
        <w:jc w:val="center"/>
        <w:rPr>
          <w:b/>
          <w:sz w:val="27"/>
        </w:rPr>
      </w:pPr>
      <w:r>
        <w:rPr>
          <w:b/>
          <w:sz w:val="27"/>
        </w:rPr>
        <w:t>Графические</w:t>
      </w:r>
      <w:r>
        <w:rPr>
          <w:b/>
          <w:spacing w:val="-6"/>
          <w:sz w:val="27"/>
        </w:rPr>
        <w:t xml:space="preserve"> </w:t>
      </w:r>
      <w:r>
        <w:rPr>
          <w:b/>
          <w:sz w:val="27"/>
        </w:rPr>
        <w:t>работы</w:t>
      </w:r>
      <w:r>
        <w:rPr>
          <w:b/>
          <w:spacing w:val="-7"/>
          <w:sz w:val="27"/>
        </w:rPr>
        <w:t xml:space="preserve"> </w:t>
      </w:r>
      <w:r>
        <w:rPr>
          <w:b/>
          <w:sz w:val="27"/>
        </w:rPr>
        <w:t>№</w:t>
      </w:r>
      <w:r>
        <w:rPr>
          <w:b/>
          <w:spacing w:val="-7"/>
          <w:sz w:val="27"/>
        </w:rPr>
        <w:t xml:space="preserve"> </w:t>
      </w:r>
      <w:r>
        <w:rPr>
          <w:b/>
          <w:sz w:val="27"/>
        </w:rPr>
        <w:t>13,</w:t>
      </w:r>
      <w:r>
        <w:rPr>
          <w:b/>
          <w:spacing w:val="-7"/>
          <w:sz w:val="27"/>
        </w:rPr>
        <w:t xml:space="preserve"> </w:t>
      </w:r>
      <w:r>
        <w:rPr>
          <w:b/>
          <w:sz w:val="27"/>
        </w:rPr>
        <w:t>14,</w:t>
      </w:r>
      <w:r>
        <w:rPr>
          <w:b/>
          <w:spacing w:val="-3"/>
          <w:sz w:val="27"/>
        </w:rPr>
        <w:t xml:space="preserve"> </w:t>
      </w:r>
      <w:r>
        <w:rPr>
          <w:b/>
          <w:sz w:val="27"/>
        </w:rPr>
        <w:t>15,</w:t>
      </w:r>
      <w:r>
        <w:rPr>
          <w:b/>
          <w:spacing w:val="-7"/>
          <w:sz w:val="27"/>
        </w:rPr>
        <w:t xml:space="preserve"> </w:t>
      </w:r>
      <w:r>
        <w:rPr>
          <w:b/>
          <w:spacing w:val="-5"/>
          <w:sz w:val="27"/>
        </w:rPr>
        <w:t>16</w:t>
      </w:r>
    </w:p>
    <w:p w:rsidR="008011F2" w:rsidRDefault="00BC181D">
      <w:pPr>
        <w:pStyle w:val="a3"/>
        <w:spacing w:before="241" w:line="276" w:lineRule="auto"/>
        <w:ind w:left="12" w:right="338"/>
      </w:pPr>
      <w:r>
        <w:t>Графические</w:t>
      </w:r>
      <w:r>
        <w:rPr>
          <w:spacing w:val="-2"/>
        </w:rPr>
        <w:t xml:space="preserve"> </w:t>
      </w:r>
      <w:r>
        <w:t>работы №</w:t>
      </w:r>
      <w:r>
        <w:rPr>
          <w:spacing w:val="-5"/>
        </w:rPr>
        <w:t xml:space="preserve"> </w:t>
      </w:r>
      <w:r>
        <w:t>13-16</w:t>
      </w:r>
      <w:r>
        <w:rPr>
          <w:spacing w:val="-6"/>
        </w:rPr>
        <w:t xml:space="preserve"> </w:t>
      </w:r>
      <w:r>
        <w:t>включают построение</w:t>
      </w:r>
      <w:r>
        <w:rPr>
          <w:spacing w:val="-2"/>
        </w:rPr>
        <w:t xml:space="preserve"> </w:t>
      </w:r>
      <w:r>
        <w:t>комплексных</w:t>
      </w:r>
      <w:r>
        <w:rPr>
          <w:spacing w:val="-6"/>
        </w:rPr>
        <w:t xml:space="preserve"> </w:t>
      </w:r>
      <w:r>
        <w:t>чертежей и</w:t>
      </w:r>
      <w:r>
        <w:rPr>
          <w:spacing w:val="-5"/>
        </w:rPr>
        <w:t xml:space="preserve"> </w:t>
      </w:r>
      <w:r>
        <w:t>аксонометрических проекций</w:t>
      </w:r>
      <w:r>
        <w:rPr>
          <w:spacing w:val="-3"/>
        </w:rPr>
        <w:t xml:space="preserve"> </w:t>
      </w:r>
      <w:r>
        <w:t>пересекающихся</w:t>
      </w:r>
      <w:r>
        <w:rPr>
          <w:spacing w:val="-4"/>
        </w:rPr>
        <w:t xml:space="preserve"> </w:t>
      </w:r>
      <w:r>
        <w:t>тел</w:t>
      </w:r>
      <w:r>
        <w:rPr>
          <w:spacing w:val="-4"/>
        </w:rPr>
        <w:t xml:space="preserve"> </w:t>
      </w:r>
      <w:r>
        <w:t>вращения</w:t>
      </w:r>
      <w:r>
        <w:rPr>
          <w:spacing w:val="-8"/>
        </w:rPr>
        <w:t xml:space="preserve"> </w:t>
      </w:r>
      <w:r>
        <w:t>(двух</w:t>
      </w:r>
      <w:r>
        <w:rPr>
          <w:spacing w:val="-8"/>
        </w:rPr>
        <w:t xml:space="preserve"> </w:t>
      </w:r>
      <w:r>
        <w:t>цилиндров,</w:t>
      </w:r>
      <w:r>
        <w:rPr>
          <w:spacing w:val="-2"/>
        </w:rPr>
        <w:t xml:space="preserve"> </w:t>
      </w:r>
      <w:r>
        <w:t>цилиндра</w:t>
      </w:r>
      <w:r>
        <w:rPr>
          <w:spacing w:val="-5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конуса,</w:t>
      </w:r>
      <w:r>
        <w:rPr>
          <w:spacing w:val="-2"/>
        </w:rPr>
        <w:t xml:space="preserve"> </w:t>
      </w:r>
      <w:r>
        <w:t>сферы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 xml:space="preserve">цилиндра, тора и цилиндра). Построение линий пересечения тел с помощью вспомогательных секущих </w:t>
      </w:r>
      <w:r>
        <w:rPr>
          <w:spacing w:val="-2"/>
        </w:rPr>
        <w:t>плоскостей.</w:t>
      </w:r>
    </w:p>
    <w:p w:rsidR="008011F2" w:rsidRDefault="00BC181D">
      <w:pPr>
        <w:pStyle w:val="a3"/>
        <w:spacing w:line="278" w:lineRule="auto"/>
        <w:ind w:left="12" w:right="338"/>
      </w:pPr>
      <w:r>
        <w:t>Необходимые чертежные инструменты и принадлежности (приобретаются студентом):</w:t>
      </w:r>
      <w:r>
        <w:t xml:space="preserve"> ватман формата</w:t>
      </w:r>
      <w:r>
        <w:rPr>
          <w:spacing w:val="-4"/>
        </w:rPr>
        <w:t xml:space="preserve"> </w:t>
      </w:r>
      <w:r>
        <w:t>А3</w:t>
      </w:r>
      <w:r>
        <w:rPr>
          <w:spacing w:val="-2"/>
        </w:rPr>
        <w:t xml:space="preserve"> </w:t>
      </w:r>
      <w:r>
        <w:t>(4</w:t>
      </w:r>
      <w:r>
        <w:rPr>
          <w:spacing w:val="-8"/>
        </w:rPr>
        <w:t xml:space="preserve"> </w:t>
      </w:r>
      <w:r>
        <w:t>листа),</w:t>
      </w:r>
      <w:r>
        <w:rPr>
          <w:spacing w:val="-6"/>
        </w:rPr>
        <w:t xml:space="preserve"> </w:t>
      </w:r>
      <w:r>
        <w:t>карандаши,</w:t>
      </w:r>
      <w:r>
        <w:rPr>
          <w:spacing w:val="-6"/>
        </w:rPr>
        <w:t xml:space="preserve"> </w:t>
      </w:r>
      <w:r>
        <w:t>карандашный</w:t>
      </w:r>
      <w:r>
        <w:rPr>
          <w:spacing w:val="-2"/>
        </w:rPr>
        <w:t xml:space="preserve"> </w:t>
      </w:r>
      <w:r>
        <w:t>ластик,</w:t>
      </w:r>
      <w:r>
        <w:rPr>
          <w:spacing w:val="-6"/>
        </w:rPr>
        <w:t xml:space="preserve"> </w:t>
      </w:r>
      <w:r>
        <w:t>циркуль,</w:t>
      </w:r>
      <w:r>
        <w:rPr>
          <w:spacing w:val="-2"/>
        </w:rPr>
        <w:t xml:space="preserve"> </w:t>
      </w:r>
      <w:r>
        <w:t>линейка,</w:t>
      </w:r>
      <w:r>
        <w:rPr>
          <w:spacing w:val="-2"/>
        </w:rPr>
        <w:t xml:space="preserve"> </w:t>
      </w:r>
      <w:r>
        <w:t>угольники,</w:t>
      </w:r>
      <w:r>
        <w:rPr>
          <w:spacing w:val="-6"/>
        </w:rPr>
        <w:t xml:space="preserve"> </w:t>
      </w:r>
      <w:r>
        <w:t>транспортир, заточка для карандашей.</w:t>
      </w:r>
    </w:p>
    <w:p w:rsidR="008011F2" w:rsidRDefault="00BC181D">
      <w:pPr>
        <w:pStyle w:val="a3"/>
        <w:spacing w:before="190"/>
        <w:ind w:left="12"/>
      </w:pPr>
      <w:r>
        <w:t>Раздаточный</w:t>
      </w:r>
      <w:r>
        <w:rPr>
          <w:spacing w:val="-4"/>
        </w:rPr>
        <w:t xml:space="preserve"> </w:t>
      </w:r>
      <w:r>
        <w:t>материал:</w:t>
      </w:r>
      <w:r>
        <w:rPr>
          <w:spacing w:val="-8"/>
        </w:rPr>
        <w:t xml:space="preserve"> </w:t>
      </w:r>
      <w:r>
        <w:t>плакат</w:t>
      </w:r>
      <w:r>
        <w:rPr>
          <w:spacing w:val="-5"/>
        </w:rPr>
        <w:t xml:space="preserve"> </w:t>
      </w:r>
      <w:r>
        <w:t>учебный,</w:t>
      </w:r>
      <w:r>
        <w:rPr>
          <w:spacing w:val="-3"/>
        </w:rPr>
        <w:t xml:space="preserve"> </w:t>
      </w:r>
      <w:r>
        <w:t>учебник</w:t>
      </w:r>
      <w:r>
        <w:rPr>
          <w:spacing w:val="-6"/>
        </w:rPr>
        <w:t xml:space="preserve"> </w:t>
      </w:r>
      <w:r>
        <w:t>«Инженерная</w:t>
      </w:r>
      <w:r>
        <w:rPr>
          <w:spacing w:val="-4"/>
        </w:rPr>
        <w:t xml:space="preserve"> </w:t>
      </w:r>
      <w:r>
        <w:t>графика»</w:t>
      </w:r>
      <w:r>
        <w:rPr>
          <w:spacing w:val="-9"/>
        </w:rPr>
        <w:t xml:space="preserve"> </w:t>
      </w:r>
      <w:r>
        <w:rPr>
          <w:spacing w:val="-4"/>
        </w:rPr>
        <w:t>(1).</w:t>
      </w:r>
    </w:p>
    <w:p w:rsidR="008011F2" w:rsidRDefault="00BC181D">
      <w:pPr>
        <w:pStyle w:val="a3"/>
        <w:spacing w:before="243" w:line="451" w:lineRule="auto"/>
        <w:ind w:left="12" w:right="874" w:firstLine="1267"/>
      </w:pPr>
      <w:r>
        <w:t>Время</w:t>
      </w:r>
      <w:r>
        <w:rPr>
          <w:spacing w:val="40"/>
        </w:rPr>
        <w:t xml:space="preserve"> </w:t>
      </w:r>
      <w:r>
        <w:t>выполнения</w:t>
      </w:r>
      <w:r>
        <w:rPr>
          <w:spacing w:val="-2"/>
        </w:rPr>
        <w:t xml:space="preserve"> </w:t>
      </w:r>
      <w:r>
        <w:t>каждой</w:t>
      </w:r>
      <w:r>
        <w:rPr>
          <w:spacing w:val="-6"/>
        </w:rPr>
        <w:t xml:space="preserve"> </w:t>
      </w:r>
      <w:r>
        <w:t>из Графических</w:t>
      </w:r>
      <w:r>
        <w:rPr>
          <w:spacing w:val="-7"/>
        </w:rPr>
        <w:t xml:space="preserve"> </w:t>
      </w:r>
      <w:r>
        <w:t>работ</w:t>
      </w:r>
      <w:r>
        <w:rPr>
          <w:spacing w:val="-6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13-16</w:t>
      </w:r>
      <w:r>
        <w:rPr>
          <w:spacing w:val="-7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4</w:t>
      </w:r>
      <w:r>
        <w:rPr>
          <w:spacing w:val="-7"/>
        </w:rPr>
        <w:t xml:space="preserve"> </w:t>
      </w:r>
      <w:r>
        <w:t>учебных</w:t>
      </w:r>
      <w:r>
        <w:rPr>
          <w:spacing w:val="-7"/>
        </w:rPr>
        <w:t xml:space="preserve"> </w:t>
      </w:r>
      <w:r>
        <w:t>часа. Пример</w:t>
      </w:r>
      <w:r>
        <w:rPr>
          <w:spacing w:val="-4"/>
        </w:rPr>
        <w:t xml:space="preserve"> </w:t>
      </w:r>
      <w:r>
        <w:t>задания</w:t>
      </w:r>
      <w:r>
        <w:rPr>
          <w:spacing w:val="-2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Графических</w:t>
      </w:r>
      <w:r>
        <w:rPr>
          <w:spacing w:val="-2"/>
        </w:rPr>
        <w:t xml:space="preserve"> </w:t>
      </w:r>
      <w:r>
        <w:t>работ №</w:t>
      </w:r>
      <w:r>
        <w:rPr>
          <w:spacing w:val="-6"/>
        </w:rPr>
        <w:t xml:space="preserve"> </w:t>
      </w:r>
      <w:r>
        <w:t>13-16</w:t>
      </w:r>
      <w:r>
        <w:rPr>
          <w:spacing w:val="-5"/>
        </w:rPr>
        <w:t xml:space="preserve"> </w:t>
      </w:r>
      <w:r>
        <w:t>приведен на</w:t>
      </w:r>
      <w:r>
        <w:rPr>
          <w:spacing w:val="-2"/>
        </w:rPr>
        <w:t xml:space="preserve"> </w:t>
      </w:r>
      <w:r>
        <w:t>рисунке</w:t>
      </w:r>
      <w:r>
        <w:rPr>
          <w:spacing w:val="-2"/>
        </w:rPr>
        <w:t xml:space="preserve"> ниже.</w:t>
      </w:r>
    </w:p>
    <w:p w:rsidR="008011F2" w:rsidRDefault="008011F2">
      <w:pPr>
        <w:pStyle w:val="a3"/>
        <w:spacing w:line="451" w:lineRule="auto"/>
        <w:sectPr w:rsidR="008011F2">
          <w:pgSz w:w="11910" w:h="16840"/>
          <w:pgMar w:top="700" w:right="566" w:bottom="940" w:left="708" w:header="0" w:footer="749" w:gutter="0"/>
          <w:cols w:space="720"/>
        </w:sectPr>
      </w:pPr>
    </w:p>
    <w:p w:rsidR="008011F2" w:rsidRDefault="00BC181D">
      <w:pPr>
        <w:ind w:left="422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6133465" cy="5599430"/>
            <wp:effectExtent l="0" t="0" r="0" b="0"/>
            <wp:docPr id="14" name="Imag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34086" cy="5599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11F2" w:rsidRDefault="00BC181D">
      <w:pPr>
        <w:pStyle w:val="4"/>
        <w:spacing w:before="252"/>
      </w:pPr>
      <w:r>
        <w:t>Самостоятельная</w:t>
      </w:r>
      <w:r>
        <w:rPr>
          <w:spacing w:val="-3"/>
        </w:rPr>
        <w:t xml:space="preserve"> </w:t>
      </w:r>
      <w:r>
        <w:rPr>
          <w:spacing w:val="-2"/>
        </w:rPr>
        <w:t>работа</w:t>
      </w:r>
    </w:p>
    <w:p w:rsidR="008011F2" w:rsidRDefault="00BC181D">
      <w:pPr>
        <w:pStyle w:val="a3"/>
        <w:spacing w:before="36" w:line="276" w:lineRule="auto"/>
        <w:ind w:left="12"/>
      </w:pPr>
      <w:r>
        <w:t>Выполнение</w:t>
      </w:r>
      <w:r>
        <w:rPr>
          <w:spacing w:val="-5"/>
        </w:rPr>
        <w:t xml:space="preserve"> </w:t>
      </w:r>
      <w:r>
        <w:t>комплексного чертежа</w:t>
      </w:r>
      <w:r>
        <w:rPr>
          <w:spacing w:val="-9"/>
        </w:rPr>
        <w:t xml:space="preserve"> </w:t>
      </w:r>
      <w:r>
        <w:t>модели</w:t>
      </w:r>
      <w:r>
        <w:rPr>
          <w:spacing w:val="-3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применением</w:t>
      </w:r>
      <w:r>
        <w:rPr>
          <w:spacing w:val="-7"/>
        </w:rPr>
        <w:t xml:space="preserve"> </w:t>
      </w:r>
      <w:r>
        <w:t>целесообразных</w:t>
      </w:r>
      <w:r>
        <w:rPr>
          <w:spacing w:val="-8"/>
        </w:rPr>
        <w:t xml:space="preserve"> </w:t>
      </w:r>
      <w:r>
        <w:t>разрезов,</w:t>
      </w:r>
      <w:r>
        <w:rPr>
          <w:spacing w:val="-7"/>
        </w:rPr>
        <w:t xml:space="preserve"> </w:t>
      </w:r>
      <w:r>
        <w:t xml:space="preserve">нанесением размеров, построением </w:t>
      </w:r>
      <w:r>
        <w:t>изометрической проекции с вырезом ¼ части.</w:t>
      </w:r>
    </w:p>
    <w:p w:rsidR="008011F2" w:rsidRDefault="00BC181D">
      <w:pPr>
        <w:spacing w:before="246"/>
        <w:ind w:left="12"/>
        <w:rPr>
          <w:b/>
          <w:sz w:val="28"/>
        </w:rPr>
      </w:pPr>
      <w:r>
        <w:rPr>
          <w:b/>
          <w:sz w:val="28"/>
          <w:u w:val="single"/>
        </w:rPr>
        <w:t>Раздел</w:t>
      </w:r>
      <w:r>
        <w:rPr>
          <w:b/>
          <w:spacing w:val="-8"/>
          <w:sz w:val="28"/>
          <w:u w:val="single"/>
        </w:rPr>
        <w:t xml:space="preserve"> </w:t>
      </w:r>
      <w:r>
        <w:rPr>
          <w:b/>
          <w:sz w:val="28"/>
          <w:u w:val="single"/>
        </w:rPr>
        <w:t>3.</w:t>
      </w:r>
      <w:r>
        <w:rPr>
          <w:b/>
          <w:spacing w:val="-6"/>
          <w:sz w:val="28"/>
          <w:u w:val="single"/>
        </w:rPr>
        <w:t xml:space="preserve"> </w:t>
      </w:r>
      <w:r>
        <w:rPr>
          <w:b/>
          <w:sz w:val="28"/>
          <w:u w:val="single"/>
        </w:rPr>
        <w:t>Техническое</w:t>
      </w:r>
      <w:r>
        <w:rPr>
          <w:b/>
          <w:spacing w:val="-8"/>
          <w:sz w:val="28"/>
          <w:u w:val="single"/>
        </w:rPr>
        <w:t xml:space="preserve"> </w:t>
      </w:r>
      <w:r>
        <w:rPr>
          <w:b/>
          <w:sz w:val="28"/>
          <w:u w:val="single"/>
        </w:rPr>
        <w:t>рисование</w:t>
      </w:r>
      <w:r>
        <w:rPr>
          <w:b/>
          <w:spacing w:val="-9"/>
          <w:sz w:val="28"/>
          <w:u w:val="single"/>
        </w:rPr>
        <w:t xml:space="preserve"> </w:t>
      </w:r>
      <w:r>
        <w:rPr>
          <w:b/>
          <w:sz w:val="28"/>
          <w:u w:val="single"/>
        </w:rPr>
        <w:t>и</w:t>
      </w:r>
      <w:r>
        <w:rPr>
          <w:b/>
          <w:spacing w:val="-11"/>
          <w:sz w:val="28"/>
          <w:u w:val="single"/>
        </w:rPr>
        <w:t xml:space="preserve"> </w:t>
      </w:r>
      <w:r>
        <w:rPr>
          <w:b/>
          <w:sz w:val="28"/>
          <w:u w:val="single"/>
        </w:rPr>
        <w:t>элементы</w:t>
      </w:r>
      <w:r>
        <w:rPr>
          <w:b/>
          <w:spacing w:val="-6"/>
          <w:sz w:val="28"/>
          <w:u w:val="single"/>
        </w:rPr>
        <w:t xml:space="preserve"> </w:t>
      </w:r>
      <w:r>
        <w:rPr>
          <w:b/>
          <w:sz w:val="28"/>
          <w:u w:val="single"/>
        </w:rPr>
        <w:t>технического</w:t>
      </w:r>
      <w:r>
        <w:rPr>
          <w:b/>
          <w:spacing w:val="-12"/>
          <w:sz w:val="28"/>
          <w:u w:val="single"/>
        </w:rPr>
        <w:t xml:space="preserve"> </w:t>
      </w:r>
      <w:r>
        <w:rPr>
          <w:b/>
          <w:spacing w:val="-2"/>
          <w:sz w:val="28"/>
          <w:u w:val="single"/>
        </w:rPr>
        <w:t>конструирования</w:t>
      </w:r>
    </w:p>
    <w:p w:rsidR="008011F2" w:rsidRDefault="00BC181D">
      <w:pPr>
        <w:pStyle w:val="4"/>
        <w:spacing w:before="248" w:line="451" w:lineRule="auto"/>
        <w:ind w:right="4802"/>
      </w:pPr>
      <w:r>
        <w:t>Тема</w:t>
      </w:r>
      <w:r>
        <w:rPr>
          <w:spacing w:val="-5"/>
        </w:rPr>
        <w:t xml:space="preserve"> </w:t>
      </w:r>
      <w:r>
        <w:t>3.1.</w:t>
      </w:r>
      <w:r>
        <w:rPr>
          <w:spacing w:val="-3"/>
        </w:rPr>
        <w:t xml:space="preserve"> </w:t>
      </w:r>
      <w:r>
        <w:t>Плоские</w:t>
      </w:r>
      <w:r>
        <w:rPr>
          <w:spacing w:val="-5"/>
        </w:rPr>
        <w:t xml:space="preserve"> </w:t>
      </w:r>
      <w:r>
        <w:t>фигуры</w:t>
      </w:r>
      <w:r>
        <w:rPr>
          <w:spacing w:val="-4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геометрические</w:t>
      </w:r>
      <w:r>
        <w:rPr>
          <w:spacing w:val="-10"/>
        </w:rPr>
        <w:t xml:space="preserve"> </w:t>
      </w:r>
      <w:r>
        <w:t>тела Тема 3.2. Технический рисунок модели</w:t>
      </w:r>
    </w:p>
    <w:p w:rsidR="008011F2" w:rsidRDefault="00BC181D">
      <w:pPr>
        <w:ind w:left="3560"/>
        <w:rPr>
          <w:b/>
          <w:sz w:val="27"/>
        </w:rPr>
      </w:pPr>
      <w:r>
        <w:rPr>
          <w:b/>
          <w:sz w:val="27"/>
        </w:rPr>
        <w:t>Графические</w:t>
      </w:r>
      <w:r>
        <w:rPr>
          <w:b/>
          <w:spacing w:val="-7"/>
          <w:sz w:val="27"/>
        </w:rPr>
        <w:t xml:space="preserve"> </w:t>
      </w:r>
      <w:r>
        <w:rPr>
          <w:b/>
          <w:sz w:val="27"/>
        </w:rPr>
        <w:t>работы</w:t>
      </w:r>
      <w:r>
        <w:rPr>
          <w:b/>
          <w:spacing w:val="-5"/>
          <w:sz w:val="27"/>
        </w:rPr>
        <w:t xml:space="preserve"> </w:t>
      </w:r>
      <w:r>
        <w:rPr>
          <w:b/>
          <w:sz w:val="27"/>
        </w:rPr>
        <w:t>№</w:t>
      </w:r>
      <w:r>
        <w:rPr>
          <w:b/>
          <w:spacing w:val="-8"/>
          <w:sz w:val="27"/>
        </w:rPr>
        <w:t xml:space="preserve"> </w:t>
      </w:r>
      <w:r>
        <w:rPr>
          <w:b/>
          <w:sz w:val="27"/>
        </w:rPr>
        <w:t>17,</w:t>
      </w:r>
      <w:r>
        <w:rPr>
          <w:b/>
          <w:spacing w:val="-7"/>
          <w:sz w:val="27"/>
        </w:rPr>
        <w:t xml:space="preserve"> </w:t>
      </w:r>
      <w:r>
        <w:rPr>
          <w:b/>
          <w:sz w:val="27"/>
        </w:rPr>
        <w:t>18,</w:t>
      </w:r>
      <w:r>
        <w:rPr>
          <w:b/>
          <w:spacing w:val="-3"/>
          <w:sz w:val="27"/>
        </w:rPr>
        <w:t xml:space="preserve"> </w:t>
      </w:r>
      <w:r>
        <w:rPr>
          <w:b/>
          <w:spacing w:val="-5"/>
          <w:sz w:val="27"/>
        </w:rPr>
        <w:t>19</w:t>
      </w:r>
    </w:p>
    <w:p w:rsidR="008011F2" w:rsidRDefault="00BC181D">
      <w:pPr>
        <w:pStyle w:val="a3"/>
        <w:spacing w:before="241" w:line="276" w:lineRule="auto"/>
        <w:ind w:left="12" w:hanging="1"/>
      </w:pPr>
      <w:r>
        <w:t>Графические</w:t>
      </w:r>
      <w:r>
        <w:rPr>
          <w:spacing w:val="40"/>
        </w:rPr>
        <w:t xml:space="preserve"> </w:t>
      </w:r>
      <w:r>
        <w:t>работы</w:t>
      </w:r>
      <w:r>
        <w:rPr>
          <w:spacing w:val="40"/>
        </w:rPr>
        <w:t xml:space="preserve"> </w:t>
      </w:r>
      <w:r>
        <w:t>№</w:t>
      </w:r>
      <w:r>
        <w:rPr>
          <w:spacing w:val="40"/>
        </w:rPr>
        <w:t xml:space="preserve"> </w:t>
      </w:r>
      <w:r>
        <w:t>17-19</w:t>
      </w:r>
      <w:r>
        <w:rPr>
          <w:spacing w:val="37"/>
        </w:rPr>
        <w:t xml:space="preserve"> </w:t>
      </w:r>
      <w:r>
        <w:t>включают</w:t>
      </w:r>
      <w:r>
        <w:rPr>
          <w:spacing w:val="40"/>
        </w:rPr>
        <w:t xml:space="preserve"> </w:t>
      </w:r>
      <w:r>
        <w:t>задания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выполнению</w:t>
      </w:r>
      <w:r>
        <w:rPr>
          <w:spacing w:val="40"/>
        </w:rPr>
        <w:t xml:space="preserve"> </w:t>
      </w:r>
      <w:r>
        <w:t>технических</w:t>
      </w:r>
      <w:r>
        <w:rPr>
          <w:spacing w:val="37"/>
        </w:rPr>
        <w:t xml:space="preserve"> </w:t>
      </w:r>
      <w:r>
        <w:t>рисунков</w:t>
      </w:r>
      <w:r>
        <w:rPr>
          <w:spacing w:val="40"/>
        </w:rPr>
        <w:t xml:space="preserve"> </w:t>
      </w:r>
      <w:r>
        <w:t>моделей; нанесение света и тени на поверхность моделей способами штриховки и шраффировки.</w:t>
      </w:r>
    </w:p>
    <w:p w:rsidR="008011F2" w:rsidRDefault="00BC181D">
      <w:pPr>
        <w:pStyle w:val="a3"/>
        <w:spacing w:before="200" w:line="276" w:lineRule="auto"/>
        <w:ind w:left="12"/>
      </w:pPr>
      <w:r>
        <w:t>Необходимые чертежные инструменты и принадлежности (приобретаются студентом): бумага тетрадная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клетку</w:t>
      </w:r>
      <w:r>
        <w:rPr>
          <w:spacing w:val="-11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ватман</w:t>
      </w:r>
      <w:r>
        <w:rPr>
          <w:spacing w:val="-1"/>
        </w:rPr>
        <w:t xml:space="preserve"> </w:t>
      </w:r>
      <w:r>
        <w:t>формата А4</w:t>
      </w:r>
      <w:r>
        <w:rPr>
          <w:spacing w:val="-2"/>
        </w:rPr>
        <w:t xml:space="preserve"> </w:t>
      </w:r>
      <w:r>
        <w:t>(три</w:t>
      </w:r>
      <w:r>
        <w:rPr>
          <w:spacing w:val="-6"/>
        </w:rPr>
        <w:t xml:space="preserve"> </w:t>
      </w:r>
      <w:r>
        <w:t>листа),</w:t>
      </w:r>
      <w:r>
        <w:rPr>
          <w:spacing w:val="-5"/>
        </w:rPr>
        <w:t xml:space="preserve"> </w:t>
      </w:r>
      <w:r>
        <w:t>карандаши,</w:t>
      </w:r>
      <w:r>
        <w:rPr>
          <w:spacing w:val="-5"/>
        </w:rPr>
        <w:t xml:space="preserve"> </w:t>
      </w:r>
      <w:r>
        <w:t>карандашный</w:t>
      </w:r>
      <w:r>
        <w:rPr>
          <w:spacing w:val="-6"/>
        </w:rPr>
        <w:t xml:space="preserve"> </w:t>
      </w:r>
      <w:r>
        <w:t>ластик, заточка</w:t>
      </w:r>
      <w:r>
        <w:rPr>
          <w:spacing w:val="-3"/>
        </w:rPr>
        <w:t xml:space="preserve"> </w:t>
      </w:r>
      <w:r>
        <w:t>для карандашей. Раздаточный материал тот же, что и для предыдущих контрольных работ.</w:t>
      </w:r>
    </w:p>
    <w:p w:rsidR="008011F2" w:rsidRDefault="00BC181D">
      <w:pPr>
        <w:pStyle w:val="a3"/>
        <w:spacing w:before="201"/>
        <w:ind w:right="143"/>
        <w:jc w:val="center"/>
      </w:pPr>
      <w:r>
        <w:t>Время</w:t>
      </w:r>
      <w:r>
        <w:rPr>
          <w:spacing w:val="59"/>
        </w:rPr>
        <w:t xml:space="preserve"> </w:t>
      </w:r>
      <w:r>
        <w:t>выполнения</w:t>
      </w:r>
      <w:r>
        <w:rPr>
          <w:spacing w:val="2"/>
        </w:rPr>
        <w:t xml:space="preserve"> </w:t>
      </w:r>
      <w:r>
        <w:t>каждой</w:t>
      </w:r>
      <w:r>
        <w:rPr>
          <w:spacing w:val="-4"/>
        </w:rPr>
        <w:t xml:space="preserve"> </w:t>
      </w:r>
      <w:r>
        <w:t>из</w:t>
      </w:r>
      <w:r>
        <w:rPr>
          <w:spacing w:val="2"/>
        </w:rPr>
        <w:t xml:space="preserve"> </w:t>
      </w:r>
      <w:r>
        <w:t>Графических</w:t>
      </w:r>
      <w:r>
        <w:rPr>
          <w:spacing w:val="-5"/>
        </w:rPr>
        <w:t xml:space="preserve"> </w:t>
      </w:r>
      <w:r>
        <w:t>работ</w:t>
      </w:r>
      <w:r>
        <w:rPr>
          <w:spacing w:val="57"/>
        </w:rPr>
        <w:t xml:space="preserve"> </w:t>
      </w:r>
      <w:r>
        <w:t>№</w:t>
      </w:r>
      <w:r>
        <w:rPr>
          <w:spacing w:val="-4"/>
        </w:rPr>
        <w:t xml:space="preserve"> </w:t>
      </w:r>
      <w:r>
        <w:t>17-19</w:t>
      </w:r>
      <w:r>
        <w:rPr>
          <w:spacing w:val="56"/>
        </w:rPr>
        <w:t xml:space="preserve"> </w:t>
      </w:r>
      <w:r>
        <w:t>– 2</w:t>
      </w:r>
      <w:r>
        <w:rPr>
          <w:spacing w:val="-5"/>
        </w:rPr>
        <w:t xml:space="preserve"> </w:t>
      </w:r>
      <w:r>
        <w:t>учебных</w:t>
      </w:r>
      <w:r>
        <w:rPr>
          <w:spacing w:val="-5"/>
        </w:rPr>
        <w:t xml:space="preserve"> </w:t>
      </w:r>
      <w:r>
        <w:rPr>
          <w:spacing w:val="-2"/>
        </w:rPr>
        <w:t>часа.</w:t>
      </w:r>
    </w:p>
    <w:p w:rsidR="008011F2" w:rsidRDefault="008011F2">
      <w:pPr>
        <w:pStyle w:val="a3"/>
        <w:jc w:val="center"/>
        <w:sectPr w:rsidR="008011F2">
          <w:pgSz w:w="11910" w:h="16840"/>
          <w:pgMar w:top="700" w:right="566" w:bottom="940" w:left="708" w:header="0" w:footer="749" w:gutter="0"/>
          <w:cols w:space="720"/>
        </w:sectPr>
      </w:pPr>
    </w:p>
    <w:p w:rsidR="008011F2" w:rsidRDefault="00BC181D">
      <w:pPr>
        <w:pStyle w:val="a3"/>
        <w:spacing w:before="74"/>
        <w:ind w:left="12"/>
      </w:pPr>
      <w:r>
        <w:lastRenderedPageBreak/>
        <w:t>Примеры</w:t>
      </w:r>
      <w:r>
        <w:rPr>
          <w:spacing w:val="-3"/>
        </w:rPr>
        <w:t xml:space="preserve"> </w:t>
      </w:r>
      <w:r>
        <w:t>зада</w:t>
      </w:r>
      <w:r>
        <w:t>ний</w:t>
      </w:r>
      <w:r>
        <w:rPr>
          <w:spacing w:val="-5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выполнения</w:t>
      </w:r>
      <w:r>
        <w:rPr>
          <w:spacing w:val="-2"/>
        </w:rPr>
        <w:t xml:space="preserve"> </w:t>
      </w:r>
      <w:r>
        <w:t>Графических</w:t>
      </w:r>
      <w:r>
        <w:rPr>
          <w:spacing w:val="-7"/>
        </w:rPr>
        <w:t xml:space="preserve"> </w:t>
      </w:r>
      <w:r>
        <w:t>работ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17-19</w:t>
      </w:r>
      <w:r>
        <w:rPr>
          <w:spacing w:val="-2"/>
        </w:rPr>
        <w:t xml:space="preserve"> </w:t>
      </w:r>
      <w:r>
        <w:t>приведены</w:t>
      </w:r>
      <w:r>
        <w:rPr>
          <w:spacing w:val="-5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рисунке</w:t>
      </w:r>
      <w:r>
        <w:rPr>
          <w:spacing w:val="-2"/>
        </w:rPr>
        <w:t xml:space="preserve"> ниже.</w:t>
      </w:r>
    </w:p>
    <w:p w:rsidR="008011F2" w:rsidRDefault="008011F2">
      <w:pPr>
        <w:pStyle w:val="a3"/>
        <w:rPr>
          <w:sz w:val="20"/>
        </w:rPr>
      </w:pPr>
    </w:p>
    <w:p w:rsidR="008011F2" w:rsidRDefault="008011F2">
      <w:pPr>
        <w:pStyle w:val="a3"/>
        <w:rPr>
          <w:sz w:val="20"/>
        </w:rPr>
      </w:pPr>
    </w:p>
    <w:p w:rsidR="008011F2" w:rsidRDefault="00BC181D">
      <w:pPr>
        <w:pStyle w:val="a3"/>
        <w:spacing w:before="52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44928" behindDoc="1" locked="0" layoutInCell="1" allowOverlap="1">
            <wp:simplePos x="0" y="0"/>
            <wp:positionH relativeFrom="page">
              <wp:posOffset>476250</wp:posOffset>
            </wp:positionH>
            <wp:positionV relativeFrom="paragraph">
              <wp:posOffset>194310</wp:posOffset>
            </wp:positionV>
            <wp:extent cx="6667500" cy="4514850"/>
            <wp:effectExtent l="0" t="0" r="0" b="0"/>
            <wp:wrapTopAndBottom/>
            <wp:docPr id="15" name="Imag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67527" cy="4514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11F2" w:rsidRDefault="008011F2">
      <w:pPr>
        <w:pStyle w:val="a3"/>
      </w:pPr>
    </w:p>
    <w:p w:rsidR="008011F2" w:rsidRDefault="008011F2">
      <w:pPr>
        <w:pStyle w:val="a3"/>
      </w:pPr>
    </w:p>
    <w:p w:rsidR="008011F2" w:rsidRDefault="008011F2">
      <w:pPr>
        <w:pStyle w:val="a3"/>
      </w:pPr>
    </w:p>
    <w:p w:rsidR="008011F2" w:rsidRDefault="008011F2">
      <w:pPr>
        <w:pStyle w:val="a3"/>
      </w:pPr>
    </w:p>
    <w:p w:rsidR="008011F2" w:rsidRDefault="008011F2">
      <w:pPr>
        <w:pStyle w:val="a3"/>
      </w:pPr>
    </w:p>
    <w:p w:rsidR="008011F2" w:rsidRDefault="008011F2">
      <w:pPr>
        <w:pStyle w:val="a3"/>
        <w:spacing w:before="232"/>
      </w:pPr>
    </w:p>
    <w:p w:rsidR="008011F2" w:rsidRDefault="00BC181D">
      <w:pPr>
        <w:ind w:left="12"/>
        <w:rPr>
          <w:b/>
          <w:sz w:val="28"/>
        </w:rPr>
      </w:pPr>
      <w:r>
        <w:rPr>
          <w:b/>
          <w:sz w:val="28"/>
          <w:u w:val="single"/>
        </w:rPr>
        <w:t>Раздел</w:t>
      </w:r>
      <w:r>
        <w:rPr>
          <w:b/>
          <w:spacing w:val="-10"/>
          <w:sz w:val="28"/>
          <w:u w:val="single"/>
        </w:rPr>
        <w:t xml:space="preserve"> </w:t>
      </w:r>
      <w:r>
        <w:rPr>
          <w:b/>
          <w:sz w:val="28"/>
          <w:u w:val="single"/>
        </w:rPr>
        <w:t>4.</w:t>
      </w:r>
      <w:r>
        <w:rPr>
          <w:b/>
          <w:spacing w:val="-14"/>
          <w:sz w:val="28"/>
          <w:u w:val="single"/>
        </w:rPr>
        <w:t xml:space="preserve"> </w:t>
      </w:r>
      <w:r>
        <w:rPr>
          <w:b/>
          <w:sz w:val="28"/>
          <w:u w:val="single"/>
        </w:rPr>
        <w:t>Машиностроительное</w:t>
      </w:r>
      <w:r>
        <w:rPr>
          <w:b/>
          <w:spacing w:val="-10"/>
          <w:sz w:val="28"/>
          <w:u w:val="single"/>
        </w:rPr>
        <w:t xml:space="preserve"> </w:t>
      </w:r>
      <w:r>
        <w:rPr>
          <w:b/>
          <w:spacing w:val="-2"/>
          <w:sz w:val="28"/>
          <w:u w:val="single"/>
        </w:rPr>
        <w:t>черчение</w:t>
      </w:r>
    </w:p>
    <w:p w:rsidR="008011F2" w:rsidRDefault="00BC181D">
      <w:pPr>
        <w:pStyle w:val="4"/>
        <w:spacing w:before="248" w:line="276" w:lineRule="auto"/>
        <w:ind w:right="1926"/>
      </w:pPr>
      <w:r>
        <w:t>Тема</w:t>
      </w:r>
      <w:r>
        <w:rPr>
          <w:spacing w:val="-1"/>
        </w:rPr>
        <w:t xml:space="preserve"> </w:t>
      </w:r>
      <w:r>
        <w:t>4.1. Правила</w:t>
      </w:r>
      <w:r>
        <w:rPr>
          <w:spacing w:val="-6"/>
        </w:rPr>
        <w:t xml:space="preserve"> </w:t>
      </w:r>
      <w:r>
        <w:t>разработки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оформления</w:t>
      </w:r>
      <w:r>
        <w:rPr>
          <w:spacing w:val="-10"/>
        </w:rPr>
        <w:t xml:space="preserve"> </w:t>
      </w:r>
      <w:r>
        <w:t>конструкторской</w:t>
      </w:r>
      <w:r>
        <w:rPr>
          <w:spacing w:val="-5"/>
        </w:rPr>
        <w:t xml:space="preserve"> </w:t>
      </w:r>
      <w:r>
        <w:t>документации. Тема 4.2. Изображения-виды, разрезы, сечения.</w:t>
      </w:r>
    </w:p>
    <w:p w:rsidR="008011F2" w:rsidRDefault="00BC181D">
      <w:pPr>
        <w:spacing w:before="202"/>
        <w:ind w:left="1490" w:right="928"/>
        <w:jc w:val="center"/>
        <w:rPr>
          <w:b/>
          <w:sz w:val="27"/>
        </w:rPr>
      </w:pPr>
      <w:r>
        <w:rPr>
          <w:b/>
          <w:sz w:val="27"/>
        </w:rPr>
        <w:t>Графические</w:t>
      </w:r>
      <w:r>
        <w:rPr>
          <w:b/>
          <w:spacing w:val="-6"/>
          <w:sz w:val="27"/>
        </w:rPr>
        <w:t xml:space="preserve"> </w:t>
      </w:r>
      <w:r>
        <w:rPr>
          <w:b/>
          <w:sz w:val="27"/>
        </w:rPr>
        <w:t>работы</w:t>
      </w:r>
      <w:r>
        <w:rPr>
          <w:b/>
          <w:spacing w:val="-5"/>
          <w:sz w:val="27"/>
        </w:rPr>
        <w:t xml:space="preserve"> </w:t>
      </w:r>
      <w:r>
        <w:rPr>
          <w:b/>
          <w:sz w:val="27"/>
        </w:rPr>
        <w:t>№</w:t>
      </w:r>
      <w:r>
        <w:rPr>
          <w:b/>
          <w:spacing w:val="-7"/>
          <w:sz w:val="27"/>
        </w:rPr>
        <w:t xml:space="preserve"> </w:t>
      </w:r>
      <w:r>
        <w:rPr>
          <w:b/>
          <w:sz w:val="27"/>
        </w:rPr>
        <w:t>20,</w:t>
      </w:r>
      <w:r>
        <w:rPr>
          <w:b/>
          <w:spacing w:val="-7"/>
          <w:sz w:val="27"/>
        </w:rPr>
        <w:t xml:space="preserve"> </w:t>
      </w:r>
      <w:r>
        <w:rPr>
          <w:b/>
          <w:sz w:val="27"/>
        </w:rPr>
        <w:t>21,</w:t>
      </w:r>
      <w:r>
        <w:rPr>
          <w:b/>
          <w:spacing w:val="-1"/>
          <w:sz w:val="27"/>
        </w:rPr>
        <w:t xml:space="preserve"> </w:t>
      </w:r>
      <w:r>
        <w:rPr>
          <w:b/>
          <w:sz w:val="27"/>
        </w:rPr>
        <w:t>22,</w:t>
      </w:r>
      <w:r>
        <w:rPr>
          <w:b/>
          <w:spacing w:val="-7"/>
          <w:sz w:val="27"/>
        </w:rPr>
        <w:t xml:space="preserve"> </w:t>
      </w:r>
      <w:r>
        <w:rPr>
          <w:b/>
          <w:sz w:val="27"/>
        </w:rPr>
        <w:t>23,</w:t>
      </w:r>
      <w:r>
        <w:rPr>
          <w:b/>
          <w:spacing w:val="-6"/>
          <w:sz w:val="27"/>
        </w:rPr>
        <w:t xml:space="preserve"> </w:t>
      </w:r>
      <w:r>
        <w:rPr>
          <w:b/>
          <w:spacing w:val="-5"/>
          <w:sz w:val="27"/>
        </w:rPr>
        <w:t>24</w:t>
      </w:r>
    </w:p>
    <w:p w:rsidR="008011F2" w:rsidRDefault="00BC181D">
      <w:pPr>
        <w:pStyle w:val="a3"/>
        <w:spacing w:before="241" w:line="276" w:lineRule="auto"/>
        <w:ind w:left="12"/>
      </w:pPr>
      <w:r>
        <w:t>Графические работы № 20-24 включают задания по выполнению</w:t>
      </w:r>
      <w:r>
        <w:rPr>
          <w:spacing w:val="28"/>
        </w:rPr>
        <w:t xml:space="preserve"> </w:t>
      </w:r>
      <w:r>
        <w:t>чертежей деталей с применением</w:t>
      </w:r>
      <w:r>
        <w:rPr>
          <w:spacing w:val="40"/>
        </w:rPr>
        <w:t xml:space="preserve"> </w:t>
      </w:r>
      <w:r>
        <w:rPr>
          <w:spacing w:val="-2"/>
        </w:rPr>
        <w:t>сечений.</w:t>
      </w:r>
    </w:p>
    <w:p w:rsidR="008011F2" w:rsidRDefault="00BC181D">
      <w:pPr>
        <w:pStyle w:val="a3"/>
        <w:spacing w:before="200" w:line="276" w:lineRule="auto"/>
        <w:ind w:left="12" w:right="169"/>
      </w:pPr>
      <w:r>
        <w:t>Необходимые чертежные инструменты и принадлежности (приобретаются студентом): ватман формата</w:t>
      </w:r>
      <w:r>
        <w:rPr>
          <w:spacing w:val="-4"/>
        </w:rPr>
        <w:t xml:space="preserve"> </w:t>
      </w:r>
      <w:r>
        <w:t>А3</w:t>
      </w:r>
      <w:r>
        <w:rPr>
          <w:spacing w:val="-3"/>
        </w:rPr>
        <w:t xml:space="preserve"> </w:t>
      </w:r>
      <w:r>
        <w:t>(5</w:t>
      </w:r>
      <w:r>
        <w:rPr>
          <w:spacing w:val="-8"/>
        </w:rPr>
        <w:t xml:space="preserve"> </w:t>
      </w:r>
      <w:r>
        <w:t>листов),</w:t>
      </w:r>
      <w:r>
        <w:rPr>
          <w:spacing w:val="-6"/>
        </w:rPr>
        <w:t xml:space="preserve"> </w:t>
      </w:r>
      <w:r>
        <w:t>карандаши,</w:t>
      </w:r>
      <w:r>
        <w:rPr>
          <w:spacing w:val="-1"/>
        </w:rPr>
        <w:t xml:space="preserve"> </w:t>
      </w:r>
      <w:r>
        <w:t>карандашный</w:t>
      </w:r>
      <w:r>
        <w:rPr>
          <w:spacing w:val="-2"/>
        </w:rPr>
        <w:t xml:space="preserve"> </w:t>
      </w:r>
      <w:r>
        <w:t>ласти</w:t>
      </w:r>
      <w:r>
        <w:t>к,</w:t>
      </w:r>
      <w:r>
        <w:rPr>
          <w:spacing w:val="-6"/>
        </w:rPr>
        <w:t xml:space="preserve"> </w:t>
      </w:r>
      <w:r>
        <w:t>циркуль,</w:t>
      </w:r>
      <w:r>
        <w:rPr>
          <w:spacing w:val="-1"/>
        </w:rPr>
        <w:t xml:space="preserve"> </w:t>
      </w:r>
      <w:r>
        <w:t>линейка, угольники,</w:t>
      </w:r>
      <w:r>
        <w:rPr>
          <w:spacing w:val="-6"/>
        </w:rPr>
        <w:t xml:space="preserve"> </w:t>
      </w:r>
      <w:r>
        <w:t>транспортир, заточка для карандашей.</w:t>
      </w:r>
    </w:p>
    <w:p w:rsidR="008011F2" w:rsidRDefault="00BC181D">
      <w:pPr>
        <w:pStyle w:val="a3"/>
        <w:spacing w:line="276" w:lineRule="auto"/>
        <w:ind w:left="12" w:firstLine="62"/>
      </w:pPr>
      <w:r>
        <w:t>Раздаточный</w:t>
      </w:r>
      <w:r>
        <w:rPr>
          <w:spacing w:val="-7"/>
        </w:rPr>
        <w:t xml:space="preserve"> </w:t>
      </w:r>
      <w:r>
        <w:t>материал:</w:t>
      </w:r>
      <w:r>
        <w:rPr>
          <w:spacing w:val="-7"/>
        </w:rPr>
        <w:t xml:space="preserve"> </w:t>
      </w:r>
      <w:r>
        <w:t>плакат</w:t>
      </w:r>
      <w:r>
        <w:rPr>
          <w:spacing w:val="-3"/>
        </w:rPr>
        <w:t xml:space="preserve"> </w:t>
      </w:r>
      <w:r>
        <w:t>учебный,</w:t>
      </w:r>
      <w:r>
        <w:rPr>
          <w:spacing w:val="-1"/>
        </w:rPr>
        <w:t xml:space="preserve"> </w:t>
      </w:r>
      <w:r>
        <w:t>учебник</w:t>
      </w:r>
      <w:r>
        <w:rPr>
          <w:spacing w:val="-5"/>
        </w:rPr>
        <w:t xml:space="preserve"> </w:t>
      </w:r>
      <w:r>
        <w:t>«Инженерная</w:t>
      </w:r>
      <w:r>
        <w:rPr>
          <w:spacing w:val="-3"/>
        </w:rPr>
        <w:t xml:space="preserve"> </w:t>
      </w:r>
      <w:r>
        <w:t>графика»</w:t>
      </w:r>
      <w:r>
        <w:rPr>
          <w:spacing w:val="-8"/>
        </w:rPr>
        <w:t xml:space="preserve"> </w:t>
      </w:r>
      <w:r>
        <w:t>(1),</w:t>
      </w:r>
      <w:r>
        <w:rPr>
          <w:spacing w:val="-1"/>
        </w:rPr>
        <w:t xml:space="preserve"> </w:t>
      </w:r>
      <w:r>
        <w:t>Сборник</w:t>
      </w:r>
      <w:r>
        <w:rPr>
          <w:spacing w:val="-9"/>
        </w:rPr>
        <w:t xml:space="preserve"> </w:t>
      </w:r>
      <w:r>
        <w:t>заданий</w:t>
      </w:r>
      <w:r>
        <w:rPr>
          <w:spacing w:val="-2"/>
        </w:rPr>
        <w:t xml:space="preserve"> </w:t>
      </w:r>
      <w:r>
        <w:t>по инженерной графике (2).</w:t>
      </w:r>
    </w:p>
    <w:p w:rsidR="008011F2" w:rsidRDefault="00BC181D">
      <w:pPr>
        <w:pStyle w:val="a3"/>
        <w:spacing w:before="199"/>
        <w:ind w:right="143"/>
        <w:jc w:val="center"/>
      </w:pPr>
      <w:r>
        <w:t>Время</w:t>
      </w:r>
      <w:r>
        <w:rPr>
          <w:spacing w:val="59"/>
        </w:rPr>
        <w:t xml:space="preserve"> </w:t>
      </w:r>
      <w:r>
        <w:t>выполнения</w:t>
      </w:r>
      <w:r>
        <w:rPr>
          <w:spacing w:val="-1"/>
        </w:rPr>
        <w:t xml:space="preserve"> </w:t>
      </w:r>
      <w:r>
        <w:t>каждой</w:t>
      </w:r>
      <w:r>
        <w:rPr>
          <w:spacing w:val="-4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Графических</w:t>
      </w:r>
      <w:r>
        <w:rPr>
          <w:spacing w:val="-5"/>
        </w:rPr>
        <w:t xml:space="preserve"> </w:t>
      </w:r>
      <w:r>
        <w:t>работ</w:t>
      </w:r>
      <w:r>
        <w:rPr>
          <w:spacing w:val="55"/>
        </w:rPr>
        <w:t xml:space="preserve"> </w:t>
      </w:r>
      <w:r>
        <w:t>№</w:t>
      </w:r>
      <w:r>
        <w:rPr>
          <w:spacing w:val="3"/>
        </w:rPr>
        <w:t xml:space="preserve"> </w:t>
      </w:r>
      <w:r>
        <w:t>20-24 –</w:t>
      </w:r>
      <w:r>
        <w:rPr>
          <w:spacing w:val="-5"/>
        </w:rPr>
        <w:t xml:space="preserve"> </w:t>
      </w:r>
      <w:r>
        <w:t>2 учебных</w:t>
      </w:r>
      <w:r>
        <w:rPr>
          <w:spacing w:val="-5"/>
        </w:rPr>
        <w:t xml:space="preserve"> </w:t>
      </w:r>
      <w:r>
        <w:rPr>
          <w:spacing w:val="-2"/>
        </w:rPr>
        <w:t>часа.</w:t>
      </w:r>
    </w:p>
    <w:p w:rsidR="008011F2" w:rsidRDefault="008011F2">
      <w:pPr>
        <w:pStyle w:val="a3"/>
        <w:jc w:val="center"/>
        <w:sectPr w:rsidR="008011F2">
          <w:pgSz w:w="11910" w:h="16840"/>
          <w:pgMar w:top="620" w:right="566" w:bottom="940" w:left="708" w:header="0" w:footer="749" w:gutter="0"/>
          <w:cols w:space="720"/>
        </w:sectPr>
      </w:pPr>
    </w:p>
    <w:p w:rsidR="008011F2" w:rsidRDefault="00BC181D">
      <w:pPr>
        <w:pStyle w:val="a3"/>
        <w:spacing w:before="74"/>
        <w:ind w:left="12"/>
      </w:pPr>
      <w:r>
        <w:lastRenderedPageBreak/>
        <w:t>Пример</w:t>
      </w:r>
      <w:r>
        <w:rPr>
          <w:spacing w:val="-4"/>
        </w:rPr>
        <w:t xml:space="preserve"> </w:t>
      </w:r>
      <w:r>
        <w:t>задания</w:t>
      </w:r>
      <w:r>
        <w:rPr>
          <w:spacing w:val="-2"/>
        </w:rPr>
        <w:t xml:space="preserve"> </w:t>
      </w:r>
      <w:r>
        <w:t>для</w:t>
      </w:r>
      <w:r>
        <w:rPr>
          <w:spacing w:val="-7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Графических</w:t>
      </w:r>
      <w:r>
        <w:rPr>
          <w:spacing w:val="-2"/>
        </w:rPr>
        <w:t xml:space="preserve"> </w:t>
      </w:r>
      <w:r>
        <w:t>работ</w:t>
      </w:r>
      <w:r>
        <w:rPr>
          <w:spacing w:val="-2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20-24</w:t>
      </w:r>
      <w:r>
        <w:rPr>
          <w:spacing w:val="-6"/>
        </w:rPr>
        <w:t xml:space="preserve"> </w:t>
      </w:r>
      <w:r>
        <w:t>приведен на</w:t>
      </w:r>
      <w:r>
        <w:rPr>
          <w:spacing w:val="-3"/>
        </w:rPr>
        <w:t xml:space="preserve"> </w:t>
      </w:r>
      <w:r>
        <w:t>рисунке</w:t>
      </w:r>
      <w:r>
        <w:rPr>
          <w:spacing w:val="-2"/>
        </w:rPr>
        <w:t xml:space="preserve"> ниже.</w:t>
      </w:r>
    </w:p>
    <w:p w:rsidR="008011F2" w:rsidRDefault="00BC181D">
      <w:pPr>
        <w:pStyle w:val="a3"/>
        <w:spacing w:before="7"/>
        <w:rPr>
          <w:sz w:val="19"/>
        </w:rPr>
      </w:pPr>
      <w:r>
        <w:rPr>
          <w:noProof/>
          <w:sz w:val="19"/>
          <w:lang w:eastAsia="ru-RU"/>
        </w:rPr>
        <w:drawing>
          <wp:anchor distT="0" distB="0" distL="0" distR="0" simplePos="0" relativeHeight="251645952" behindDoc="1" locked="0" layoutInCell="1" allowOverlap="1">
            <wp:simplePos x="0" y="0"/>
            <wp:positionH relativeFrom="page">
              <wp:posOffset>789305</wp:posOffset>
            </wp:positionH>
            <wp:positionV relativeFrom="paragraph">
              <wp:posOffset>158750</wp:posOffset>
            </wp:positionV>
            <wp:extent cx="5809615" cy="4497705"/>
            <wp:effectExtent l="0" t="0" r="0" b="0"/>
            <wp:wrapTopAndBottom/>
            <wp:docPr id="16" name="Imag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6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09640" cy="4497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11F2" w:rsidRDefault="008011F2">
      <w:pPr>
        <w:pStyle w:val="a3"/>
      </w:pPr>
    </w:p>
    <w:p w:rsidR="008011F2" w:rsidRDefault="008011F2">
      <w:pPr>
        <w:pStyle w:val="a3"/>
        <w:spacing w:before="231"/>
      </w:pPr>
    </w:p>
    <w:p w:rsidR="008011F2" w:rsidRDefault="00BC181D">
      <w:pPr>
        <w:pStyle w:val="4"/>
      </w:pPr>
      <w:r>
        <w:t>Самостоятельная</w:t>
      </w:r>
      <w:r>
        <w:rPr>
          <w:spacing w:val="-3"/>
        </w:rPr>
        <w:t xml:space="preserve"> </w:t>
      </w:r>
      <w:r>
        <w:rPr>
          <w:spacing w:val="-2"/>
        </w:rPr>
        <w:t>работа</w:t>
      </w:r>
    </w:p>
    <w:p w:rsidR="008011F2" w:rsidRDefault="00BC181D">
      <w:pPr>
        <w:pStyle w:val="a3"/>
        <w:spacing w:before="36" w:line="276" w:lineRule="auto"/>
        <w:ind w:left="12" w:hanging="1"/>
      </w:pPr>
      <w:r>
        <w:t>Проработка</w:t>
      </w:r>
      <w:r>
        <w:rPr>
          <w:spacing w:val="-7"/>
        </w:rPr>
        <w:t xml:space="preserve"> </w:t>
      </w:r>
      <w:r>
        <w:t>параграфов</w:t>
      </w:r>
      <w:r>
        <w:rPr>
          <w:spacing w:val="-1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глав</w:t>
      </w:r>
      <w:r>
        <w:rPr>
          <w:spacing w:val="-1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литературы, ГОСТ 2.305-68</w:t>
      </w:r>
      <w:r>
        <w:rPr>
          <w:spacing w:val="-6"/>
        </w:rPr>
        <w:t xml:space="preserve"> </w:t>
      </w:r>
      <w:r>
        <w:t>ЕСКД</w:t>
      </w:r>
      <w:r>
        <w:rPr>
          <w:spacing w:val="40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теме:</w:t>
      </w:r>
      <w:r>
        <w:rPr>
          <w:spacing w:val="-6"/>
        </w:rPr>
        <w:t xml:space="preserve"> </w:t>
      </w:r>
      <w:r>
        <w:t xml:space="preserve">«Изображения – виды, разрезы, сечения». Выносные </w:t>
      </w:r>
      <w:r>
        <w:t>элементы, условности и упрощения.</w:t>
      </w:r>
    </w:p>
    <w:p w:rsidR="008011F2" w:rsidRDefault="008011F2">
      <w:pPr>
        <w:pStyle w:val="a3"/>
      </w:pPr>
    </w:p>
    <w:p w:rsidR="008011F2" w:rsidRDefault="008011F2">
      <w:pPr>
        <w:pStyle w:val="a3"/>
        <w:spacing w:before="226"/>
      </w:pPr>
    </w:p>
    <w:p w:rsidR="008011F2" w:rsidRDefault="00BC181D">
      <w:pPr>
        <w:ind w:left="1490" w:right="922"/>
        <w:jc w:val="center"/>
        <w:rPr>
          <w:b/>
          <w:sz w:val="27"/>
        </w:rPr>
      </w:pPr>
      <w:r>
        <w:rPr>
          <w:b/>
          <w:sz w:val="27"/>
        </w:rPr>
        <w:t>Графические</w:t>
      </w:r>
      <w:r>
        <w:rPr>
          <w:b/>
          <w:spacing w:val="-8"/>
          <w:sz w:val="27"/>
        </w:rPr>
        <w:t xml:space="preserve"> </w:t>
      </w:r>
      <w:r>
        <w:rPr>
          <w:b/>
          <w:sz w:val="27"/>
        </w:rPr>
        <w:t>работы</w:t>
      </w:r>
      <w:r>
        <w:rPr>
          <w:b/>
          <w:spacing w:val="-6"/>
          <w:sz w:val="27"/>
        </w:rPr>
        <w:t xml:space="preserve"> </w:t>
      </w:r>
      <w:r>
        <w:rPr>
          <w:b/>
          <w:sz w:val="27"/>
        </w:rPr>
        <w:t>№</w:t>
      </w:r>
      <w:r>
        <w:rPr>
          <w:b/>
          <w:spacing w:val="-9"/>
          <w:sz w:val="27"/>
        </w:rPr>
        <w:t xml:space="preserve"> </w:t>
      </w:r>
      <w:r>
        <w:rPr>
          <w:b/>
          <w:sz w:val="27"/>
        </w:rPr>
        <w:t>25,</w:t>
      </w:r>
      <w:r>
        <w:rPr>
          <w:b/>
          <w:spacing w:val="-8"/>
          <w:sz w:val="27"/>
        </w:rPr>
        <w:t xml:space="preserve"> </w:t>
      </w:r>
      <w:r>
        <w:rPr>
          <w:b/>
          <w:spacing w:val="-5"/>
          <w:sz w:val="27"/>
        </w:rPr>
        <w:t>26</w:t>
      </w:r>
    </w:p>
    <w:p w:rsidR="008011F2" w:rsidRDefault="00BC181D">
      <w:pPr>
        <w:pStyle w:val="a3"/>
        <w:spacing w:before="241" w:line="276" w:lineRule="auto"/>
        <w:ind w:left="12"/>
      </w:pPr>
      <w:r>
        <w:t>Графические</w:t>
      </w:r>
      <w:r>
        <w:rPr>
          <w:spacing w:val="40"/>
        </w:rPr>
        <w:t xml:space="preserve"> </w:t>
      </w:r>
      <w:r>
        <w:t>работы</w:t>
      </w:r>
      <w:r>
        <w:rPr>
          <w:spacing w:val="40"/>
        </w:rPr>
        <w:t xml:space="preserve"> </w:t>
      </w:r>
      <w:r>
        <w:t>№</w:t>
      </w:r>
      <w:r>
        <w:rPr>
          <w:spacing w:val="37"/>
        </w:rPr>
        <w:t xml:space="preserve"> </w:t>
      </w:r>
      <w:r>
        <w:t>25-26</w:t>
      </w:r>
      <w:r>
        <w:rPr>
          <w:spacing w:val="36"/>
        </w:rPr>
        <w:t xml:space="preserve"> </w:t>
      </w:r>
      <w:r>
        <w:t>включают</w:t>
      </w:r>
      <w:r>
        <w:rPr>
          <w:spacing w:val="40"/>
        </w:rPr>
        <w:t xml:space="preserve"> </w:t>
      </w:r>
      <w:r>
        <w:t>задания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выполнению</w:t>
      </w:r>
      <w:r>
        <w:rPr>
          <w:spacing w:val="40"/>
        </w:rPr>
        <w:t xml:space="preserve"> </w:t>
      </w:r>
      <w:r>
        <w:t>эскизов</w:t>
      </w:r>
      <w:r>
        <w:rPr>
          <w:spacing w:val="38"/>
        </w:rPr>
        <w:t xml:space="preserve"> </w:t>
      </w:r>
      <w:r>
        <w:t>деталей</w:t>
      </w:r>
      <w:r>
        <w:rPr>
          <w:spacing w:val="40"/>
        </w:rPr>
        <w:t xml:space="preserve"> </w:t>
      </w:r>
      <w:r>
        <w:t>с</w:t>
      </w:r>
      <w:r>
        <w:rPr>
          <w:spacing w:val="40"/>
        </w:rPr>
        <w:t xml:space="preserve"> </w:t>
      </w:r>
      <w:r>
        <w:t>применением простого</w:t>
      </w:r>
      <w:r>
        <w:rPr>
          <w:spacing w:val="40"/>
        </w:rPr>
        <w:t xml:space="preserve"> </w:t>
      </w:r>
      <w:r>
        <w:t>разреза.</w:t>
      </w:r>
    </w:p>
    <w:p w:rsidR="008011F2" w:rsidRDefault="00BC181D">
      <w:pPr>
        <w:pStyle w:val="a3"/>
        <w:spacing w:line="276" w:lineRule="auto"/>
        <w:ind w:left="12"/>
      </w:pPr>
      <w:r>
        <w:t>Необходимые</w:t>
      </w:r>
      <w:r>
        <w:rPr>
          <w:spacing w:val="80"/>
        </w:rPr>
        <w:t xml:space="preserve"> </w:t>
      </w:r>
      <w:r>
        <w:t>чертежные</w:t>
      </w:r>
      <w:r>
        <w:rPr>
          <w:spacing w:val="80"/>
        </w:rPr>
        <w:t xml:space="preserve"> </w:t>
      </w:r>
      <w:r>
        <w:t>инструменты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принадлежности</w:t>
      </w:r>
      <w:r>
        <w:rPr>
          <w:spacing w:val="80"/>
        </w:rPr>
        <w:t xml:space="preserve"> </w:t>
      </w:r>
      <w:r>
        <w:t>(приобретаются</w:t>
      </w:r>
      <w:r>
        <w:rPr>
          <w:spacing w:val="80"/>
        </w:rPr>
        <w:t xml:space="preserve"> </w:t>
      </w:r>
      <w:r>
        <w:t>студентом):</w:t>
      </w:r>
      <w:r>
        <w:rPr>
          <w:spacing w:val="80"/>
        </w:rPr>
        <w:t xml:space="preserve"> </w:t>
      </w:r>
      <w:r>
        <w:t xml:space="preserve">ватман </w:t>
      </w:r>
      <w:r>
        <w:t>формата</w:t>
      </w:r>
      <w:r>
        <w:rPr>
          <w:spacing w:val="-5"/>
        </w:rPr>
        <w:t xml:space="preserve"> </w:t>
      </w:r>
      <w:r>
        <w:t>А4</w:t>
      </w:r>
      <w:r>
        <w:rPr>
          <w:spacing w:val="-1"/>
        </w:rPr>
        <w:t xml:space="preserve"> </w:t>
      </w:r>
      <w:r>
        <w:t>или</w:t>
      </w:r>
      <w:r>
        <w:rPr>
          <w:spacing w:val="-6"/>
        </w:rPr>
        <w:t xml:space="preserve"> </w:t>
      </w:r>
      <w:r>
        <w:t>бумага</w:t>
      </w:r>
      <w:r>
        <w:rPr>
          <w:spacing w:val="-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клетку</w:t>
      </w:r>
      <w:r>
        <w:rPr>
          <w:spacing w:val="-8"/>
        </w:rPr>
        <w:t xml:space="preserve"> </w:t>
      </w:r>
      <w:r>
        <w:t>(2</w:t>
      </w:r>
      <w:r>
        <w:rPr>
          <w:spacing w:val="-2"/>
        </w:rPr>
        <w:t xml:space="preserve"> </w:t>
      </w:r>
      <w:r>
        <w:t>листа), карандаши,</w:t>
      </w:r>
      <w:r>
        <w:rPr>
          <w:spacing w:val="-1"/>
        </w:rPr>
        <w:t xml:space="preserve"> </w:t>
      </w:r>
      <w:r>
        <w:t>карандашный</w:t>
      </w:r>
      <w:r>
        <w:rPr>
          <w:spacing w:val="-1"/>
        </w:rPr>
        <w:t xml:space="preserve"> </w:t>
      </w:r>
      <w:r>
        <w:t>ластик, заточка</w:t>
      </w:r>
      <w:r>
        <w:rPr>
          <w:spacing w:val="-3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rPr>
          <w:spacing w:val="-2"/>
        </w:rPr>
        <w:t>карандашей.</w:t>
      </w:r>
    </w:p>
    <w:p w:rsidR="008011F2" w:rsidRDefault="00BC181D">
      <w:pPr>
        <w:pStyle w:val="a3"/>
        <w:spacing w:before="199" w:line="276" w:lineRule="auto"/>
        <w:ind w:left="12"/>
      </w:pPr>
      <w:r>
        <w:t>Раздаточный</w:t>
      </w:r>
      <w:r>
        <w:rPr>
          <w:spacing w:val="-3"/>
        </w:rPr>
        <w:t xml:space="preserve"> </w:t>
      </w:r>
      <w:r>
        <w:t>материал:</w:t>
      </w:r>
      <w:r>
        <w:rPr>
          <w:spacing w:val="-7"/>
        </w:rPr>
        <w:t xml:space="preserve"> </w:t>
      </w:r>
      <w:r>
        <w:t>плакат</w:t>
      </w:r>
      <w:r>
        <w:rPr>
          <w:spacing w:val="-4"/>
        </w:rPr>
        <w:t xml:space="preserve"> </w:t>
      </w:r>
      <w:r>
        <w:t>учебный,</w:t>
      </w:r>
      <w:r>
        <w:rPr>
          <w:spacing w:val="-2"/>
        </w:rPr>
        <w:t xml:space="preserve"> </w:t>
      </w:r>
      <w:r>
        <w:t>учебник</w:t>
      </w:r>
      <w:r>
        <w:rPr>
          <w:spacing w:val="-6"/>
        </w:rPr>
        <w:t xml:space="preserve"> </w:t>
      </w:r>
      <w:r>
        <w:t>«Инженерная</w:t>
      </w:r>
      <w:r>
        <w:rPr>
          <w:spacing w:val="-4"/>
        </w:rPr>
        <w:t xml:space="preserve"> </w:t>
      </w:r>
      <w:r>
        <w:t>графика»</w:t>
      </w:r>
      <w:r>
        <w:rPr>
          <w:spacing w:val="-8"/>
        </w:rPr>
        <w:t xml:space="preserve"> </w:t>
      </w:r>
      <w:r>
        <w:t>(1),</w:t>
      </w:r>
      <w:r>
        <w:rPr>
          <w:spacing w:val="-2"/>
        </w:rPr>
        <w:t xml:space="preserve"> </w:t>
      </w:r>
      <w:r>
        <w:t>Сборник</w:t>
      </w:r>
      <w:r>
        <w:rPr>
          <w:spacing w:val="-9"/>
        </w:rPr>
        <w:t xml:space="preserve"> </w:t>
      </w:r>
      <w:r>
        <w:t>заданий</w:t>
      </w:r>
      <w:r>
        <w:rPr>
          <w:spacing w:val="-3"/>
        </w:rPr>
        <w:t xml:space="preserve"> </w:t>
      </w:r>
      <w:r>
        <w:t>по инженерной графике (2).</w:t>
      </w:r>
    </w:p>
    <w:p w:rsidR="008011F2" w:rsidRDefault="00BC181D">
      <w:pPr>
        <w:pStyle w:val="a3"/>
        <w:spacing w:before="201"/>
        <w:ind w:right="143"/>
        <w:jc w:val="center"/>
      </w:pPr>
      <w:r>
        <w:t>Время</w:t>
      </w:r>
      <w:r>
        <w:rPr>
          <w:spacing w:val="58"/>
        </w:rPr>
        <w:t xml:space="preserve"> </w:t>
      </w:r>
      <w:r>
        <w:t>выполнения каждой</w:t>
      </w:r>
      <w:r>
        <w:rPr>
          <w:spacing w:val="-4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Графических</w:t>
      </w:r>
      <w:r>
        <w:rPr>
          <w:spacing w:val="-5"/>
        </w:rPr>
        <w:t xml:space="preserve"> </w:t>
      </w:r>
      <w:r>
        <w:t>работ</w:t>
      </w:r>
      <w:r>
        <w:rPr>
          <w:spacing w:val="57"/>
        </w:rPr>
        <w:t xml:space="preserve"> </w:t>
      </w:r>
      <w:r>
        <w:t>№</w:t>
      </w:r>
      <w:r>
        <w:rPr>
          <w:spacing w:val="-4"/>
        </w:rPr>
        <w:t xml:space="preserve"> </w:t>
      </w:r>
      <w:r>
        <w:t>25-26</w:t>
      </w:r>
      <w:r>
        <w:rPr>
          <w:spacing w:val="1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2 учебных</w:t>
      </w:r>
      <w:r>
        <w:rPr>
          <w:spacing w:val="-4"/>
        </w:rPr>
        <w:t xml:space="preserve"> </w:t>
      </w:r>
      <w:r>
        <w:rPr>
          <w:spacing w:val="-2"/>
        </w:rPr>
        <w:t>часа.</w:t>
      </w:r>
    </w:p>
    <w:p w:rsidR="008011F2" w:rsidRDefault="00BC181D">
      <w:pPr>
        <w:pStyle w:val="a3"/>
        <w:spacing w:before="243"/>
        <w:ind w:left="12"/>
      </w:pPr>
      <w:r>
        <w:t>Примеры</w:t>
      </w:r>
      <w:r>
        <w:rPr>
          <w:spacing w:val="-4"/>
        </w:rPr>
        <w:t xml:space="preserve"> </w:t>
      </w:r>
      <w:r>
        <w:t>заданий</w:t>
      </w:r>
      <w:r>
        <w:rPr>
          <w:spacing w:val="-6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выполнения</w:t>
      </w:r>
      <w:r>
        <w:rPr>
          <w:spacing w:val="-2"/>
        </w:rPr>
        <w:t xml:space="preserve"> </w:t>
      </w:r>
      <w:r>
        <w:t>Графических</w:t>
      </w:r>
      <w:r>
        <w:rPr>
          <w:spacing w:val="-7"/>
        </w:rPr>
        <w:t xml:space="preserve"> </w:t>
      </w:r>
      <w:r>
        <w:t>работ</w:t>
      </w:r>
      <w:r>
        <w:rPr>
          <w:spacing w:val="-2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25-26</w:t>
      </w:r>
      <w:r>
        <w:rPr>
          <w:spacing w:val="-2"/>
        </w:rPr>
        <w:t xml:space="preserve"> </w:t>
      </w:r>
      <w:r>
        <w:t>приведены</w:t>
      </w:r>
      <w:r>
        <w:rPr>
          <w:spacing w:val="-5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рисунке</w:t>
      </w:r>
      <w:r>
        <w:rPr>
          <w:spacing w:val="-3"/>
        </w:rPr>
        <w:t xml:space="preserve"> </w:t>
      </w:r>
      <w:r>
        <w:rPr>
          <w:spacing w:val="-2"/>
        </w:rPr>
        <w:t>ниже.</w:t>
      </w:r>
    </w:p>
    <w:p w:rsidR="008011F2" w:rsidRDefault="008011F2">
      <w:pPr>
        <w:pStyle w:val="a3"/>
        <w:sectPr w:rsidR="008011F2">
          <w:pgSz w:w="11910" w:h="16840"/>
          <w:pgMar w:top="620" w:right="566" w:bottom="940" w:left="708" w:header="0" w:footer="749" w:gutter="0"/>
          <w:cols w:space="720"/>
        </w:sectPr>
      </w:pPr>
    </w:p>
    <w:p w:rsidR="008011F2" w:rsidRDefault="00BC181D">
      <w:pPr>
        <w:ind w:left="745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757545" cy="4499610"/>
            <wp:effectExtent l="0" t="0" r="0" b="0"/>
            <wp:docPr id="17" name="Imag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7789" cy="4499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11F2" w:rsidRDefault="008011F2">
      <w:pPr>
        <w:pStyle w:val="a3"/>
      </w:pPr>
    </w:p>
    <w:p w:rsidR="008011F2" w:rsidRDefault="008011F2">
      <w:pPr>
        <w:pStyle w:val="a3"/>
      </w:pPr>
    </w:p>
    <w:p w:rsidR="008011F2" w:rsidRDefault="008011F2">
      <w:pPr>
        <w:pStyle w:val="a3"/>
        <w:spacing w:before="18"/>
      </w:pPr>
    </w:p>
    <w:p w:rsidR="008011F2" w:rsidRDefault="00BC181D">
      <w:pPr>
        <w:pStyle w:val="4"/>
      </w:pPr>
      <w:r>
        <w:t>Самостоятельная</w:t>
      </w:r>
      <w:r>
        <w:rPr>
          <w:spacing w:val="-3"/>
        </w:rPr>
        <w:t xml:space="preserve"> </w:t>
      </w:r>
      <w:r>
        <w:rPr>
          <w:spacing w:val="-2"/>
        </w:rPr>
        <w:t>работа</w:t>
      </w:r>
    </w:p>
    <w:p w:rsidR="008011F2" w:rsidRDefault="00BC181D">
      <w:pPr>
        <w:pStyle w:val="a3"/>
        <w:spacing w:before="36" w:line="276" w:lineRule="auto"/>
        <w:ind w:left="12" w:right="233"/>
      </w:pPr>
      <w:r>
        <w:t>Изучение</w:t>
      </w:r>
      <w:r>
        <w:rPr>
          <w:spacing w:val="-1"/>
        </w:rPr>
        <w:t xml:space="preserve"> </w:t>
      </w:r>
      <w:r>
        <w:t>особенностей</w:t>
      </w:r>
      <w:r>
        <w:rPr>
          <w:spacing w:val="-4"/>
        </w:rPr>
        <w:t xml:space="preserve"> </w:t>
      </w:r>
      <w:r>
        <w:t>выполнения разрезов в</w:t>
      </w:r>
      <w:r>
        <w:rPr>
          <w:spacing w:val="40"/>
        </w:rPr>
        <w:t xml:space="preserve"> </w:t>
      </w:r>
      <w:r>
        <w:t>симметричных</w:t>
      </w:r>
      <w:r>
        <w:rPr>
          <w:spacing w:val="-5"/>
        </w:rPr>
        <w:t xml:space="preserve"> </w:t>
      </w:r>
      <w:r>
        <w:t>деталях</w:t>
      </w:r>
      <w:r>
        <w:rPr>
          <w:spacing w:val="-5"/>
        </w:rPr>
        <w:t xml:space="preserve"> </w:t>
      </w:r>
      <w:r>
        <w:t>(совмещение</w:t>
      </w:r>
      <w:r>
        <w:rPr>
          <w:spacing w:val="-6"/>
        </w:rPr>
        <w:t xml:space="preserve"> </w:t>
      </w:r>
      <w:r>
        <w:t>половины</w:t>
      </w:r>
      <w:r>
        <w:rPr>
          <w:spacing w:val="-3"/>
        </w:rPr>
        <w:t xml:space="preserve"> </w:t>
      </w:r>
      <w:r>
        <w:t xml:space="preserve">вида с </w:t>
      </w:r>
      <w:r>
        <w:t>половиной разреза, части вида с частью разреза). Обмер деталей. Нанесение размеров.</w:t>
      </w:r>
    </w:p>
    <w:p w:rsidR="008011F2" w:rsidRDefault="00BC181D">
      <w:pPr>
        <w:spacing w:before="207"/>
        <w:ind w:left="1490" w:right="922"/>
        <w:jc w:val="center"/>
        <w:rPr>
          <w:b/>
          <w:sz w:val="27"/>
        </w:rPr>
      </w:pPr>
      <w:r>
        <w:rPr>
          <w:b/>
          <w:sz w:val="27"/>
        </w:rPr>
        <w:t>Графические</w:t>
      </w:r>
      <w:r>
        <w:rPr>
          <w:b/>
          <w:spacing w:val="-8"/>
          <w:sz w:val="27"/>
        </w:rPr>
        <w:t xml:space="preserve"> </w:t>
      </w:r>
      <w:r>
        <w:rPr>
          <w:b/>
          <w:sz w:val="27"/>
        </w:rPr>
        <w:t>работы</w:t>
      </w:r>
      <w:r>
        <w:rPr>
          <w:b/>
          <w:spacing w:val="-6"/>
          <w:sz w:val="27"/>
        </w:rPr>
        <w:t xml:space="preserve"> </w:t>
      </w:r>
      <w:r>
        <w:rPr>
          <w:b/>
          <w:sz w:val="27"/>
        </w:rPr>
        <w:t>№</w:t>
      </w:r>
      <w:r>
        <w:rPr>
          <w:b/>
          <w:spacing w:val="-9"/>
          <w:sz w:val="27"/>
        </w:rPr>
        <w:t xml:space="preserve"> </w:t>
      </w:r>
      <w:r>
        <w:rPr>
          <w:b/>
          <w:sz w:val="27"/>
        </w:rPr>
        <w:t>27,</w:t>
      </w:r>
      <w:r>
        <w:rPr>
          <w:b/>
          <w:spacing w:val="-8"/>
          <w:sz w:val="27"/>
        </w:rPr>
        <w:t xml:space="preserve"> </w:t>
      </w:r>
      <w:r>
        <w:rPr>
          <w:b/>
          <w:spacing w:val="-5"/>
          <w:sz w:val="27"/>
        </w:rPr>
        <w:t>28</w:t>
      </w:r>
    </w:p>
    <w:p w:rsidR="008011F2" w:rsidRDefault="00BC181D">
      <w:pPr>
        <w:pStyle w:val="a3"/>
        <w:spacing w:before="241" w:line="276" w:lineRule="auto"/>
        <w:ind w:left="12"/>
      </w:pPr>
      <w:r>
        <w:t>Графические</w:t>
      </w:r>
      <w:r>
        <w:rPr>
          <w:spacing w:val="40"/>
        </w:rPr>
        <w:t xml:space="preserve"> </w:t>
      </w:r>
      <w:r>
        <w:t>работы</w:t>
      </w:r>
      <w:r>
        <w:rPr>
          <w:spacing w:val="40"/>
        </w:rPr>
        <w:t xml:space="preserve"> </w:t>
      </w:r>
      <w:r>
        <w:t>№</w:t>
      </w:r>
      <w:r>
        <w:rPr>
          <w:spacing w:val="37"/>
        </w:rPr>
        <w:t xml:space="preserve"> </w:t>
      </w:r>
      <w:r>
        <w:t>27-28</w:t>
      </w:r>
      <w:r>
        <w:rPr>
          <w:spacing w:val="36"/>
        </w:rPr>
        <w:t xml:space="preserve"> </w:t>
      </w:r>
      <w:r>
        <w:t>включают</w:t>
      </w:r>
      <w:r>
        <w:rPr>
          <w:spacing w:val="40"/>
        </w:rPr>
        <w:t xml:space="preserve"> </w:t>
      </w:r>
      <w:r>
        <w:t>задания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выполнению</w:t>
      </w:r>
      <w:r>
        <w:rPr>
          <w:spacing w:val="40"/>
        </w:rPr>
        <w:t xml:space="preserve"> </w:t>
      </w:r>
      <w:r>
        <w:t>эскизов</w:t>
      </w:r>
      <w:r>
        <w:rPr>
          <w:spacing w:val="38"/>
        </w:rPr>
        <w:t xml:space="preserve"> </w:t>
      </w:r>
      <w:r>
        <w:t>деталей</w:t>
      </w:r>
      <w:r>
        <w:rPr>
          <w:spacing w:val="40"/>
        </w:rPr>
        <w:t xml:space="preserve"> </w:t>
      </w:r>
      <w:r>
        <w:t>с</w:t>
      </w:r>
      <w:r>
        <w:rPr>
          <w:spacing w:val="40"/>
        </w:rPr>
        <w:t xml:space="preserve"> </w:t>
      </w:r>
      <w:r>
        <w:t>применением сложного</w:t>
      </w:r>
      <w:r>
        <w:rPr>
          <w:spacing w:val="40"/>
        </w:rPr>
        <w:t xml:space="preserve"> </w:t>
      </w:r>
      <w:r>
        <w:t>разреза.</w:t>
      </w:r>
    </w:p>
    <w:p w:rsidR="008011F2" w:rsidRDefault="00BC181D">
      <w:pPr>
        <w:pStyle w:val="a3"/>
        <w:spacing w:line="276" w:lineRule="auto"/>
        <w:ind w:left="12"/>
      </w:pPr>
      <w:r>
        <w:t>Необходимые</w:t>
      </w:r>
      <w:r>
        <w:rPr>
          <w:spacing w:val="80"/>
        </w:rPr>
        <w:t xml:space="preserve"> </w:t>
      </w:r>
      <w:r>
        <w:t>чертежные</w:t>
      </w:r>
      <w:r>
        <w:rPr>
          <w:spacing w:val="80"/>
        </w:rPr>
        <w:t xml:space="preserve"> </w:t>
      </w:r>
      <w:r>
        <w:t>инструменты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принадлежности</w:t>
      </w:r>
      <w:r>
        <w:rPr>
          <w:spacing w:val="80"/>
        </w:rPr>
        <w:t xml:space="preserve"> </w:t>
      </w:r>
      <w:r>
        <w:t>(приобретаются</w:t>
      </w:r>
      <w:r>
        <w:rPr>
          <w:spacing w:val="80"/>
        </w:rPr>
        <w:t xml:space="preserve"> </w:t>
      </w:r>
      <w:r>
        <w:t>студентом):</w:t>
      </w:r>
      <w:r>
        <w:rPr>
          <w:spacing w:val="80"/>
        </w:rPr>
        <w:t xml:space="preserve"> </w:t>
      </w:r>
      <w:r>
        <w:t>ватман формата</w:t>
      </w:r>
      <w:r>
        <w:rPr>
          <w:spacing w:val="-6"/>
        </w:rPr>
        <w:t xml:space="preserve"> </w:t>
      </w:r>
      <w:r>
        <w:t>А4</w:t>
      </w:r>
      <w:r>
        <w:rPr>
          <w:spacing w:val="-2"/>
        </w:rPr>
        <w:t xml:space="preserve"> </w:t>
      </w:r>
      <w:r>
        <w:t>(2</w:t>
      </w:r>
      <w:r>
        <w:rPr>
          <w:spacing w:val="-7"/>
        </w:rPr>
        <w:t xml:space="preserve"> </w:t>
      </w:r>
      <w:r>
        <w:t>листа)</w:t>
      </w:r>
      <w:r>
        <w:rPr>
          <w:spacing w:val="-7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бумага</w:t>
      </w:r>
      <w:r>
        <w:rPr>
          <w:spacing w:val="-4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клетку,</w:t>
      </w:r>
      <w:r>
        <w:rPr>
          <w:spacing w:val="-1"/>
        </w:rPr>
        <w:t xml:space="preserve"> </w:t>
      </w:r>
      <w:r>
        <w:t>карандаши, карандашный</w:t>
      </w:r>
      <w:r>
        <w:rPr>
          <w:spacing w:val="-2"/>
        </w:rPr>
        <w:t xml:space="preserve"> </w:t>
      </w:r>
      <w:r>
        <w:t>ластик,</w:t>
      </w:r>
      <w:r>
        <w:rPr>
          <w:spacing w:val="-1"/>
        </w:rPr>
        <w:t xml:space="preserve"> </w:t>
      </w:r>
      <w:r>
        <w:t>заточка</w:t>
      </w:r>
      <w:r>
        <w:rPr>
          <w:spacing w:val="-3"/>
        </w:rPr>
        <w:t xml:space="preserve"> </w:t>
      </w:r>
      <w:r>
        <w:t>для</w:t>
      </w:r>
      <w:r>
        <w:rPr>
          <w:spacing w:val="-2"/>
        </w:rPr>
        <w:t xml:space="preserve"> карандашей.</w:t>
      </w:r>
    </w:p>
    <w:p w:rsidR="008011F2" w:rsidRDefault="00BC181D">
      <w:pPr>
        <w:pStyle w:val="a3"/>
        <w:spacing w:before="199" w:line="276" w:lineRule="auto"/>
        <w:ind w:left="12" w:firstLine="62"/>
      </w:pPr>
      <w:r>
        <w:t>Раздаточный</w:t>
      </w:r>
      <w:r>
        <w:rPr>
          <w:spacing w:val="-7"/>
        </w:rPr>
        <w:t xml:space="preserve"> </w:t>
      </w:r>
      <w:r>
        <w:t>материал:</w:t>
      </w:r>
      <w:r>
        <w:rPr>
          <w:spacing w:val="-7"/>
        </w:rPr>
        <w:t xml:space="preserve"> </w:t>
      </w:r>
      <w:r>
        <w:t>плакат</w:t>
      </w:r>
      <w:r>
        <w:rPr>
          <w:spacing w:val="-3"/>
        </w:rPr>
        <w:t xml:space="preserve"> </w:t>
      </w:r>
      <w:r>
        <w:t>учебный,</w:t>
      </w:r>
      <w:r>
        <w:rPr>
          <w:spacing w:val="-1"/>
        </w:rPr>
        <w:t xml:space="preserve"> </w:t>
      </w:r>
      <w:r>
        <w:t>учебник</w:t>
      </w:r>
      <w:r>
        <w:rPr>
          <w:spacing w:val="-5"/>
        </w:rPr>
        <w:t xml:space="preserve"> </w:t>
      </w:r>
      <w:r>
        <w:t>«Инженерная</w:t>
      </w:r>
      <w:r>
        <w:rPr>
          <w:spacing w:val="-3"/>
        </w:rPr>
        <w:t xml:space="preserve"> </w:t>
      </w:r>
      <w:r>
        <w:t>графика»</w:t>
      </w:r>
      <w:r>
        <w:rPr>
          <w:spacing w:val="-8"/>
        </w:rPr>
        <w:t xml:space="preserve"> </w:t>
      </w:r>
      <w:r>
        <w:t>(1),</w:t>
      </w:r>
      <w:r>
        <w:rPr>
          <w:spacing w:val="-1"/>
        </w:rPr>
        <w:t xml:space="preserve"> </w:t>
      </w:r>
      <w:r>
        <w:t>Сборник</w:t>
      </w:r>
      <w:r>
        <w:rPr>
          <w:spacing w:val="-9"/>
        </w:rPr>
        <w:t xml:space="preserve"> </w:t>
      </w:r>
      <w:r>
        <w:t>заданий</w:t>
      </w:r>
      <w:r>
        <w:rPr>
          <w:spacing w:val="-2"/>
        </w:rPr>
        <w:t xml:space="preserve"> </w:t>
      </w:r>
      <w:r>
        <w:t xml:space="preserve">по инженерной графике </w:t>
      </w:r>
      <w:r>
        <w:t>(2).</w:t>
      </w:r>
    </w:p>
    <w:p w:rsidR="008011F2" w:rsidRDefault="00BC181D">
      <w:pPr>
        <w:pStyle w:val="a3"/>
        <w:spacing w:before="201"/>
        <w:ind w:left="12"/>
      </w:pPr>
      <w:r>
        <w:t>Время</w:t>
      </w:r>
      <w:r>
        <w:rPr>
          <w:spacing w:val="60"/>
        </w:rPr>
        <w:t xml:space="preserve"> </w:t>
      </w:r>
      <w:r>
        <w:t>выполнения каждой</w:t>
      </w:r>
      <w:r>
        <w:rPr>
          <w:spacing w:val="-4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Графических</w:t>
      </w:r>
      <w:r>
        <w:rPr>
          <w:spacing w:val="-5"/>
        </w:rPr>
        <w:t xml:space="preserve"> </w:t>
      </w:r>
      <w:r>
        <w:t>работ</w:t>
      </w:r>
      <w:r>
        <w:rPr>
          <w:spacing w:val="57"/>
        </w:rPr>
        <w:t xml:space="preserve"> </w:t>
      </w:r>
      <w:r>
        <w:t>№</w:t>
      </w:r>
      <w:r>
        <w:rPr>
          <w:spacing w:val="-4"/>
        </w:rPr>
        <w:t xml:space="preserve"> </w:t>
      </w:r>
      <w:r>
        <w:t>27-28 –</w:t>
      </w:r>
      <w:r>
        <w:rPr>
          <w:spacing w:val="-5"/>
        </w:rPr>
        <w:t xml:space="preserve"> </w:t>
      </w:r>
      <w:r>
        <w:t>2 учебных</w:t>
      </w:r>
      <w:r>
        <w:rPr>
          <w:spacing w:val="-4"/>
        </w:rPr>
        <w:t xml:space="preserve"> </w:t>
      </w:r>
      <w:r>
        <w:rPr>
          <w:spacing w:val="-2"/>
        </w:rPr>
        <w:t>часа.</w:t>
      </w:r>
    </w:p>
    <w:p w:rsidR="008011F2" w:rsidRDefault="00BC181D">
      <w:pPr>
        <w:pStyle w:val="a3"/>
        <w:spacing w:before="243"/>
        <w:ind w:left="12"/>
      </w:pPr>
      <w:r>
        <w:t>Примеры</w:t>
      </w:r>
      <w:r>
        <w:rPr>
          <w:spacing w:val="-4"/>
        </w:rPr>
        <w:t xml:space="preserve"> </w:t>
      </w:r>
      <w:r>
        <w:t>заданий</w:t>
      </w:r>
      <w:r>
        <w:rPr>
          <w:spacing w:val="-6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выполнения</w:t>
      </w:r>
      <w:r>
        <w:rPr>
          <w:spacing w:val="-2"/>
        </w:rPr>
        <w:t xml:space="preserve"> </w:t>
      </w:r>
      <w:r>
        <w:t>Графических</w:t>
      </w:r>
      <w:r>
        <w:rPr>
          <w:spacing w:val="-7"/>
        </w:rPr>
        <w:t xml:space="preserve"> </w:t>
      </w:r>
      <w:r>
        <w:t>работ</w:t>
      </w:r>
      <w:r>
        <w:rPr>
          <w:spacing w:val="-2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27-28</w:t>
      </w:r>
      <w:r>
        <w:rPr>
          <w:spacing w:val="-2"/>
        </w:rPr>
        <w:t xml:space="preserve"> </w:t>
      </w:r>
      <w:r>
        <w:t>приведены</w:t>
      </w:r>
      <w:r>
        <w:rPr>
          <w:spacing w:val="-5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рисунке</w:t>
      </w:r>
      <w:r>
        <w:rPr>
          <w:spacing w:val="-3"/>
        </w:rPr>
        <w:t xml:space="preserve"> </w:t>
      </w:r>
      <w:r>
        <w:rPr>
          <w:spacing w:val="-2"/>
        </w:rPr>
        <w:t>ниже.</w:t>
      </w:r>
    </w:p>
    <w:p w:rsidR="008011F2" w:rsidRDefault="008011F2">
      <w:pPr>
        <w:pStyle w:val="a3"/>
        <w:sectPr w:rsidR="008011F2">
          <w:pgSz w:w="11910" w:h="16840"/>
          <w:pgMar w:top="700" w:right="566" w:bottom="940" w:left="708" w:header="0" w:footer="749" w:gutter="0"/>
          <w:cols w:space="720"/>
        </w:sectPr>
      </w:pPr>
    </w:p>
    <w:p w:rsidR="008011F2" w:rsidRDefault="00BC181D">
      <w:pPr>
        <w:ind w:left="42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6667500" cy="4495800"/>
            <wp:effectExtent l="0" t="0" r="0" b="0"/>
            <wp:docPr id="18" name="Imag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67570" cy="449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11F2" w:rsidRDefault="008011F2">
      <w:pPr>
        <w:pStyle w:val="a3"/>
        <w:rPr>
          <w:sz w:val="27"/>
        </w:rPr>
      </w:pPr>
    </w:p>
    <w:p w:rsidR="008011F2" w:rsidRDefault="008011F2">
      <w:pPr>
        <w:pStyle w:val="a3"/>
        <w:spacing w:before="156"/>
        <w:rPr>
          <w:sz w:val="27"/>
        </w:rPr>
      </w:pPr>
    </w:p>
    <w:p w:rsidR="008011F2" w:rsidRDefault="00BC181D">
      <w:pPr>
        <w:ind w:left="1490" w:right="922"/>
        <w:jc w:val="center"/>
        <w:rPr>
          <w:b/>
          <w:sz w:val="27"/>
        </w:rPr>
      </w:pPr>
      <w:r>
        <w:rPr>
          <w:b/>
          <w:sz w:val="27"/>
        </w:rPr>
        <w:t>Графические</w:t>
      </w:r>
      <w:r>
        <w:rPr>
          <w:b/>
          <w:spacing w:val="-8"/>
          <w:sz w:val="27"/>
        </w:rPr>
        <w:t xml:space="preserve"> </w:t>
      </w:r>
      <w:r>
        <w:rPr>
          <w:b/>
          <w:sz w:val="27"/>
        </w:rPr>
        <w:t>работы</w:t>
      </w:r>
      <w:r>
        <w:rPr>
          <w:b/>
          <w:spacing w:val="-6"/>
          <w:sz w:val="27"/>
        </w:rPr>
        <w:t xml:space="preserve"> </w:t>
      </w:r>
      <w:r>
        <w:rPr>
          <w:b/>
          <w:sz w:val="27"/>
        </w:rPr>
        <w:t>№</w:t>
      </w:r>
      <w:r>
        <w:rPr>
          <w:b/>
          <w:spacing w:val="-9"/>
          <w:sz w:val="27"/>
        </w:rPr>
        <w:t xml:space="preserve"> </w:t>
      </w:r>
      <w:r>
        <w:rPr>
          <w:b/>
          <w:sz w:val="27"/>
        </w:rPr>
        <w:t>27,</w:t>
      </w:r>
      <w:r>
        <w:rPr>
          <w:b/>
          <w:spacing w:val="-8"/>
          <w:sz w:val="27"/>
        </w:rPr>
        <w:t xml:space="preserve"> </w:t>
      </w:r>
      <w:r>
        <w:rPr>
          <w:b/>
          <w:spacing w:val="-5"/>
          <w:sz w:val="27"/>
        </w:rPr>
        <w:t>28</w:t>
      </w:r>
    </w:p>
    <w:p w:rsidR="008011F2" w:rsidRDefault="00BC181D">
      <w:pPr>
        <w:pStyle w:val="a3"/>
        <w:spacing w:before="241" w:line="276" w:lineRule="auto"/>
        <w:ind w:left="12" w:right="169" w:hanging="1"/>
      </w:pPr>
      <w:r>
        <w:t>Графические работы № 27-28 включают выполнение</w:t>
      </w:r>
      <w:r>
        <w:t xml:space="preserve"> чертежей деталей по наглядному изображению</w:t>
      </w:r>
      <w:r>
        <w:rPr>
          <w:spacing w:val="40"/>
        </w:rPr>
        <w:t xml:space="preserve"> </w:t>
      </w:r>
      <w:r>
        <w:t>с применением разрезов.</w:t>
      </w:r>
    </w:p>
    <w:p w:rsidR="008011F2" w:rsidRDefault="00BC181D">
      <w:pPr>
        <w:pStyle w:val="a3"/>
        <w:spacing w:line="276" w:lineRule="auto"/>
        <w:ind w:left="12" w:right="338"/>
      </w:pPr>
      <w:r>
        <w:t>Необходимые</w:t>
      </w:r>
      <w:r>
        <w:rPr>
          <w:spacing w:val="-5"/>
        </w:rPr>
        <w:t xml:space="preserve"> </w:t>
      </w:r>
      <w:r>
        <w:t>чертежные</w:t>
      </w:r>
      <w:r>
        <w:rPr>
          <w:spacing w:val="-5"/>
        </w:rPr>
        <w:t xml:space="preserve"> </w:t>
      </w:r>
      <w:r>
        <w:t>инструменты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принадлежности</w:t>
      </w:r>
      <w:r>
        <w:rPr>
          <w:spacing w:val="-7"/>
        </w:rPr>
        <w:t xml:space="preserve"> </w:t>
      </w:r>
      <w:r>
        <w:t>(приобретаются</w:t>
      </w:r>
      <w:r>
        <w:rPr>
          <w:spacing w:val="-5"/>
        </w:rPr>
        <w:t xml:space="preserve"> </w:t>
      </w:r>
      <w:r>
        <w:t>студентом):</w:t>
      </w:r>
      <w:r>
        <w:rPr>
          <w:spacing w:val="-8"/>
        </w:rPr>
        <w:t xml:space="preserve"> </w:t>
      </w:r>
      <w:r>
        <w:t>ватман</w:t>
      </w:r>
      <w:r>
        <w:rPr>
          <w:spacing w:val="-1"/>
        </w:rPr>
        <w:t xml:space="preserve"> </w:t>
      </w:r>
      <w:r>
        <w:t>(2 листа формата А4 или 1 лист формата А3), карандаши, карандашный ластик, циркуль, линейка, угольники,</w:t>
      </w:r>
      <w:r>
        <w:t xml:space="preserve"> транспортир, заточка для карандашей.</w:t>
      </w:r>
    </w:p>
    <w:p w:rsidR="008011F2" w:rsidRDefault="00BC181D">
      <w:pPr>
        <w:pStyle w:val="a3"/>
        <w:spacing w:before="238" w:line="276" w:lineRule="auto"/>
        <w:ind w:left="12"/>
      </w:pPr>
      <w:r>
        <w:t>Раздаточный</w:t>
      </w:r>
      <w:r>
        <w:rPr>
          <w:spacing w:val="40"/>
        </w:rPr>
        <w:t xml:space="preserve"> </w:t>
      </w:r>
      <w:r>
        <w:t>материал:</w:t>
      </w:r>
      <w:r>
        <w:rPr>
          <w:spacing w:val="40"/>
        </w:rPr>
        <w:t xml:space="preserve"> </w:t>
      </w:r>
      <w:r>
        <w:t>плакат</w:t>
      </w:r>
      <w:r>
        <w:rPr>
          <w:spacing w:val="74"/>
        </w:rPr>
        <w:t xml:space="preserve"> </w:t>
      </w:r>
      <w:r>
        <w:t>учебный,</w:t>
      </w:r>
      <w:r>
        <w:rPr>
          <w:spacing w:val="40"/>
        </w:rPr>
        <w:t xml:space="preserve"> </w:t>
      </w:r>
      <w:r>
        <w:t>учебник</w:t>
      </w:r>
      <w:r>
        <w:rPr>
          <w:spacing w:val="40"/>
        </w:rPr>
        <w:t xml:space="preserve"> </w:t>
      </w:r>
      <w:r>
        <w:t>«Инженерная</w:t>
      </w:r>
      <w:r>
        <w:rPr>
          <w:spacing w:val="40"/>
        </w:rPr>
        <w:t xml:space="preserve"> </w:t>
      </w:r>
      <w:r>
        <w:t>графика»</w:t>
      </w:r>
      <w:r>
        <w:rPr>
          <w:spacing w:val="40"/>
        </w:rPr>
        <w:t xml:space="preserve"> </w:t>
      </w:r>
      <w:r>
        <w:t>(1),</w:t>
      </w:r>
      <w:r>
        <w:rPr>
          <w:spacing w:val="40"/>
        </w:rPr>
        <w:t xml:space="preserve"> </w:t>
      </w:r>
      <w:r>
        <w:t>деталь</w:t>
      </w:r>
      <w:r>
        <w:rPr>
          <w:spacing w:val="40"/>
        </w:rPr>
        <w:t xml:space="preserve"> </w:t>
      </w:r>
      <w:r>
        <w:t>или</w:t>
      </w:r>
      <w:r>
        <w:rPr>
          <w:spacing w:val="40"/>
        </w:rPr>
        <w:t xml:space="preserve"> </w:t>
      </w:r>
      <w:r>
        <w:t>макет</w:t>
      </w:r>
      <w:r>
        <w:rPr>
          <w:spacing w:val="40"/>
        </w:rPr>
        <w:t xml:space="preserve"> </w:t>
      </w:r>
      <w:r>
        <w:t>детали для выполнения работы с натуры.</w:t>
      </w:r>
    </w:p>
    <w:p w:rsidR="008011F2" w:rsidRDefault="00BC181D">
      <w:pPr>
        <w:pStyle w:val="a3"/>
        <w:spacing w:before="201" w:line="451" w:lineRule="auto"/>
        <w:ind w:left="12" w:right="874" w:firstLine="1238"/>
      </w:pPr>
      <w:r>
        <w:t>Время</w:t>
      </w:r>
      <w:r>
        <w:rPr>
          <w:spacing w:val="40"/>
        </w:rPr>
        <w:t xml:space="preserve"> </w:t>
      </w:r>
      <w:r>
        <w:t>выполнения</w:t>
      </w:r>
      <w:r>
        <w:rPr>
          <w:spacing w:val="-1"/>
        </w:rPr>
        <w:t xml:space="preserve"> </w:t>
      </w:r>
      <w:r>
        <w:t>каждой</w:t>
      </w:r>
      <w:r>
        <w:rPr>
          <w:spacing w:val="-5"/>
        </w:rPr>
        <w:t xml:space="preserve"> </w:t>
      </w:r>
      <w:r>
        <w:t>из Графических</w:t>
      </w:r>
      <w:r>
        <w:rPr>
          <w:spacing w:val="-6"/>
        </w:rPr>
        <w:t xml:space="preserve"> </w:t>
      </w:r>
      <w:r>
        <w:t>работ</w:t>
      </w:r>
      <w:r>
        <w:rPr>
          <w:spacing w:val="40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27-28 –</w:t>
      </w:r>
      <w:r>
        <w:rPr>
          <w:spacing w:val="-6"/>
        </w:rPr>
        <w:t xml:space="preserve"> </w:t>
      </w:r>
      <w:r>
        <w:t>2</w:t>
      </w:r>
      <w:r>
        <w:rPr>
          <w:spacing w:val="-1"/>
        </w:rPr>
        <w:t xml:space="preserve"> </w:t>
      </w:r>
      <w:r>
        <w:t>учебных</w:t>
      </w:r>
      <w:r>
        <w:rPr>
          <w:spacing w:val="-6"/>
        </w:rPr>
        <w:t xml:space="preserve"> </w:t>
      </w:r>
      <w:r>
        <w:t>часа. Пример задания для</w:t>
      </w:r>
      <w:r>
        <w:rPr>
          <w:spacing w:val="-2"/>
        </w:rPr>
        <w:t xml:space="preserve"> </w:t>
      </w:r>
      <w:r>
        <w:t>выполнения</w:t>
      </w:r>
      <w:r>
        <w:rPr>
          <w:spacing w:val="-2"/>
        </w:rPr>
        <w:t xml:space="preserve"> </w:t>
      </w:r>
      <w:r>
        <w:t>Графических работ №</w:t>
      </w:r>
      <w:r>
        <w:rPr>
          <w:spacing w:val="-1"/>
        </w:rPr>
        <w:t xml:space="preserve"> </w:t>
      </w:r>
      <w:r>
        <w:t>27-28</w:t>
      </w:r>
      <w:r>
        <w:rPr>
          <w:spacing w:val="-2"/>
        </w:rPr>
        <w:t xml:space="preserve"> </w:t>
      </w:r>
      <w:r>
        <w:t>приведен на рисунке ниже.</w:t>
      </w:r>
    </w:p>
    <w:p w:rsidR="008011F2" w:rsidRDefault="008011F2">
      <w:pPr>
        <w:pStyle w:val="a3"/>
        <w:spacing w:line="451" w:lineRule="auto"/>
        <w:sectPr w:rsidR="008011F2">
          <w:pgSz w:w="11910" w:h="16840"/>
          <w:pgMar w:top="700" w:right="566" w:bottom="940" w:left="708" w:header="0" w:footer="749" w:gutter="0"/>
          <w:cols w:space="720"/>
        </w:sectPr>
      </w:pPr>
    </w:p>
    <w:p w:rsidR="008011F2" w:rsidRDefault="00BC181D">
      <w:pPr>
        <w:ind w:left="1885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4286250" cy="3238500"/>
            <wp:effectExtent l="0" t="0" r="0" b="0"/>
            <wp:docPr id="19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11F2" w:rsidRDefault="008011F2">
      <w:pPr>
        <w:pStyle w:val="a3"/>
      </w:pPr>
    </w:p>
    <w:p w:rsidR="008011F2" w:rsidRDefault="008011F2">
      <w:pPr>
        <w:pStyle w:val="a3"/>
      </w:pPr>
    </w:p>
    <w:p w:rsidR="008011F2" w:rsidRDefault="008011F2">
      <w:pPr>
        <w:pStyle w:val="a3"/>
      </w:pPr>
    </w:p>
    <w:p w:rsidR="008011F2" w:rsidRDefault="008011F2">
      <w:pPr>
        <w:pStyle w:val="a3"/>
        <w:spacing w:before="270"/>
      </w:pPr>
    </w:p>
    <w:p w:rsidR="008011F2" w:rsidRDefault="00BC181D">
      <w:pPr>
        <w:pStyle w:val="4"/>
        <w:spacing w:line="484" w:lineRule="auto"/>
        <w:ind w:right="4802"/>
      </w:pPr>
      <w:r>
        <w:t>Тема</w:t>
      </w:r>
      <w:r>
        <w:rPr>
          <w:spacing w:val="-3"/>
        </w:rPr>
        <w:t xml:space="preserve"> </w:t>
      </w:r>
      <w:r>
        <w:t>4.3.</w:t>
      </w:r>
      <w:r>
        <w:rPr>
          <w:spacing w:val="-1"/>
        </w:rPr>
        <w:t xml:space="preserve"> </w:t>
      </w:r>
      <w:r>
        <w:t>Винтовые</w:t>
      </w:r>
      <w:r>
        <w:rPr>
          <w:spacing w:val="-9"/>
        </w:rPr>
        <w:t xml:space="preserve"> </w:t>
      </w:r>
      <w:r>
        <w:t>поверхности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изделия</w:t>
      </w:r>
      <w:r>
        <w:rPr>
          <w:spacing w:val="-7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резьбой. Тема 4.4. Эскизы деталей и рабочие чертежи.</w:t>
      </w:r>
    </w:p>
    <w:p w:rsidR="008011F2" w:rsidRDefault="00BC181D">
      <w:pPr>
        <w:spacing w:line="275" w:lineRule="exact"/>
        <w:ind w:left="12"/>
        <w:rPr>
          <w:b/>
          <w:i/>
          <w:sz w:val="24"/>
        </w:rPr>
      </w:pPr>
      <w:r>
        <w:rPr>
          <w:b/>
          <w:i/>
          <w:sz w:val="24"/>
        </w:rPr>
        <w:t>Тема</w:t>
      </w:r>
      <w:r>
        <w:rPr>
          <w:b/>
          <w:i/>
          <w:spacing w:val="-4"/>
          <w:sz w:val="24"/>
        </w:rPr>
        <w:t xml:space="preserve"> </w:t>
      </w:r>
      <w:r>
        <w:rPr>
          <w:b/>
          <w:i/>
          <w:sz w:val="24"/>
        </w:rPr>
        <w:t>4.5.</w:t>
      </w:r>
      <w:r>
        <w:rPr>
          <w:b/>
          <w:i/>
          <w:spacing w:val="-4"/>
          <w:sz w:val="24"/>
        </w:rPr>
        <w:t xml:space="preserve"> </w:t>
      </w:r>
      <w:r>
        <w:rPr>
          <w:b/>
          <w:i/>
          <w:sz w:val="24"/>
        </w:rPr>
        <w:t>Разъемные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и</w:t>
      </w:r>
      <w:r>
        <w:rPr>
          <w:b/>
          <w:i/>
          <w:spacing w:val="-6"/>
          <w:sz w:val="24"/>
        </w:rPr>
        <w:t xml:space="preserve"> </w:t>
      </w:r>
      <w:r>
        <w:rPr>
          <w:b/>
          <w:i/>
          <w:sz w:val="24"/>
        </w:rPr>
        <w:t>неразъемные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 xml:space="preserve">соединения </w:t>
      </w:r>
      <w:r>
        <w:rPr>
          <w:b/>
          <w:i/>
          <w:spacing w:val="-2"/>
          <w:sz w:val="24"/>
        </w:rPr>
        <w:t>деталей</w:t>
      </w:r>
    </w:p>
    <w:p w:rsidR="008011F2" w:rsidRDefault="008011F2">
      <w:pPr>
        <w:pStyle w:val="a3"/>
        <w:rPr>
          <w:b/>
          <w:i/>
        </w:rPr>
      </w:pPr>
    </w:p>
    <w:p w:rsidR="008011F2" w:rsidRDefault="008011F2">
      <w:pPr>
        <w:pStyle w:val="a3"/>
        <w:rPr>
          <w:b/>
          <w:i/>
        </w:rPr>
      </w:pPr>
    </w:p>
    <w:p w:rsidR="008011F2" w:rsidRDefault="008011F2">
      <w:pPr>
        <w:pStyle w:val="a3"/>
        <w:spacing w:before="25"/>
        <w:rPr>
          <w:b/>
          <w:i/>
        </w:rPr>
      </w:pPr>
    </w:p>
    <w:p w:rsidR="008011F2" w:rsidRDefault="00BC181D">
      <w:pPr>
        <w:ind w:right="2593"/>
        <w:jc w:val="right"/>
        <w:rPr>
          <w:b/>
          <w:sz w:val="27"/>
        </w:rPr>
      </w:pPr>
      <w:r>
        <w:rPr>
          <w:b/>
          <w:sz w:val="27"/>
        </w:rPr>
        <w:t>Графические</w:t>
      </w:r>
      <w:r>
        <w:rPr>
          <w:b/>
          <w:spacing w:val="-6"/>
          <w:sz w:val="27"/>
        </w:rPr>
        <w:t xml:space="preserve"> </w:t>
      </w:r>
      <w:r>
        <w:rPr>
          <w:b/>
          <w:sz w:val="27"/>
        </w:rPr>
        <w:t>работы</w:t>
      </w:r>
      <w:r>
        <w:rPr>
          <w:b/>
          <w:spacing w:val="-5"/>
          <w:sz w:val="27"/>
        </w:rPr>
        <w:t xml:space="preserve"> </w:t>
      </w:r>
      <w:r>
        <w:rPr>
          <w:b/>
          <w:sz w:val="27"/>
        </w:rPr>
        <w:t>№</w:t>
      </w:r>
      <w:r>
        <w:rPr>
          <w:b/>
          <w:spacing w:val="-7"/>
          <w:sz w:val="27"/>
        </w:rPr>
        <w:t xml:space="preserve"> </w:t>
      </w:r>
      <w:r>
        <w:rPr>
          <w:b/>
          <w:sz w:val="27"/>
        </w:rPr>
        <w:t>29,</w:t>
      </w:r>
      <w:r>
        <w:rPr>
          <w:b/>
          <w:spacing w:val="-7"/>
          <w:sz w:val="27"/>
        </w:rPr>
        <w:t xml:space="preserve"> </w:t>
      </w:r>
      <w:r>
        <w:rPr>
          <w:b/>
          <w:sz w:val="27"/>
        </w:rPr>
        <w:t>30,</w:t>
      </w:r>
      <w:r>
        <w:rPr>
          <w:b/>
          <w:spacing w:val="-1"/>
          <w:sz w:val="27"/>
        </w:rPr>
        <w:t xml:space="preserve"> </w:t>
      </w:r>
      <w:r>
        <w:rPr>
          <w:b/>
          <w:sz w:val="27"/>
        </w:rPr>
        <w:t>31,</w:t>
      </w:r>
      <w:r>
        <w:rPr>
          <w:b/>
          <w:spacing w:val="-7"/>
          <w:sz w:val="27"/>
        </w:rPr>
        <w:t xml:space="preserve"> </w:t>
      </w:r>
      <w:r>
        <w:rPr>
          <w:b/>
          <w:sz w:val="27"/>
        </w:rPr>
        <w:t>32,</w:t>
      </w:r>
      <w:r>
        <w:rPr>
          <w:b/>
          <w:spacing w:val="-6"/>
          <w:sz w:val="27"/>
        </w:rPr>
        <w:t xml:space="preserve"> </w:t>
      </w:r>
      <w:r>
        <w:rPr>
          <w:b/>
          <w:spacing w:val="-5"/>
          <w:sz w:val="27"/>
        </w:rPr>
        <w:t>33</w:t>
      </w:r>
    </w:p>
    <w:p w:rsidR="008011F2" w:rsidRDefault="00BC181D">
      <w:pPr>
        <w:pStyle w:val="a3"/>
        <w:tabs>
          <w:tab w:val="left" w:pos="7301"/>
        </w:tabs>
        <w:spacing w:before="241" w:line="276" w:lineRule="auto"/>
        <w:ind w:left="12" w:right="151"/>
      </w:pPr>
      <w:r>
        <w:t>Графические</w:t>
      </w:r>
      <w:r>
        <w:rPr>
          <w:spacing w:val="40"/>
        </w:rPr>
        <w:t xml:space="preserve"> </w:t>
      </w:r>
      <w:r>
        <w:t>работы</w:t>
      </w:r>
      <w:r>
        <w:rPr>
          <w:spacing w:val="40"/>
        </w:rPr>
        <w:t xml:space="preserve"> </w:t>
      </w:r>
      <w:r>
        <w:t>№</w:t>
      </w:r>
      <w:r>
        <w:rPr>
          <w:spacing w:val="40"/>
        </w:rPr>
        <w:t xml:space="preserve"> </w:t>
      </w:r>
      <w:r>
        <w:t>29-33</w:t>
      </w:r>
      <w:r>
        <w:rPr>
          <w:spacing w:val="40"/>
        </w:rPr>
        <w:t xml:space="preserve"> </w:t>
      </w:r>
      <w:r>
        <w:t>включают</w:t>
      </w:r>
      <w:r>
        <w:rPr>
          <w:spacing w:val="40"/>
        </w:rPr>
        <w:t xml:space="preserve"> </w:t>
      </w:r>
      <w:r>
        <w:t>задания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выполнению</w:t>
      </w:r>
      <w:r>
        <w:tab/>
        <w:t>чертежей</w:t>
      </w:r>
      <w:r>
        <w:rPr>
          <w:spacing w:val="33"/>
        </w:rPr>
        <w:t xml:space="preserve"> </w:t>
      </w:r>
      <w:r>
        <w:t>соединений</w:t>
      </w:r>
      <w:r>
        <w:rPr>
          <w:spacing w:val="32"/>
        </w:rPr>
        <w:t xml:space="preserve"> </w:t>
      </w:r>
      <w:r>
        <w:t>деталей болтами и шпильками.</w:t>
      </w:r>
    </w:p>
    <w:p w:rsidR="008011F2" w:rsidRDefault="00BC181D">
      <w:pPr>
        <w:pStyle w:val="a3"/>
        <w:spacing w:before="3" w:line="276" w:lineRule="auto"/>
        <w:ind w:left="12" w:right="169"/>
      </w:pPr>
      <w:r>
        <w:t>Необходимые чертежные инструменты и принадлежности (приобретаются студентом): ватман формата</w:t>
      </w:r>
      <w:r>
        <w:rPr>
          <w:spacing w:val="-4"/>
        </w:rPr>
        <w:t xml:space="preserve"> </w:t>
      </w:r>
      <w:r>
        <w:t>А3</w:t>
      </w:r>
      <w:r>
        <w:rPr>
          <w:spacing w:val="-3"/>
        </w:rPr>
        <w:t xml:space="preserve"> </w:t>
      </w:r>
      <w:r>
        <w:t>(5</w:t>
      </w:r>
      <w:r>
        <w:rPr>
          <w:spacing w:val="-8"/>
        </w:rPr>
        <w:t xml:space="preserve"> </w:t>
      </w:r>
      <w:r>
        <w:t>листов),</w:t>
      </w:r>
      <w:r>
        <w:rPr>
          <w:spacing w:val="-6"/>
        </w:rPr>
        <w:t xml:space="preserve"> </w:t>
      </w:r>
      <w:r>
        <w:t>карандаши,</w:t>
      </w:r>
      <w:r>
        <w:rPr>
          <w:spacing w:val="-1"/>
        </w:rPr>
        <w:t xml:space="preserve"> </w:t>
      </w:r>
      <w:r>
        <w:t>ка</w:t>
      </w:r>
      <w:r>
        <w:t>рандашный</w:t>
      </w:r>
      <w:r>
        <w:rPr>
          <w:spacing w:val="-2"/>
        </w:rPr>
        <w:t xml:space="preserve"> </w:t>
      </w:r>
      <w:r>
        <w:t>ластик,</w:t>
      </w:r>
      <w:r>
        <w:rPr>
          <w:spacing w:val="-6"/>
        </w:rPr>
        <w:t xml:space="preserve"> </w:t>
      </w:r>
      <w:r>
        <w:t>циркуль, линейка,</w:t>
      </w:r>
      <w:r>
        <w:rPr>
          <w:spacing w:val="-6"/>
        </w:rPr>
        <w:t xml:space="preserve"> </w:t>
      </w:r>
      <w:r>
        <w:t>угольники,</w:t>
      </w:r>
      <w:r>
        <w:rPr>
          <w:spacing w:val="-6"/>
        </w:rPr>
        <w:t xml:space="preserve"> </w:t>
      </w:r>
      <w:r>
        <w:t>транспортир, заточка для карандашей.</w:t>
      </w:r>
    </w:p>
    <w:p w:rsidR="008011F2" w:rsidRDefault="00BC181D">
      <w:pPr>
        <w:pStyle w:val="a3"/>
        <w:spacing w:before="201" w:line="276" w:lineRule="auto"/>
        <w:ind w:left="12" w:firstLine="62"/>
      </w:pPr>
      <w:r>
        <w:t>Раздаточный</w:t>
      </w:r>
      <w:r>
        <w:rPr>
          <w:spacing w:val="-7"/>
        </w:rPr>
        <w:t xml:space="preserve"> </w:t>
      </w:r>
      <w:r>
        <w:t>материал:</w:t>
      </w:r>
      <w:r>
        <w:rPr>
          <w:spacing w:val="-7"/>
        </w:rPr>
        <w:t xml:space="preserve"> </w:t>
      </w:r>
      <w:r>
        <w:t>плакат</w:t>
      </w:r>
      <w:r>
        <w:rPr>
          <w:spacing w:val="-3"/>
        </w:rPr>
        <w:t xml:space="preserve"> </w:t>
      </w:r>
      <w:r>
        <w:t>учебный,</w:t>
      </w:r>
      <w:r>
        <w:rPr>
          <w:spacing w:val="-1"/>
        </w:rPr>
        <w:t xml:space="preserve"> </w:t>
      </w:r>
      <w:r>
        <w:t>учебник</w:t>
      </w:r>
      <w:r>
        <w:rPr>
          <w:spacing w:val="-5"/>
        </w:rPr>
        <w:t xml:space="preserve"> </w:t>
      </w:r>
      <w:r>
        <w:t>«Инженерная</w:t>
      </w:r>
      <w:r>
        <w:rPr>
          <w:spacing w:val="-3"/>
        </w:rPr>
        <w:t xml:space="preserve"> </w:t>
      </w:r>
      <w:r>
        <w:t>графика»</w:t>
      </w:r>
      <w:r>
        <w:rPr>
          <w:spacing w:val="-8"/>
        </w:rPr>
        <w:t xml:space="preserve"> </w:t>
      </w:r>
      <w:r>
        <w:t>(1),</w:t>
      </w:r>
      <w:r>
        <w:rPr>
          <w:spacing w:val="-1"/>
        </w:rPr>
        <w:t xml:space="preserve"> </w:t>
      </w:r>
      <w:r>
        <w:t>Сборник</w:t>
      </w:r>
      <w:r>
        <w:rPr>
          <w:spacing w:val="-9"/>
        </w:rPr>
        <w:t xml:space="preserve"> </w:t>
      </w:r>
      <w:r>
        <w:t>заданий</w:t>
      </w:r>
      <w:r>
        <w:rPr>
          <w:spacing w:val="-2"/>
        </w:rPr>
        <w:t xml:space="preserve"> </w:t>
      </w:r>
      <w:r>
        <w:t>по инженерной графике (2).</w:t>
      </w:r>
    </w:p>
    <w:p w:rsidR="008011F2" w:rsidRDefault="00BC181D">
      <w:pPr>
        <w:pStyle w:val="a3"/>
        <w:spacing w:before="201"/>
        <w:ind w:right="2634"/>
        <w:jc w:val="right"/>
      </w:pPr>
      <w:r>
        <w:t>Время</w:t>
      </w:r>
      <w:r>
        <w:rPr>
          <w:spacing w:val="60"/>
        </w:rPr>
        <w:t xml:space="preserve"> </w:t>
      </w:r>
      <w:r>
        <w:t>выполнения каждой</w:t>
      </w:r>
      <w:r>
        <w:rPr>
          <w:spacing w:val="-4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Графических</w:t>
      </w:r>
      <w:r>
        <w:rPr>
          <w:spacing w:val="-5"/>
        </w:rPr>
        <w:t xml:space="preserve"> </w:t>
      </w:r>
      <w:r>
        <w:t>работ</w:t>
      </w:r>
      <w:r>
        <w:rPr>
          <w:spacing w:val="57"/>
        </w:rPr>
        <w:t xml:space="preserve"> </w:t>
      </w:r>
      <w:r>
        <w:t>№</w:t>
      </w:r>
      <w:r>
        <w:rPr>
          <w:spacing w:val="-4"/>
        </w:rPr>
        <w:t xml:space="preserve"> </w:t>
      </w:r>
      <w:r>
        <w:t>29-33 –</w:t>
      </w:r>
      <w:r>
        <w:rPr>
          <w:spacing w:val="-5"/>
        </w:rPr>
        <w:t xml:space="preserve"> </w:t>
      </w:r>
      <w:r>
        <w:t xml:space="preserve">2 </w:t>
      </w:r>
      <w:r>
        <w:t>учебных</w:t>
      </w:r>
      <w:r>
        <w:rPr>
          <w:spacing w:val="-4"/>
        </w:rPr>
        <w:t xml:space="preserve"> </w:t>
      </w:r>
      <w:r>
        <w:rPr>
          <w:spacing w:val="-2"/>
        </w:rPr>
        <w:t>часа.</w:t>
      </w:r>
    </w:p>
    <w:p w:rsidR="008011F2" w:rsidRDefault="00BC181D">
      <w:pPr>
        <w:pStyle w:val="a3"/>
        <w:spacing w:before="237"/>
        <w:ind w:left="12"/>
      </w:pPr>
      <w:r>
        <w:t>Примеры</w:t>
      </w:r>
      <w:r>
        <w:rPr>
          <w:spacing w:val="-4"/>
        </w:rPr>
        <w:t xml:space="preserve"> </w:t>
      </w:r>
      <w:r>
        <w:t>заданий</w:t>
      </w:r>
      <w:r>
        <w:rPr>
          <w:spacing w:val="-6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выполнения</w:t>
      </w:r>
      <w:r>
        <w:rPr>
          <w:spacing w:val="-2"/>
        </w:rPr>
        <w:t xml:space="preserve"> </w:t>
      </w:r>
      <w:r>
        <w:t>Графических</w:t>
      </w:r>
      <w:r>
        <w:rPr>
          <w:spacing w:val="-7"/>
        </w:rPr>
        <w:t xml:space="preserve"> </w:t>
      </w:r>
      <w:r>
        <w:t>работ</w:t>
      </w:r>
      <w:r>
        <w:rPr>
          <w:spacing w:val="-2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29-33</w:t>
      </w:r>
      <w:r>
        <w:rPr>
          <w:spacing w:val="-2"/>
        </w:rPr>
        <w:t xml:space="preserve"> </w:t>
      </w:r>
      <w:r>
        <w:t>приведены</w:t>
      </w:r>
      <w:r>
        <w:rPr>
          <w:spacing w:val="-5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рисунке</w:t>
      </w:r>
      <w:r>
        <w:rPr>
          <w:spacing w:val="-3"/>
        </w:rPr>
        <w:t xml:space="preserve"> </w:t>
      </w:r>
      <w:r>
        <w:rPr>
          <w:spacing w:val="-2"/>
        </w:rPr>
        <w:t>ниже.</w:t>
      </w:r>
    </w:p>
    <w:p w:rsidR="008011F2" w:rsidRDefault="008011F2">
      <w:pPr>
        <w:pStyle w:val="a3"/>
        <w:sectPr w:rsidR="008011F2">
          <w:pgSz w:w="11910" w:h="16840"/>
          <w:pgMar w:top="700" w:right="566" w:bottom="940" w:left="708" w:header="0" w:footer="749" w:gutter="0"/>
          <w:cols w:space="720"/>
        </w:sectPr>
      </w:pPr>
    </w:p>
    <w:p w:rsidR="008011F2" w:rsidRDefault="00BC181D">
      <w:pPr>
        <w:ind w:left="42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6553200" cy="3810000"/>
            <wp:effectExtent l="0" t="0" r="0" b="0"/>
            <wp:docPr id="20" name="Image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53419" cy="381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11F2" w:rsidRDefault="008011F2">
      <w:pPr>
        <w:pStyle w:val="a3"/>
      </w:pPr>
    </w:p>
    <w:p w:rsidR="008011F2" w:rsidRDefault="008011F2">
      <w:pPr>
        <w:pStyle w:val="a3"/>
        <w:spacing w:before="255"/>
      </w:pPr>
    </w:p>
    <w:p w:rsidR="008011F2" w:rsidRDefault="00BC181D">
      <w:pPr>
        <w:pStyle w:val="4"/>
      </w:pPr>
      <w:r>
        <w:t>Самостоятельная</w:t>
      </w:r>
      <w:r>
        <w:rPr>
          <w:spacing w:val="-3"/>
        </w:rPr>
        <w:t xml:space="preserve"> </w:t>
      </w:r>
      <w:r>
        <w:rPr>
          <w:spacing w:val="-2"/>
        </w:rPr>
        <w:t>работа</w:t>
      </w:r>
    </w:p>
    <w:p w:rsidR="008011F2" w:rsidRDefault="00BC181D">
      <w:pPr>
        <w:pStyle w:val="a3"/>
        <w:spacing w:before="36" w:line="276" w:lineRule="auto"/>
        <w:ind w:left="2509" w:hanging="2435"/>
      </w:pPr>
      <w:r>
        <w:t>Выполнение</w:t>
      </w:r>
      <w:r>
        <w:rPr>
          <w:spacing w:val="-3"/>
        </w:rPr>
        <w:t xml:space="preserve"> </w:t>
      </w:r>
      <w:r>
        <w:t>чертежа</w:t>
      </w:r>
      <w:r>
        <w:rPr>
          <w:spacing w:val="-8"/>
        </w:rPr>
        <w:t xml:space="preserve"> </w:t>
      </w:r>
      <w:r>
        <w:t>сварного</w:t>
      </w:r>
      <w:r>
        <w:rPr>
          <w:spacing w:val="-2"/>
        </w:rPr>
        <w:t xml:space="preserve"> </w:t>
      </w:r>
      <w:r>
        <w:t>узла. Изучение</w:t>
      </w:r>
      <w:r>
        <w:rPr>
          <w:spacing w:val="-3"/>
        </w:rPr>
        <w:t xml:space="preserve"> </w:t>
      </w:r>
      <w:r>
        <w:t>правил</w:t>
      </w:r>
      <w:r>
        <w:rPr>
          <w:spacing w:val="-7"/>
        </w:rPr>
        <w:t xml:space="preserve"> </w:t>
      </w:r>
      <w:r>
        <w:t>выполнения</w:t>
      </w:r>
      <w:r>
        <w:rPr>
          <w:spacing w:val="-7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оформления</w:t>
      </w:r>
      <w:r>
        <w:rPr>
          <w:spacing w:val="40"/>
        </w:rPr>
        <w:t xml:space="preserve"> </w:t>
      </w:r>
      <w:r>
        <w:t>чертежей</w:t>
      </w:r>
      <w:r>
        <w:rPr>
          <w:spacing w:val="-1"/>
        </w:rPr>
        <w:t xml:space="preserve"> </w:t>
      </w:r>
      <w:r>
        <w:t xml:space="preserve">сварных конструкций, </w:t>
      </w:r>
      <w:r>
        <w:t>обозначение сварных швов на чертеже.</w:t>
      </w:r>
    </w:p>
    <w:p w:rsidR="008011F2" w:rsidRDefault="008011F2">
      <w:pPr>
        <w:pStyle w:val="a3"/>
      </w:pPr>
    </w:p>
    <w:p w:rsidR="008011F2" w:rsidRDefault="008011F2">
      <w:pPr>
        <w:pStyle w:val="a3"/>
      </w:pPr>
    </w:p>
    <w:p w:rsidR="008011F2" w:rsidRDefault="008011F2">
      <w:pPr>
        <w:pStyle w:val="a3"/>
      </w:pPr>
    </w:p>
    <w:p w:rsidR="008011F2" w:rsidRDefault="008011F2">
      <w:pPr>
        <w:pStyle w:val="a3"/>
        <w:spacing w:before="239"/>
      </w:pPr>
    </w:p>
    <w:p w:rsidR="008011F2" w:rsidRDefault="00BC181D">
      <w:pPr>
        <w:pStyle w:val="4"/>
      </w:pPr>
      <w:r>
        <w:t>Тема</w:t>
      </w:r>
      <w:r>
        <w:rPr>
          <w:spacing w:val="-1"/>
        </w:rPr>
        <w:t xml:space="preserve"> </w:t>
      </w:r>
      <w:r>
        <w:t>4.6.</w:t>
      </w:r>
      <w:r>
        <w:rPr>
          <w:spacing w:val="1"/>
        </w:rPr>
        <w:t xml:space="preserve"> </w:t>
      </w:r>
      <w:r>
        <w:t>Основные</w:t>
      </w:r>
      <w:r>
        <w:rPr>
          <w:spacing w:val="-6"/>
        </w:rPr>
        <w:t xml:space="preserve"> </w:t>
      </w:r>
      <w:r>
        <w:t>виды</w:t>
      </w:r>
      <w:r>
        <w:rPr>
          <w:spacing w:val="-4"/>
        </w:rPr>
        <w:t xml:space="preserve"> </w:t>
      </w:r>
      <w:r>
        <w:rPr>
          <w:spacing w:val="-2"/>
        </w:rPr>
        <w:t>передач..</w:t>
      </w:r>
    </w:p>
    <w:p w:rsidR="008011F2" w:rsidRDefault="008011F2">
      <w:pPr>
        <w:pStyle w:val="a3"/>
        <w:rPr>
          <w:b/>
          <w:i/>
        </w:rPr>
      </w:pPr>
    </w:p>
    <w:p w:rsidR="008011F2" w:rsidRDefault="008011F2">
      <w:pPr>
        <w:pStyle w:val="a3"/>
        <w:spacing w:before="263"/>
        <w:rPr>
          <w:b/>
          <w:i/>
        </w:rPr>
      </w:pPr>
    </w:p>
    <w:p w:rsidR="008011F2" w:rsidRDefault="00BC181D">
      <w:pPr>
        <w:ind w:left="1490" w:right="927"/>
        <w:jc w:val="center"/>
        <w:rPr>
          <w:b/>
          <w:sz w:val="27"/>
        </w:rPr>
      </w:pPr>
      <w:r>
        <w:rPr>
          <w:b/>
          <w:sz w:val="27"/>
        </w:rPr>
        <w:t>Графическая</w:t>
      </w:r>
      <w:r>
        <w:rPr>
          <w:b/>
          <w:spacing w:val="-10"/>
          <w:sz w:val="27"/>
        </w:rPr>
        <w:t xml:space="preserve"> </w:t>
      </w:r>
      <w:r>
        <w:rPr>
          <w:b/>
          <w:sz w:val="27"/>
        </w:rPr>
        <w:t>работа</w:t>
      </w:r>
      <w:r>
        <w:rPr>
          <w:b/>
          <w:spacing w:val="-8"/>
          <w:sz w:val="27"/>
        </w:rPr>
        <w:t xml:space="preserve"> </w:t>
      </w:r>
      <w:r>
        <w:rPr>
          <w:b/>
          <w:sz w:val="27"/>
        </w:rPr>
        <w:t>№</w:t>
      </w:r>
      <w:r>
        <w:rPr>
          <w:b/>
          <w:spacing w:val="-9"/>
          <w:sz w:val="27"/>
        </w:rPr>
        <w:t xml:space="preserve"> </w:t>
      </w:r>
      <w:r>
        <w:rPr>
          <w:b/>
          <w:spacing w:val="-5"/>
          <w:sz w:val="27"/>
        </w:rPr>
        <w:t>34</w:t>
      </w:r>
    </w:p>
    <w:p w:rsidR="008011F2" w:rsidRDefault="00BC181D">
      <w:pPr>
        <w:pStyle w:val="a3"/>
        <w:spacing w:before="241" w:line="276" w:lineRule="auto"/>
        <w:ind w:left="12" w:hanging="1"/>
      </w:pPr>
      <w:r>
        <w:t>Графическая</w:t>
      </w:r>
      <w:r>
        <w:rPr>
          <w:spacing w:val="40"/>
        </w:rPr>
        <w:t xml:space="preserve"> </w:t>
      </w:r>
      <w:r>
        <w:t>работа</w:t>
      </w:r>
      <w:r>
        <w:rPr>
          <w:spacing w:val="40"/>
        </w:rPr>
        <w:t xml:space="preserve"> </w:t>
      </w:r>
      <w:r>
        <w:t>№</w:t>
      </w:r>
      <w:r>
        <w:rPr>
          <w:spacing w:val="40"/>
        </w:rPr>
        <w:t xml:space="preserve"> </w:t>
      </w:r>
      <w:r>
        <w:t>34</w:t>
      </w:r>
      <w:r>
        <w:rPr>
          <w:spacing w:val="37"/>
        </w:rPr>
        <w:t xml:space="preserve"> </w:t>
      </w:r>
      <w:r>
        <w:t>заключается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выполнении</w:t>
      </w:r>
      <w:r>
        <w:rPr>
          <w:spacing w:val="40"/>
        </w:rPr>
        <w:t xml:space="preserve"> </w:t>
      </w:r>
      <w:r>
        <w:t>чертежа</w:t>
      </w:r>
      <w:r>
        <w:rPr>
          <w:spacing w:val="36"/>
        </w:rPr>
        <w:t xml:space="preserve"> </w:t>
      </w:r>
      <w:r>
        <w:t>основных</w:t>
      </w:r>
      <w:r>
        <w:rPr>
          <w:spacing w:val="40"/>
        </w:rPr>
        <w:t xml:space="preserve"> </w:t>
      </w:r>
      <w:r>
        <w:t>элементов</w:t>
      </w:r>
      <w:r>
        <w:rPr>
          <w:spacing w:val="39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параметров зубчатого колеса в их взаимосвязи с модулем зубьев и диаметром дел</w:t>
      </w:r>
      <w:r>
        <w:t>ительной окружности.</w:t>
      </w:r>
    </w:p>
    <w:p w:rsidR="008011F2" w:rsidRDefault="00BC181D">
      <w:pPr>
        <w:pStyle w:val="a3"/>
        <w:spacing w:line="276" w:lineRule="auto"/>
        <w:ind w:left="12" w:right="338"/>
      </w:pPr>
      <w:r>
        <w:t>Необходимые чертежные инструменты и принадлежности (приобретаются студентом): ватман формата</w:t>
      </w:r>
      <w:r>
        <w:rPr>
          <w:spacing w:val="-3"/>
        </w:rPr>
        <w:t xml:space="preserve"> </w:t>
      </w:r>
      <w:r>
        <w:t>А4</w:t>
      </w:r>
      <w:r>
        <w:rPr>
          <w:spacing w:val="-3"/>
        </w:rPr>
        <w:t xml:space="preserve"> </w:t>
      </w:r>
      <w:r>
        <w:t>(2</w:t>
      </w:r>
      <w:r>
        <w:rPr>
          <w:spacing w:val="-7"/>
        </w:rPr>
        <w:t xml:space="preserve"> </w:t>
      </w:r>
      <w:r>
        <w:t>листа</w:t>
      </w:r>
      <w:r>
        <w:rPr>
          <w:spacing w:val="-3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1</w:t>
      </w:r>
      <w:r>
        <w:rPr>
          <w:spacing w:val="-7"/>
        </w:rPr>
        <w:t xml:space="preserve"> </w:t>
      </w:r>
      <w:r>
        <w:t>лист</w:t>
      </w:r>
      <w:r>
        <w:rPr>
          <w:spacing w:val="-3"/>
        </w:rPr>
        <w:t xml:space="preserve"> </w:t>
      </w:r>
      <w:r>
        <w:t>формата</w:t>
      </w:r>
      <w:r>
        <w:rPr>
          <w:spacing w:val="-7"/>
        </w:rPr>
        <w:t xml:space="preserve"> </w:t>
      </w:r>
      <w:r>
        <w:t>А3),</w:t>
      </w:r>
      <w:r>
        <w:rPr>
          <w:spacing w:val="-1"/>
        </w:rPr>
        <w:t xml:space="preserve"> </w:t>
      </w:r>
      <w:r>
        <w:t>карандаши,</w:t>
      </w:r>
      <w:r>
        <w:rPr>
          <w:spacing w:val="-1"/>
        </w:rPr>
        <w:t xml:space="preserve"> </w:t>
      </w:r>
      <w:r>
        <w:t>карандашный</w:t>
      </w:r>
      <w:r>
        <w:rPr>
          <w:spacing w:val="-6"/>
        </w:rPr>
        <w:t xml:space="preserve"> </w:t>
      </w:r>
      <w:r>
        <w:t>ластик,</w:t>
      </w:r>
      <w:r>
        <w:rPr>
          <w:spacing w:val="-5"/>
        </w:rPr>
        <w:t xml:space="preserve"> </w:t>
      </w:r>
      <w:r>
        <w:t>циркуль,</w:t>
      </w:r>
      <w:r>
        <w:rPr>
          <w:spacing w:val="-1"/>
        </w:rPr>
        <w:t xml:space="preserve"> </w:t>
      </w:r>
      <w:r>
        <w:t>линейка, угольники, транспортир, заточка для карандашей.</w:t>
      </w:r>
    </w:p>
    <w:p w:rsidR="008011F2" w:rsidRDefault="00BC181D">
      <w:pPr>
        <w:pStyle w:val="a3"/>
        <w:spacing w:before="242"/>
        <w:ind w:left="12"/>
      </w:pPr>
      <w:r>
        <w:t>Раздаточный</w:t>
      </w:r>
      <w:r>
        <w:rPr>
          <w:spacing w:val="-3"/>
        </w:rPr>
        <w:t xml:space="preserve"> </w:t>
      </w:r>
      <w:r>
        <w:t>материал:</w:t>
      </w:r>
      <w:r>
        <w:rPr>
          <w:spacing w:val="-7"/>
        </w:rPr>
        <w:t xml:space="preserve"> </w:t>
      </w:r>
      <w:r>
        <w:t>плакат</w:t>
      </w:r>
      <w:r>
        <w:rPr>
          <w:spacing w:val="-3"/>
        </w:rPr>
        <w:t xml:space="preserve"> </w:t>
      </w:r>
      <w:r>
        <w:t>учебный,</w:t>
      </w:r>
      <w:r>
        <w:rPr>
          <w:spacing w:val="-2"/>
        </w:rPr>
        <w:t xml:space="preserve"> </w:t>
      </w:r>
      <w:r>
        <w:t>учебник</w:t>
      </w:r>
      <w:r>
        <w:rPr>
          <w:spacing w:val="-5"/>
        </w:rPr>
        <w:t xml:space="preserve"> </w:t>
      </w:r>
      <w:r>
        <w:t>«Инженерная</w:t>
      </w:r>
      <w:r>
        <w:rPr>
          <w:spacing w:val="-4"/>
        </w:rPr>
        <w:t xml:space="preserve"> </w:t>
      </w:r>
      <w:r>
        <w:t>графика»</w:t>
      </w:r>
      <w:r>
        <w:rPr>
          <w:spacing w:val="-7"/>
        </w:rPr>
        <w:t xml:space="preserve"> </w:t>
      </w:r>
      <w:r>
        <w:rPr>
          <w:spacing w:val="-4"/>
        </w:rPr>
        <w:t>(1).</w:t>
      </w:r>
    </w:p>
    <w:p w:rsidR="008011F2" w:rsidRDefault="00BC181D">
      <w:pPr>
        <w:pStyle w:val="a3"/>
        <w:spacing w:before="239"/>
        <w:ind w:right="144"/>
        <w:jc w:val="center"/>
      </w:pPr>
      <w:r>
        <w:t>Время</w:t>
      </w:r>
      <w:r>
        <w:rPr>
          <w:spacing w:val="59"/>
        </w:rPr>
        <w:t xml:space="preserve"> </w:t>
      </w:r>
      <w:r>
        <w:t>выполнения</w:t>
      </w:r>
      <w:r>
        <w:rPr>
          <w:spacing w:val="55"/>
        </w:rPr>
        <w:t xml:space="preserve"> </w:t>
      </w:r>
      <w:r>
        <w:t>Графической</w:t>
      </w:r>
      <w:r>
        <w:rPr>
          <w:spacing w:val="1"/>
        </w:rPr>
        <w:t xml:space="preserve"> </w:t>
      </w:r>
      <w:r>
        <w:t>работы</w:t>
      </w:r>
      <w:r>
        <w:rPr>
          <w:spacing w:val="57"/>
        </w:rPr>
        <w:t xml:space="preserve"> </w:t>
      </w:r>
      <w:r>
        <w:t>№</w:t>
      </w:r>
      <w:r>
        <w:rPr>
          <w:spacing w:val="-4"/>
        </w:rPr>
        <w:t xml:space="preserve"> </w:t>
      </w:r>
      <w:r>
        <w:t>34</w:t>
      </w:r>
      <w:r>
        <w:rPr>
          <w:spacing w:val="6"/>
        </w:rPr>
        <w:t xml:space="preserve"> </w:t>
      </w:r>
      <w:r>
        <w:t>– 2</w:t>
      </w:r>
      <w:r>
        <w:rPr>
          <w:spacing w:val="-5"/>
        </w:rPr>
        <w:t xml:space="preserve"> </w:t>
      </w:r>
      <w:r>
        <w:t>учебных</w:t>
      </w:r>
      <w:r>
        <w:rPr>
          <w:spacing w:val="-5"/>
        </w:rPr>
        <w:t xml:space="preserve"> </w:t>
      </w:r>
      <w:r>
        <w:rPr>
          <w:spacing w:val="-2"/>
        </w:rPr>
        <w:t>часа.</w:t>
      </w:r>
    </w:p>
    <w:p w:rsidR="008011F2" w:rsidRDefault="00BC181D">
      <w:pPr>
        <w:pStyle w:val="a3"/>
        <w:spacing w:before="242"/>
        <w:ind w:left="12"/>
      </w:pPr>
      <w:r>
        <w:t>Пример</w:t>
      </w:r>
      <w:r>
        <w:rPr>
          <w:spacing w:val="-4"/>
        </w:rPr>
        <w:t xml:space="preserve"> </w:t>
      </w:r>
      <w:r>
        <w:t>задания</w:t>
      </w:r>
      <w:r>
        <w:rPr>
          <w:spacing w:val="-2"/>
        </w:rPr>
        <w:t xml:space="preserve"> </w:t>
      </w:r>
      <w:r>
        <w:t>для</w:t>
      </w:r>
      <w:r>
        <w:rPr>
          <w:spacing w:val="-7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Графической</w:t>
      </w:r>
      <w:r>
        <w:rPr>
          <w:spacing w:val="-6"/>
        </w:rPr>
        <w:t xml:space="preserve"> </w:t>
      </w:r>
      <w:r>
        <w:t>работы</w:t>
      </w:r>
      <w:r>
        <w:rPr>
          <w:spacing w:val="-4"/>
        </w:rPr>
        <w:t xml:space="preserve"> </w:t>
      </w:r>
      <w:r>
        <w:t>№ 34</w:t>
      </w:r>
      <w:r>
        <w:rPr>
          <w:spacing w:val="-7"/>
        </w:rPr>
        <w:t xml:space="preserve"> </w:t>
      </w:r>
      <w:r>
        <w:t>приведен</w:t>
      </w:r>
      <w:r>
        <w:rPr>
          <w:spacing w:val="-1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рисунке</w:t>
      </w:r>
      <w:r>
        <w:rPr>
          <w:spacing w:val="-2"/>
        </w:rPr>
        <w:t xml:space="preserve"> ниже.</w:t>
      </w:r>
    </w:p>
    <w:p w:rsidR="008011F2" w:rsidRDefault="008011F2">
      <w:pPr>
        <w:pStyle w:val="a3"/>
        <w:sectPr w:rsidR="008011F2">
          <w:pgSz w:w="11910" w:h="16840"/>
          <w:pgMar w:top="1180" w:right="566" w:bottom="940" w:left="708" w:header="0" w:footer="749" w:gutter="0"/>
          <w:cols w:space="720"/>
        </w:sectPr>
      </w:pPr>
    </w:p>
    <w:p w:rsidR="008011F2" w:rsidRDefault="00BC181D">
      <w:pPr>
        <w:ind w:left="42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6600825" cy="7995920"/>
            <wp:effectExtent l="0" t="0" r="0" b="0"/>
            <wp:docPr id="21" name="Image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01043" cy="7996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11F2" w:rsidRDefault="008011F2">
      <w:pPr>
        <w:rPr>
          <w:sz w:val="20"/>
        </w:rPr>
        <w:sectPr w:rsidR="008011F2">
          <w:pgSz w:w="11910" w:h="16840"/>
          <w:pgMar w:top="820" w:right="566" w:bottom="940" w:left="708" w:header="0" w:footer="749" w:gutter="0"/>
          <w:cols w:space="720"/>
        </w:sectPr>
      </w:pPr>
    </w:p>
    <w:p w:rsidR="008011F2" w:rsidRDefault="00BC181D">
      <w:pPr>
        <w:spacing w:before="59"/>
        <w:ind w:left="1490" w:right="927"/>
        <w:jc w:val="center"/>
        <w:rPr>
          <w:b/>
          <w:sz w:val="27"/>
        </w:rPr>
      </w:pPr>
      <w:r>
        <w:rPr>
          <w:b/>
          <w:sz w:val="27"/>
        </w:rPr>
        <w:lastRenderedPageBreak/>
        <w:t>Графическая</w:t>
      </w:r>
      <w:r>
        <w:rPr>
          <w:b/>
          <w:spacing w:val="-10"/>
          <w:sz w:val="27"/>
        </w:rPr>
        <w:t xml:space="preserve"> </w:t>
      </w:r>
      <w:r>
        <w:rPr>
          <w:b/>
          <w:sz w:val="27"/>
        </w:rPr>
        <w:t>работа</w:t>
      </w:r>
      <w:r>
        <w:rPr>
          <w:b/>
          <w:spacing w:val="-8"/>
          <w:sz w:val="27"/>
        </w:rPr>
        <w:t xml:space="preserve"> </w:t>
      </w:r>
      <w:r>
        <w:rPr>
          <w:b/>
          <w:sz w:val="27"/>
        </w:rPr>
        <w:t>№</w:t>
      </w:r>
      <w:r>
        <w:rPr>
          <w:b/>
          <w:spacing w:val="-9"/>
          <w:sz w:val="27"/>
        </w:rPr>
        <w:t xml:space="preserve"> </w:t>
      </w:r>
      <w:r>
        <w:rPr>
          <w:b/>
          <w:spacing w:val="-5"/>
          <w:sz w:val="27"/>
        </w:rPr>
        <w:t>35</w:t>
      </w:r>
    </w:p>
    <w:p w:rsidR="008011F2" w:rsidRDefault="00BC181D">
      <w:pPr>
        <w:pStyle w:val="a3"/>
        <w:spacing w:before="241" w:line="276" w:lineRule="auto"/>
        <w:ind w:left="12"/>
      </w:pPr>
      <w:r>
        <w:t xml:space="preserve">Графическая работа № 35 включает выполнение условного изображения зубчатых колес на рабочих </w:t>
      </w:r>
      <w:r>
        <w:rPr>
          <w:spacing w:val="-2"/>
        </w:rPr>
        <w:t>чертежах.</w:t>
      </w:r>
    </w:p>
    <w:p w:rsidR="008011F2" w:rsidRDefault="00BC181D">
      <w:pPr>
        <w:pStyle w:val="a3"/>
        <w:spacing w:line="278" w:lineRule="auto"/>
        <w:ind w:left="12" w:right="338"/>
      </w:pPr>
      <w:r>
        <w:t>Необходимые чертежные инструменты и принадлежности (приобретаются студентом): ватман формата</w:t>
      </w:r>
      <w:r>
        <w:rPr>
          <w:spacing w:val="-4"/>
        </w:rPr>
        <w:t xml:space="preserve"> </w:t>
      </w:r>
      <w:r>
        <w:t>А4</w:t>
      </w:r>
      <w:r>
        <w:rPr>
          <w:spacing w:val="-3"/>
        </w:rPr>
        <w:t xml:space="preserve"> </w:t>
      </w:r>
      <w:r>
        <w:t>(2</w:t>
      </w:r>
      <w:r>
        <w:rPr>
          <w:spacing w:val="-7"/>
        </w:rPr>
        <w:t xml:space="preserve"> </w:t>
      </w:r>
      <w:r>
        <w:t>листа</w:t>
      </w:r>
      <w:r>
        <w:rPr>
          <w:spacing w:val="-4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1</w:t>
      </w:r>
      <w:r>
        <w:rPr>
          <w:spacing w:val="-7"/>
        </w:rPr>
        <w:t xml:space="preserve"> </w:t>
      </w:r>
      <w:r>
        <w:t>лист</w:t>
      </w:r>
      <w:r>
        <w:rPr>
          <w:spacing w:val="-3"/>
        </w:rPr>
        <w:t xml:space="preserve"> </w:t>
      </w:r>
      <w:r>
        <w:t>формата</w:t>
      </w:r>
      <w:r>
        <w:rPr>
          <w:spacing w:val="-7"/>
        </w:rPr>
        <w:t xml:space="preserve"> </w:t>
      </w:r>
      <w:r>
        <w:t>А3),</w:t>
      </w:r>
      <w:r>
        <w:rPr>
          <w:spacing w:val="-1"/>
        </w:rPr>
        <w:t xml:space="preserve"> </w:t>
      </w:r>
      <w:r>
        <w:t>карандаши,</w:t>
      </w:r>
      <w:r>
        <w:rPr>
          <w:spacing w:val="-1"/>
        </w:rPr>
        <w:t xml:space="preserve"> </w:t>
      </w:r>
      <w:r>
        <w:t>карандашный</w:t>
      </w:r>
      <w:r>
        <w:rPr>
          <w:spacing w:val="-6"/>
        </w:rPr>
        <w:t xml:space="preserve"> </w:t>
      </w:r>
      <w:r>
        <w:t>ластик,</w:t>
      </w:r>
      <w:r>
        <w:rPr>
          <w:spacing w:val="-5"/>
        </w:rPr>
        <w:t xml:space="preserve"> </w:t>
      </w:r>
      <w:r>
        <w:t>циркуль,</w:t>
      </w:r>
      <w:r>
        <w:rPr>
          <w:spacing w:val="-1"/>
        </w:rPr>
        <w:t xml:space="preserve"> </w:t>
      </w:r>
      <w:r>
        <w:t>линейка, угольники, транспортир, заточка для карандашей.</w:t>
      </w:r>
    </w:p>
    <w:p w:rsidR="008011F2" w:rsidRDefault="00BC181D">
      <w:pPr>
        <w:pStyle w:val="a3"/>
        <w:spacing w:before="234" w:line="276" w:lineRule="auto"/>
        <w:ind w:left="12"/>
      </w:pPr>
      <w:r>
        <w:t>Раздаточный</w:t>
      </w:r>
      <w:r>
        <w:rPr>
          <w:spacing w:val="40"/>
        </w:rPr>
        <w:t xml:space="preserve"> </w:t>
      </w:r>
      <w:r>
        <w:t>материал:</w:t>
      </w:r>
      <w:r>
        <w:rPr>
          <w:spacing w:val="40"/>
        </w:rPr>
        <w:t xml:space="preserve"> </w:t>
      </w:r>
      <w:r>
        <w:t>плакат</w:t>
      </w:r>
      <w:r>
        <w:rPr>
          <w:spacing w:val="74"/>
        </w:rPr>
        <w:t xml:space="preserve"> </w:t>
      </w:r>
      <w:r>
        <w:t>учебный,</w:t>
      </w:r>
      <w:r>
        <w:rPr>
          <w:spacing w:val="40"/>
        </w:rPr>
        <w:t xml:space="preserve"> </w:t>
      </w:r>
      <w:r>
        <w:t>учебник</w:t>
      </w:r>
      <w:r>
        <w:rPr>
          <w:spacing w:val="40"/>
        </w:rPr>
        <w:t xml:space="preserve"> </w:t>
      </w:r>
      <w:r>
        <w:t>«Инженерная</w:t>
      </w:r>
      <w:r>
        <w:rPr>
          <w:spacing w:val="40"/>
        </w:rPr>
        <w:t xml:space="preserve"> </w:t>
      </w:r>
      <w:r>
        <w:t>графика»</w:t>
      </w:r>
      <w:r>
        <w:rPr>
          <w:spacing w:val="40"/>
        </w:rPr>
        <w:t xml:space="preserve"> </w:t>
      </w:r>
      <w:r>
        <w:t>(1),</w:t>
      </w:r>
      <w:r>
        <w:rPr>
          <w:spacing w:val="40"/>
        </w:rPr>
        <w:t xml:space="preserve"> </w:t>
      </w:r>
      <w:r>
        <w:t>деталь</w:t>
      </w:r>
      <w:r>
        <w:rPr>
          <w:spacing w:val="40"/>
        </w:rPr>
        <w:t xml:space="preserve"> </w:t>
      </w:r>
      <w:r>
        <w:t>или</w:t>
      </w:r>
      <w:r>
        <w:rPr>
          <w:spacing w:val="40"/>
        </w:rPr>
        <w:t xml:space="preserve"> </w:t>
      </w:r>
      <w:r>
        <w:t>макет</w:t>
      </w:r>
      <w:r>
        <w:rPr>
          <w:spacing w:val="40"/>
        </w:rPr>
        <w:t xml:space="preserve"> </w:t>
      </w:r>
      <w:r>
        <w:t>детали для выполнения работы с натуры.</w:t>
      </w:r>
    </w:p>
    <w:p w:rsidR="008011F2" w:rsidRDefault="00BC181D">
      <w:pPr>
        <w:pStyle w:val="a3"/>
        <w:spacing w:before="201"/>
        <w:ind w:right="144"/>
        <w:jc w:val="center"/>
      </w:pPr>
      <w:r>
        <w:t>Время</w:t>
      </w:r>
      <w:r>
        <w:rPr>
          <w:spacing w:val="59"/>
        </w:rPr>
        <w:t xml:space="preserve"> </w:t>
      </w:r>
      <w:r>
        <w:t>выполнения</w:t>
      </w:r>
      <w:r>
        <w:rPr>
          <w:spacing w:val="58"/>
        </w:rPr>
        <w:t xml:space="preserve"> </w:t>
      </w:r>
      <w:r>
        <w:t>Графической</w:t>
      </w:r>
      <w:r>
        <w:rPr>
          <w:spacing w:val="1"/>
        </w:rPr>
        <w:t xml:space="preserve"> </w:t>
      </w:r>
      <w:r>
        <w:t>ра</w:t>
      </w:r>
      <w:r>
        <w:t>боты</w:t>
      </w:r>
      <w:r>
        <w:rPr>
          <w:spacing w:val="58"/>
        </w:rPr>
        <w:t xml:space="preserve"> </w:t>
      </w:r>
      <w:r>
        <w:t>№</w:t>
      </w:r>
      <w:r>
        <w:rPr>
          <w:spacing w:val="-4"/>
        </w:rPr>
        <w:t xml:space="preserve"> </w:t>
      </w:r>
      <w:r>
        <w:t>35 –</w:t>
      </w:r>
      <w:r>
        <w:rPr>
          <w:spacing w:val="-1"/>
        </w:rPr>
        <w:t xml:space="preserve"> </w:t>
      </w:r>
      <w:r>
        <w:t>2</w:t>
      </w:r>
      <w:r>
        <w:rPr>
          <w:spacing w:val="-5"/>
        </w:rPr>
        <w:t xml:space="preserve"> </w:t>
      </w:r>
      <w:r>
        <w:t>учебных</w:t>
      </w:r>
      <w:r>
        <w:rPr>
          <w:spacing w:val="-4"/>
        </w:rPr>
        <w:t xml:space="preserve"> </w:t>
      </w:r>
      <w:r>
        <w:rPr>
          <w:spacing w:val="-2"/>
        </w:rPr>
        <w:t>часа.</w:t>
      </w:r>
    </w:p>
    <w:p w:rsidR="008011F2" w:rsidRDefault="00BC181D">
      <w:pPr>
        <w:pStyle w:val="a3"/>
        <w:spacing w:before="238"/>
        <w:ind w:left="12"/>
      </w:pPr>
      <w:r>
        <w:t>Пример</w:t>
      </w:r>
      <w:r>
        <w:rPr>
          <w:spacing w:val="-4"/>
        </w:rPr>
        <w:t xml:space="preserve"> </w:t>
      </w:r>
      <w:r>
        <w:t>задания</w:t>
      </w:r>
      <w:r>
        <w:rPr>
          <w:spacing w:val="-1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Графической</w:t>
      </w:r>
      <w:r>
        <w:rPr>
          <w:spacing w:val="-5"/>
        </w:rPr>
        <w:t xml:space="preserve"> </w:t>
      </w:r>
      <w:r>
        <w:t>работы</w:t>
      </w:r>
      <w:r>
        <w:rPr>
          <w:spacing w:val="-4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35</w:t>
      </w:r>
      <w:r>
        <w:rPr>
          <w:spacing w:val="-6"/>
        </w:rPr>
        <w:t xml:space="preserve"> </w:t>
      </w:r>
      <w:r>
        <w:t>приведен на</w:t>
      </w:r>
      <w:r>
        <w:rPr>
          <w:spacing w:val="-2"/>
        </w:rPr>
        <w:t xml:space="preserve"> </w:t>
      </w:r>
      <w:r>
        <w:t>рисунке</w:t>
      </w:r>
      <w:r>
        <w:rPr>
          <w:spacing w:val="-2"/>
        </w:rPr>
        <w:t xml:space="preserve"> ниже.</w:t>
      </w:r>
    </w:p>
    <w:p w:rsidR="008011F2" w:rsidRDefault="00BC181D">
      <w:pPr>
        <w:pStyle w:val="a3"/>
        <w:spacing w:before="115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46976" behindDoc="1" locked="0" layoutInCell="1" allowOverlap="1">
            <wp:simplePos x="0" y="0"/>
            <wp:positionH relativeFrom="page">
              <wp:posOffset>770255</wp:posOffset>
            </wp:positionH>
            <wp:positionV relativeFrom="paragraph">
              <wp:posOffset>234315</wp:posOffset>
            </wp:positionV>
            <wp:extent cx="6115050" cy="2505075"/>
            <wp:effectExtent l="0" t="0" r="0" b="0"/>
            <wp:wrapTopAndBottom/>
            <wp:docPr id="22" name="Image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2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11F2" w:rsidRDefault="008011F2">
      <w:pPr>
        <w:pStyle w:val="a3"/>
      </w:pPr>
    </w:p>
    <w:p w:rsidR="008011F2" w:rsidRDefault="008011F2">
      <w:pPr>
        <w:pStyle w:val="a3"/>
        <w:spacing w:before="269"/>
      </w:pPr>
    </w:p>
    <w:p w:rsidR="008011F2" w:rsidRDefault="00BC181D">
      <w:pPr>
        <w:ind w:left="1490" w:right="927"/>
        <w:jc w:val="center"/>
        <w:rPr>
          <w:b/>
          <w:sz w:val="27"/>
        </w:rPr>
      </w:pPr>
      <w:r>
        <w:rPr>
          <w:b/>
          <w:sz w:val="27"/>
        </w:rPr>
        <w:t>Графическая</w:t>
      </w:r>
      <w:r>
        <w:rPr>
          <w:b/>
          <w:spacing w:val="-10"/>
          <w:sz w:val="27"/>
        </w:rPr>
        <w:t xml:space="preserve"> </w:t>
      </w:r>
      <w:r>
        <w:rPr>
          <w:b/>
          <w:sz w:val="27"/>
        </w:rPr>
        <w:t>работа</w:t>
      </w:r>
      <w:r>
        <w:rPr>
          <w:b/>
          <w:spacing w:val="-8"/>
          <w:sz w:val="27"/>
        </w:rPr>
        <w:t xml:space="preserve"> </w:t>
      </w:r>
      <w:r>
        <w:rPr>
          <w:b/>
          <w:sz w:val="27"/>
        </w:rPr>
        <w:t>№</w:t>
      </w:r>
      <w:r>
        <w:rPr>
          <w:b/>
          <w:spacing w:val="-9"/>
          <w:sz w:val="27"/>
        </w:rPr>
        <w:t xml:space="preserve"> </w:t>
      </w:r>
      <w:r>
        <w:rPr>
          <w:b/>
          <w:spacing w:val="-5"/>
          <w:sz w:val="27"/>
        </w:rPr>
        <w:t>36</w:t>
      </w:r>
    </w:p>
    <w:p w:rsidR="008011F2" w:rsidRDefault="00BC181D">
      <w:pPr>
        <w:pStyle w:val="a3"/>
        <w:spacing w:before="241" w:line="276" w:lineRule="auto"/>
        <w:ind w:left="12" w:hanging="1"/>
      </w:pPr>
      <w:r>
        <w:t>Графическая</w:t>
      </w:r>
      <w:r>
        <w:rPr>
          <w:spacing w:val="40"/>
        </w:rPr>
        <w:t xml:space="preserve"> </w:t>
      </w:r>
      <w:r>
        <w:t>работа</w:t>
      </w:r>
      <w:r>
        <w:rPr>
          <w:spacing w:val="40"/>
        </w:rPr>
        <w:t xml:space="preserve"> </w:t>
      </w:r>
      <w:r>
        <w:t>№</w:t>
      </w:r>
      <w:r>
        <w:rPr>
          <w:spacing w:val="40"/>
        </w:rPr>
        <w:t xml:space="preserve"> </w:t>
      </w:r>
      <w:r>
        <w:t>36</w:t>
      </w:r>
      <w:r>
        <w:rPr>
          <w:spacing w:val="40"/>
        </w:rPr>
        <w:t xml:space="preserve"> </w:t>
      </w:r>
      <w:r>
        <w:t>заключается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выполнении</w:t>
      </w:r>
      <w:r>
        <w:rPr>
          <w:spacing w:val="40"/>
        </w:rPr>
        <w:t xml:space="preserve"> </w:t>
      </w:r>
      <w:r>
        <w:t>эскиза</w:t>
      </w:r>
      <w:r>
        <w:rPr>
          <w:spacing w:val="40"/>
        </w:rPr>
        <w:t xml:space="preserve"> </w:t>
      </w:r>
      <w:r>
        <w:t>зубчатого</w:t>
      </w:r>
      <w:r>
        <w:rPr>
          <w:spacing w:val="40"/>
        </w:rPr>
        <w:t xml:space="preserve"> </w:t>
      </w:r>
      <w:r>
        <w:t>колеса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модели</w:t>
      </w:r>
      <w:r>
        <w:rPr>
          <w:spacing w:val="40"/>
        </w:rPr>
        <w:t xml:space="preserve"> </w:t>
      </w:r>
      <w:r>
        <w:t>или</w:t>
      </w:r>
      <w:r>
        <w:rPr>
          <w:spacing w:val="40"/>
        </w:rPr>
        <w:t xml:space="preserve"> </w:t>
      </w:r>
      <w:r>
        <w:t xml:space="preserve">с </w:t>
      </w:r>
      <w:r>
        <w:rPr>
          <w:spacing w:val="-2"/>
        </w:rPr>
        <w:t>натуры.</w:t>
      </w:r>
    </w:p>
    <w:p w:rsidR="008011F2" w:rsidRDefault="00BC181D">
      <w:pPr>
        <w:pStyle w:val="a3"/>
        <w:spacing w:line="276" w:lineRule="auto"/>
        <w:ind w:left="12" w:right="338"/>
      </w:pPr>
      <w:r>
        <w:t xml:space="preserve">Необходимые чертежные </w:t>
      </w:r>
      <w:r>
        <w:t>инструменты и принадлежности (приобретаются студентом): ватман формата</w:t>
      </w:r>
      <w:r>
        <w:rPr>
          <w:spacing w:val="-4"/>
        </w:rPr>
        <w:t xml:space="preserve"> </w:t>
      </w:r>
      <w:r>
        <w:t>А3</w:t>
      </w:r>
      <w:r>
        <w:rPr>
          <w:spacing w:val="-4"/>
        </w:rPr>
        <w:t xml:space="preserve"> </w:t>
      </w:r>
      <w:r>
        <w:t>(1</w:t>
      </w:r>
      <w:r>
        <w:rPr>
          <w:spacing w:val="-6"/>
        </w:rPr>
        <w:t xml:space="preserve"> </w:t>
      </w:r>
      <w:r>
        <w:t>лист),</w:t>
      </w:r>
      <w:r>
        <w:rPr>
          <w:spacing w:val="-2"/>
        </w:rPr>
        <w:t xml:space="preserve"> </w:t>
      </w:r>
      <w:r>
        <w:t>карандаши,</w:t>
      </w:r>
      <w:r>
        <w:rPr>
          <w:spacing w:val="-6"/>
        </w:rPr>
        <w:t xml:space="preserve"> </w:t>
      </w:r>
      <w:r>
        <w:t>карандашный</w:t>
      </w:r>
      <w:r>
        <w:rPr>
          <w:spacing w:val="-12"/>
        </w:rPr>
        <w:t xml:space="preserve"> </w:t>
      </w:r>
      <w:r>
        <w:t>ластик,</w:t>
      </w:r>
      <w:r>
        <w:rPr>
          <w:spacing w:val="-2"/>
        </w:rPr>
        <w:t xml:space="preserve"> </w:t>
      </w:r>
      <w:r>
        <w:t>циркуль,</w:t>
      </w:r>
      <w:r>
        <w:rPr>
          <w:spacing w:val="-2"/>
        </w:rPr>
        <w:t xml:space="preserve"> </w:t>
      </w:r>
      <w:r>
        <w:t>линейка,</w:t>
      </w:r>
      <w:r>
        <w:rPr>
          <w:spacing w:val="-2"/>
        </w:rPr>
        <w:t xml:space="preserve"> </w:t>
      </w:r>
      <w:r>
        <w:t>угольники,</w:t>
      </w:r>
      <w:r>
        <w:rPr>
          <w:spacing w:val="-6"/>
        </w:rPr>
        <w:t xml:space="preserve"> </w:t>
      </w:r>
      <w:r>
        <w:t>транспортир, заточка для карандашей.</w:t>
      </w:r>
    </w:p>
    <w:p w:rsidR="008011F2" w:rsidRDefault="00BC181D">
      <w:pPr>
        <w:pStyle w:val="a3"/>
        <w:spacing w:before="237"/>
        <w:ind w:left="12"/>
      </w:pPr>
      <w:r>
        <w:t>Раздаточный</w:t>
      </w:r>
      <w:r>
        <w:rPr>
          <w:spacing w:val="23"/>
        </w:rPr>
        <w:t xml:space="preserve"> </w:t>
      </w:r>
      <w:r>
        <w:t>материал:</w:t>
      </w:r>
      <w:r>
        <w:rPr>
          <w:spacing w:val="24"/>
        </w:rPr>
        <w:t xml:space="preserve"> </w:t>
      </w:r>
      <w:r>
        <w:t>зубчатое</w:t>
      </w:r>
      <w:r>
        <w:rPr>
          <w:spacing w:val="24"/>
        </w:rPr>
        <w:t xml:space="preserve"> </w:t>
      </w:r>
      <w:r>
        <w:t>цилиндрическое</w:t>
      </w:r>
      <w:r>
        <w:rPr>
          <w:spacing w:val="24"/>
        </w:rPr>
        <w:t xml:space="preserve"> </w:t>
      </w:r>
      <w:r>
        <w:t>колесо</w:t>
      </w:r>
      <w:r>
        <w:rPr>
          <w:spacing w:val="24"/>
        </w:rPr>
        <w:t xml:space="preserve"> </w:t>
      </w:r>
      <w:r>
        <w:t>или</w:t>
      </w:r>
      <w:r>
        <w:rPr>
          <w:spacing w:val="26"/>
        </w:rPr>
        <w:t xml:space="preserve"> </w:t>
      </w:r>
      <w:r>
        <w:t>его</w:t>
      </w:r>
      <w:r>
        <w:rPr>
          <w:spacing w:val="29"/>
        </w:rPr>
        <w:t xml:space="preserve"> </w:t>
      </w:r>
      <w:r>
        <w:t>модель,</w:t>
      </w:r>
      <w:r>
        <w:rPr>
          <w:spacing w:val="32"/>
        </w:rPr>
        <w:t xml:space="preserve"> </w:t>
      </w:r>
      <w:r>
        <w:t>плакат</w:t>
      </w:r>
      <w:r>
        <w:rPr>
          <w:spacing w:val="26"/>
        </w:rPr>
        <w:t xml:space="preserve"> </w:t>
      </w:r>
      <w:r>
        <w:t>учебный,</w:t>
      </w:r>
      <w:r>
        <w:rPr>
          <w:spacing w:val="27"/>
        </w:rPr>
        <w:t xml:space="preserve"> </w:t>
      </w:r>
      <w:r>
        <w:rPr>
          <w:spacing w:val="-2"/>
        </w:rPr>
        <w:t>учебник</w:t>
      </w:r>
    </w:p>
    <w:p w:rsidR="008011F2" w:rsidRDefault="00BC181D">
      <w:pPr>
        <w:pStyle w:val="a3"/>
        <w:spacing w:before="42"/>
        <w:ind w:left="12"/>
      </w:pPr>
      <w:r>
        <w:t>«Инженерная</w:t>
      </w:r>
      <w:r>
        <w:rPr>
          <w:spacing w:val="-5"/>
        </w:rPr>
        <w:t xml:space="preserve"> </w:t>
      </w:r>
      <w:r>
        <w:t>графика»</w:t>
      </w:r>
      <w:r>
        <w:rPr>
          <w:spacing w:val="-9"/>
        </w:rPr>
        <w:t xml:space="preserve"> </w:t>
      </w:r>
      <w:r>
        <w:rPr>
          <w:spacing w:val="-4"/>
        </w:rPr>
        <w:t>(1).</w:t>
      </w:r>
    </w:p>
    <w:p w:rsidR="008011F2" w:rsidRDefault="00BC181D">
      <w:pPr>
        <w:pStyle w:val="a3"/>
        <w:spacing w:before="242"/>
        <w:ind w:right="144"/>
        <w:jc w:val="center"/>
      </w:pPr>
      <w:r>
        <w:t>Время</w:t>
      </w:r>
      <w:r>
        <w:rPr>
          <w:spacing w:val="59"/>
        </w:rPr>
        <w:t xml:space="preserve"> </w:t>
      </w:r>
      <w:r>
        <w:t>выполнения</w:t>
      </w:r>
      <w:r>
        <w:rPr>
          <w:spacing w:val="55"/>
        </w:rPr>
        <w:t xml:space="preserve"> </w:t>
      </w:r>
      <w:r>
        <w:t>Графической</w:t>
      </w:r>
      <w:r>
        <w:rPr>
          <w:spacing w:val="4"/>
        </w:rPr>
        <w:t xml:space="preserve"> </w:t>
      </w:r>
      <w:r>
        <w:t>работы</w:t>
      </w:r>
      <w:r>
        <w:rPr>
          <w:spacing w:val="58"/>
        </w:rPr>
        <w:t xml:space="preserve"> </w:t>
      </w:r>
      <w:r>
        <w:t>№</w:t>
      </w:r>
      <w:r>
        <w:rPr>
          <w:spacing w:val="-4"/>
        </w:rPr>
        <w:t xml:space="preserve"> </w:t>
      </w:r>
      <w:r>
        <w:t>36</w:t>
      </w:r>
      <w:r>
        <w:rPr>
          <w:spacing w:val="1"/>
        </w:rPr>
        <w:t xml:space="preserve"> </w:t>
      </w:r>
      <w:r>
        <w:t>– 4</w:t>
      </w:r>
      <w:r>
        <w:rPr>
          <w:spacing w:val="-5"/>
        </w:rPr>
        <w:t xml:space="preserve"> </w:t>
      </w:r>
      <w:r>
        <w:t>учебных</w:t>
      </w:r>
      <w:r>
        <w:rPr>
          <w:spacing w:val="-5"/>
        </w:rPr>
        <w:t xml:space="preserve"> </w:t>
      </w:r>
      <w:r>
        <w:rPr>
          <w:spacing w:val="-2"/>
        </w:rPr>
        <w:t>часа.</w:t>
      </w:r>
    </w:p>
    <w:p w:rsidR="008011F2" w:rsidRDefault="00BC181D">
      <w:pPr>
        <w:pStyle w:val="a3"/>
        <w:spacing w:before="242"/>
        <w:ind w:left="12"/>
      </w:pPr>
      <w:r>
        <w:t>Пример</w:t>
      </w:r>
      <w:r>
        <w:rPr>
          <w:spacing w:val="-4"/>
        </w:rPr>
        <w:t xml:space="preserve"> </w:t>
      </w:r>
      <w:r>
        <w:t>задания</w:t>
      </w:r>
      <w:r>
        <w:rPr>
          <w:spacing w:val="-2"/>
        </w:rPr>
        <w:t xml:space="preserve"> </w:t>
      </w:r>
      <w:r>
        <w:t>для</w:t>
      </w:r>
      <w:r>
        <w:rPr>
          <w:spacing w:val="-7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Графической</w:t>
      </w:r>
      <w:r>
        <w:rPr>
          <w:spacing w:val="-6"/>
        </w:rPr>
        <w:t xml:space="preserve"> </w:t>
      </w:r>
      <w:r>
        <w:t>работы</w:t>
      </w:r>
      <w:r>
        <w:rPr>
          <w:spacing w:val="-4"/>
        </w:rPr>
        <w:t xml:space="preserve"> </w:t>
      </w:r>
      <w:r>
        <w:t>№ 36</w:t>
      </w:r>
      <w:r>
        <w:rPr>
          <w:spacing w:val="-7"/>
        </w:rPr>
        <w:t xml:space="preserve"> </w:t>
      </w:r>
      <w:r>
        <w:t>приведен</w:t>
      </w:r>
      <w:r>
        <w:rPr>
          <w:spacing w:val="-1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рисунке</w:t>
      </w:r>
      <w:r>
        <w:rPr>
          <w:spacing w:val="-2"/>
        </w:rPr>
        <w:t xml:space="preserve"> ниже.</w:t>
      </w:r>
    </w:p>
    <w:p w:rsidR="008011F2" w:rsidRDefault="008011F2">
      <w:pPr>
        <w:pStyle w:val="a3"/>
        <w:sectPr w:rsidR="008011F2">
          <w:pgSz w:w="11910" w:h="16840"/>
          <w:pgMar w:top="640" w:right="566" w:bottom="940" w:left="708" w:header="0" w:footer="749" w:gutter="0"/>
          <w:cols w:space="720"/>
        </w:sectPr>
      </w:pPr>
    </w:p>
    <w:p w:rsidR="008011F2" w:rsidRDefault="00BC181D">
      <w:pPr>
        <w:ind w:left="2065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3961765" cy="3952875"/>
            <wp:effectExtent l="0" t="0" r="0" b="0"/>
            <wp:docPr id="23" name="Imag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3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2399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11F2" w:rsidRDefault="008011F2">
      <w:pPr>
        <w:pStyle w:val="a3"/>
        <w:rPr>
          <w:sz w:val="27"/>
        </w:rPr>
      </w:pPr>
    </w:p>
    <w:p w:rsidR="008011F2" w:rsidRDefault="008011F2">
      <w:pPr>
        <w:pStyle w:val="a3"/>
        <w:rPr>
          <w:sz w:val="27"/>
        </w:rPr>
      </w:pPr>
    </w:p>
    <w:p w:rsidR="008011F2" w:rsidRDefault="008011F2">
      <w:pPr>
        <w:pStyle w:val="a3"/>
        <w:rPr>
          <w:sz w:val="27"/>
        </w:rPr>
      </w:pPr>
    </w:p>
    <w:p w:rsidR="008011F2" w:rsidRDefault="008011F2">
      <w:pPr>
        <w:pStyle w:val="a3"/>
        <w:rPr>
          <w:sz w:val="27"/>
        </w:rPr>
      </w:pPr>
    </w:p>
    <w:p w:rsidR="008011F2" w:rsidRDefault="008011F2">
      <w:pPr>
        <w:pStyle w:val="a3"/>
        <w:spacing w:before="286"/>
        <w:rPr>
          <w:sz w:val="27"/>
        </w:rPr>
      </w:pPr>
    </w:p>
    <w:p w:rsidR="008011F2" w:rsidRDefault="00BC181D">
      <w:pPr>
        <w:ind w:left="1490" w:right="927"/>
        <w:jc w:val="center"/>
        <w:rPr>
          <w:b/>
          <w:sz w:val="27"/>
        </w:rPr>
      </w:pPr>
      <w:r>
        <w:rPr>
          <w:b/>
          <w:sz w:val="27"/>
        </w:rPr>
        <w:t>Графическая</w:t>
      </w:r>
      <w:r>
        <w:rPr>
          <w:b/>
          <w:spacing w:val="-10"/>
          <w:sz w:val="27"/>
        </w:rPr>
        <w:t xml:space="preserve"> </w:t>
      </w:r>
      <w:r>
        <w:rPr>
          <w:b/>
          <w:sz w:val="27"/>
        </w:rPr>
        <w:t>работа</w:t>
      </w:r>
      <w:r>
        <w:rPr>
          <w:b/>
          <w:spacing w:val="-8"/>
          <w:sz w:val="27"/>
        </w:rPr>
        <w:t xml:space="preserve"> </w:t>
      </w:r>
      <w:r>
        <w:rPr>
          <w:b/>
          <w:sz w:val="27"/>
        </w:rPr>
        <w:t>№</w:t>
      </w:r>
      <w:r>
        <w:rPr>
          <w:b/>
          <w:spacing w:val="-9"/>
          <w:sz w:val="27"/>
        </w:rPr>
        <w:t xml:space="preserve"> </w:t>
      </w:r>
      <w:r>
        <w:rPr>
          <w:b/>
          <w:spacing w:val="-5"/>
          <w:sz w:val="27"/>
        </w:rPr>
        <w:t>37</w:t>
      </w:r>
    </w:p>
    <w:p w:rsidR="008011F2" w:rsidRDefault="00BC181D">
      <w:pPr>
        <w:pStyle w:val="a3"/>
        <w:spacing w:before="241" w:line="276" w:lineRule="auto"/>
        <w:ind w:left="12" w:right="155" w:hanging="1"/>
        <w:jc w:val="both"/>
      </w:pPr>
      <w:r>
        <w:t xml:space="preserve">Графическая работа № 37 </w:t>
      </w:r>
      <w:r>
        <w:t>заключается в выполнении чертежа цилиндрической зубчатой передачи. Выполнение работы осуществляется в два этапа: сначала подсчитываются и схематически вычерчиваются параметры зубчатых колес, затем выполняется чертеж зубчатой передачи с необходимыми разреза</w:t>
      </w:r>
      <w:r>
        <w:t>ми и нанесением размеров.</w:t>
      </w:r>
    </w:p>
    <w:p w:rsidR="008011F2" w:rsidRDefault="00BC181D">
      <w:pPr>
        <w:pStyle w:val="a3"/>
        <w:spacing w:before="200" w:line="278" w:lineRule="auto"/>
        <w:ind w:left="12" w:right="338"/>
      </w:pPr>
      <w:r>
        <w:t>Необходимые чертежные инструменты и принадлежности (приобретаются студентом): ватман формата</w:t>
      </w:r>
      <w:r>
        <w:rPr>
          <w:spacing w:val="-4"/>
        </w:rPr>
        <w:t xml:space="preserve"> </w:t>
      </w:r>
      <w:r>
        <w:t>А3</w:t>
      </w:r>
      <w:r>
        <w:rPr>
          <w:spacing w:val="-4"/>
        </w:rPr>
        <w:t xml:space="preserve"> </w:t>
      </w:r>
      <w:r>
        <w:t>(1</w:t>
      </w:r>
      <w:r>
        <w:rPr>
          <w:spacing w:val="-8"/>
        </w:rPr>
        <w:t xml:space="preserve"> </w:t>
      </w:r>
      <w:r>
        <w:t>лист),</w:t>
      </w:r>
      <w:r>
        <w:rPr>
          <w:spacing w:val="-2"/>
        </w:rPr>
        <w:t xml:space="preserve"> </w:t>
      </w:r>
      <w:r>
        <w:t>карандаши,</w:t>
      </w:r>
      <w:r>
        <w:rPr>
          <w:spacing w:val="-6"/>
        </w:rPr>
        <w:t xml:space="preserve"> </w:t>
      </w:r>
      <w:r>
        <w:t>карандашный</w:t>
      </w:r>
      <w:r>
        <w:rPr>
          <w:spacing w:val="-12"/>
        </w:rPr>
        <w:t xml:space="preserve"> </w:t>
      </w:r>
      <w:r>
        <w:t>ластик,</w:t>
      </w:r>
      <w:r>
        <w:rPr>
          <w:spacing w:val="-2"/>
        </w:rPr>
        <w:t xml:space="preserve"> </w:t>
      </w:r>
      <w:r>
        <w:t>циркуль,</w:t>
      </w:r>
      <w:r>
        <w:rPr>
          <w:spacing w:val="-2"/>
        </w:rPr>
        <w:t xml:space="preserve"> </w:t>
      </w:r>
      <w:r>
        <w:t>линейка,</w:t>
      </w:r>
      <w:r>
        <w:rPr>
          <w:spacing w:val="-2"/>
        </w:rPr>
        <w:t xml:space="preserve"> </w:t>
      </w:r>
      <w:r>
        <w:t>угольники,</w:t>
      </w:r>
      <w:r>
        <w:rPr>
          <w:spacing w:val="-6"/>
        </w:rPr>
        <w:t xml:space="preserve"> </w:t>
      </w:r>
      <w:r>
        <w:t>транспортир, заточка для карандашей.</w:t>
      </w:r>
    </w:p>
    <w:p w:rsidR="008011F2" w:rsidRDefault="00BC181D">
      <w:pPr>
        <w:pStyle w:val="a3"/>
        <w:spacing w:before="235"/>
        <w:ind w:left="12"/>
      </w:pPr>
      <w:r>
        <w:t>Раздаточный</w:t>
      </w:r>
      <w:r>
        <w:rPr>
          <w:spacing w:val="-4"/>
        </w:rPr>
        <w:t xml:space="preserve"> </w:t>
      </w:r>
      <w:r>
        <w:t>материал:</w:t>
      </w:r>
      <w:r>
        <w:rPr>
          <w:spacing w:val="-8"/>
        </w:rPr>
        <w:t xml:space="preserve"> </w:t>
      </w:r>
      <w:r>
        <w:t>учебник</w:t>
      </w:r>
      <w:r>
        <w:rPr>
          <w:spacing w:val="-7"/>
        </w:rPr>
        <w:t xml:space="preserve"> </w:t>
      </w:r>
      <w:r>
        <w:t>«Инженерная</w:t>
      </w:r>
      <w:r>
        <w:rPr>
          <w:spacing w:val="-4"/>
        </w:rPr>
        <w:t xml:space="preserve"> </w:t>
      </w:r>
      <w:r>
        <w:t>графика»</w:t>
      </w:r>
      <w:r>
        <w:rPr>
          <w:spacing w:val="-9"/>
        </w:rPr>
        <w:t xml:space="preserve"> </w:t>
      </w:r>
      <w:r>
        <w:rPr>
          <w:spacing w:val="-4"/>
        </w:rPr>
        <w:t>(1).</w:t>
      </w:r>
    </w:p>
    <w:p w:rsidR="008011F2" w:rsidRDefault="00BC181D">
      <w:pPr>
        <w:pStyle w:val="a3"/>
        <w:spacing w:before="243" w:line="446" w:lineRule="auto"/>
        <w:ind w:left="12" w:right="1926" w:firstLine="1776"/>
      </w:pPr>
      <w:r>
        <w:t>Время</w:t>
      </w:r>
      <w:r>
        <w:rPr>
          <w:spacing w:val="40"/>
        </w:rPr>
        <w:t xml:space="preserve"> </w:t>
      </w:r>
      <w:r>
        <w:t>выполнения</w:t>
      </w:r>
      <w:r>
        <w:rPr>
          <w:spacing w:val="40"/>
        </w:rPr>
        <w:t xml:space="preserve"> </w:t>
      </w:r>
      <w:r>
        <w:t>Графической</w:t>
      </w:r>
      <w:r>
        <w:rPr>
          <w:spacing w:val="-1"/>
        </w:rPr>
        <w:t xml:space="preserve"> </w:t>
      </w:r>
      <w:r>
        <w:t>работы</w:t>
      </w:r>
      <w:r>
        <w:rPr>
          <w:spacing w:val="40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37 –</w:t>
      </w:r>
      <w:r>
        <w:rPr>
          <w:spacing w:val="-2"/>
        </w:rPr>
        <w:t xml:space="preserve"> </w:t>
      </w:r>
      <w:r>
        <w:t>6</w:t>
      </w:r>
      <w:r>
        <w:rPr>
          <w:spacing w:val="-6"/>
        </w:rPr>
        <w:t xml:space="preserve"> </w:t>
      </w:r>
      <w:r>
        <w:t>учебных</w:t>
      </w:r>
      <w:r>
        <w:rPr>
          <w:spacing w:val="-5"/>
        </w:rPr>
        <w:t xml:space="preserve"> </w:t>
      </w:r>
      <w:r>
        <w:t>часов. Пример выполнения задания Графической работы № 37 приведен на рисунке ниже.</w:t>
      </w:r>
    </w:p>
    <w:p w:rsidR="008011F2" w:rsidRDefault="008011F2">
      <w:pPr>
        <w:pStyle w:val="a3"/>
        <w:spacing w:line="446" w:lineRule="auto"/>
        <w:sectPr w:rsidR="008011F2">
          <w:pgSz w:w="11910" w:h="16840"/>
          <w:pgMar w:top="700" w:right="566" w:bottom="940" w:left="708" w:header="0" w:footer="749" w:gutter="0"/>
          <w:cols w:space="720"/>
        </w:sectPr>
      </w:pPr>
    </w:p>
    <w:p w:rsidR="008011F2" w:rsidRDefault="00BC181D">
      <w:pPr>
        <w:ind w:left="161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6591300" cy="3133725"/>
            <wp:effectExtent l="0" t="0" r="0" b="0"/>
            <wp:docPr id="24" name="Image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91326" cy="313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11F2" w:rsidRDefault="008011F2">
      <w:pPr>
        <w:pStyle w:val="a3"/>
      </w:pPr>
    </w:p>
    <w:p w:rsidR="008011F2" w:rsidRDefault="008011F2">
      <w:pPr>
        <w:pStyle w:val="a3"/>
        <w:spacing w:before="247"/>
      </w:pPr>
    </w:p>
    <w:p w:rsidR="008011F2" w:rsidRDefault="00BC181D">
      <w:pPr>
        <w:pStyle w:val="4"/>
      </w:pPr>
      <w:r>
        <w:t>Самостоятельная</w:t>
      </w:r>
      <w:r>
        <w:rPr>
          <w:spacing w:val="-3"/>
        </w:rPr>
        <w:t xml:space="preserve"> </w:t>
      </w:r>
      <w:r>
        <w:rPr>
          <w:spacing w:val="-2"/>
        </w:rPr>
        <w:t>работа</w:t>
      </w:r>
    </w:p>
    <w:p w:rsidR="008011F2" w:rsidRDefault="00BC181D">
      <w:pPr>
        <w:pStyle w:val="a3"/>
        <w:spacing w:before="36"/>
        <w:ind w:left="12"/>
      </w:pPr>
      <w:r>
        <w:t>Выполнение</w:t>
      </w:r>
      <w:r>
        <w:rPr>
          <w:spacing w:val="-5"/>
        </w:rPr>
        <w:t xml:space="preserve"> </w:t>
      </w:r>
      <w:r>
        <w:t>чертежа</w:t>
      </w:r>
      <w:r>
        <w:rPr>
          <w:spacing w:val="-7"/>
        </w:rPr>
        <w:t xml:space="preserve"> </w:t>
      </w:r>
      <w:r>
        <w:t>конической</w:t>
      </w:r>
      <w:r>
        <w:rPr>
          <w:spacing w:val="-5"/>
        </w:rPr>
        <w:t xml:space="preserve"> </w:t>
      </w:r>
      <w:r>
        <w:t xml:space="preserve">зубчатой </w:t>
      </w:r>
      <w:r>
        <w:rPr>
          <w:spacing w:val="-2"/>
        </w:rPr>
        <w:t>передачи.</w:t>
      </w:r>
    </w:p>
    <w:p w:rsidR="008011F2" w:rsidRDefault="008011F2">
      <w:pPr>
        <w:pStyle w:val="a3"/>
      </w:pPr>
    </w:p>
    <w:p w:rsidR="008011F2" w:rsidRDefault="008011F2">
      <w:pPr>
        <w:pStyle w:val="a3"/>
        <w:spacing w:before="214"/>
      </w:pPr>
    </w:p>
    <w:p w:rsidR="008011F2" w:rsidRDefault="00BC181D">
      <w:pPr>
        <w:pStyle w:val="4"/>
        <w:spacing w:before="1"/>
      </w:pPr>
      <w:r>
        <w:t>Тема</w:t>
      </w:r>
      <w:r>
        <w:rPr>
          <w:spacing w:val="-1"/>
        </w:rPr>
        <w:t xml:space="preserve"> </w:t>
      </w:r>
      <w:r>
        <w:t>4.7.</w:t>
      </w:r>
      <w:r>
        <w:rPr>
          <w:spacing w:val="1"/>
        </w:rPr>
        <w:t xml:space="preserve"> </w:t>
      </w:r>
      <w:r>
        <w:t>Чертеж общего</w:t>
      </w:r>
      <w:r>
        <w:rPr>
          <w:spacing w:val="-1"/>
        </w:rPr>
        <w:t xml:space="preserve"> </w:t>
      </w:r>
      <w:r>
        <w:t>вида</w:t>
      </w:r>
      <w:r>
        <w:rPr>
          <w:spacing w:val="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сборочный</w:t>
      </w:r>
      <w:r>
        <w:rPr>
          <w:spacing w:val="-4"/>
        </w:rPr>
        <w:t xml:space="preserve"> </w:t>
      </w:r>
      <w:r>
        <w:rPr>
          <w:spacing w:val="-2"/>
        </w:rPr>
        <w:t>чертеж.</w:t>
      </w:r>
    </w:p>
    <w:p w:rsidR="008011F2" w:rsidRDefault="00BC181D">
      <w:pPr>
        <w:spacing w:before="243"/>
        <w:ind w:left="1490" w:right="928"/>
        <w:jc w:val="center"/>
        <w:rPr>
          <w:b/>
          <w:sz w:val="27"/>
        </w:rPr>
      </w:pPr>
      <w:r>
        <w:rPr>
          <w:b/>
          <w:sz w:val="27"/>
        </w:rPr>
        <w:t>Графические</w:t>
      </w:r>
      <w:r>
        <w:rPr>
          <w:b/>
          <w:spacing w:val="-6"/>
          <w:sz w:val="27"/>
        </w:rPr>
        <w:t xml:space="preserve"> </w:t>
      </w:r>
      <w:r>
        <w:rPr>
          <w:b/>
          <w:sz w:val="27"/>
        </w:rPr>
        <w:t>работы</w:t>
      </w:r>
      <w:r>
        <w:rPr>
          <w:b/>
          <w:spacing w:val="-6"/>
          <w:sz w:val="27"/>
        </w:rPr>
        <w:t xml:space="preserve"> </w:t>
      </w:r>
      <w:r>
        <w:rPr>
          <w:b/>
          <w:sz w:val="27"/>
        </w:rPr>
        <w:t>№</w:t>
      </w:r>
      <w:r>
        <w:rPr>
          <w:b/>
          <w:spacing w:val="-8"/>
          <w:sz w:val="27"/>
        </w:rPr>
        <w:t xml:space="preserve"> </w:t>
      </w:r>
      <w:r>
        <w:rPr>
          <w:b/>
          <w:sz w:val="27"/>
        </w:rPr>
        <w:t>38,</w:t>
      </w:r>
      <w:r>
        <w:rPr>
          <w:b/>
          <w:spacing w:val="-7"/>
          <w:sz w:val="27"/>
        </w:rPr>
        <w:t xml:space="preserve"> </w:t>
      </w:r>
      <w:r>
        <w:rPr>
          <w:b/>
          <w:sz w:val="27"/>
        </w:rPr>
        <w:t>39,</w:t>
      </w:r>
      <w:r>
        <w:rPr>
          <w:b/>
          <w:spacing w:val="-2"/>
          <w:sz w:val="27"/>
        </w:rPr>
        <w:t xml:space="preserve"> </w:t>
      </w:r>
      <w:r>
        <w:rPr>
          <w:b/>
          <w:sz w:val="27"/>
        </w:rPr>
        <w:t>40,</w:t>
      </w:r>
      <w:r>
        <w:rPr>
          <w:b/>
          <w:spacing w:val="-7"/>
          <w:sz w:val="27"/>
        </w:rPr>
        <w:t xml:space="preserve"> </w:t>
      </w:r>
      <w:r>
        <w:rPr>
          <w:b/>
          <w:spacing w:val="-5"/>
          <w:sz w:val="27"/>
        </w:rPr>
        <w:t>41</w:t>
      </w:r>
    </w:p>
    <w:p w:rsidR="008011F2" w:rsidRDefault="00BC181D">
      <w:pPr>
        <w:pStyle w:val="a3"/>
        <w:spacing w:before="241" w:line="276" w:lineRule="auto"/>
        <w:ind w:left="12" w:right="153"/>
        <w:jc w:val="both"/>
      </w:pPr>
      <w:r>
        <w:t>Графические работы № 38-41 включают задания по выполнению</w:t>
      </w:r>
      <w:r>
        <w:rPr>
          <w:spacing w:val="40"/>
        </w:rPr>
        <w:t xml:space="preserve"> </w:t>
      </w:r>
      <w:r>
        <w:t>эскизов деталей, входящих в сборочный узел.</w:t>
      </w:r>
    </w:p>
    <w:p w:rsidR="008011F2" w:rsidRDefault="00BC181D">
      <w:pPr>
        <w:pStyle w:val="a3"/>
        <w:spacing w:before="239" w:line="276" w:lineRule="auto"/>
        <w:ind w:left="12" w:right="148"/>
        <w:jc w:val="both"/>
      </w:pPr>
      <w:r>
        <w:t>Необходимые чертежные инструменты и принадлежности (приоб</w:t>
      </w:r>
      <w:r>
        <w:t>ретаются студентом): ватман формата А4 или бумага в клеточку (4 листа), карандаши, карандашный ластик, циркуль, линейка, угольники, транспортир, заточка для карандашей.</w:t>
      </w:r>
    </w:p>
    <w:p w:rsidR="008011F2" w:rsidRDefault="00BC181D">
      <w:pPr>
        <w:pStyle w:val="a3"/>
        <w:spacing w:line="280" w:lineRule="auto"/>
        <w:ind w:left="12" w:right="506" w:firstLine="62"/>
        <w:jc w:val="both"/>
      </w:pPr>
      <w:r>
        <w:t>Раздаточный</w:t>
      </w:r>
      <w:r>
        <w:rPr>
          <w:spacing w:val="-7"/>
        </w:rPr>
        <w:t xml:space="preserve"> </w:t>
      </w:r>
      <w:r>
        <w:t>материал:</w:t>
      </w:r>
      <w:r>
        <w:rPr>
          <w:spacing w:val="-7"/>
        </w:rPr>
        <w:t xml:space="preserve"> </w:t>
      </w:r>
      <w:r>
        <w:t>плакат</w:t>
      </w:r>
      <w:r>
        <w:rPr>
          <w:spacing w:val="-3"/>
        </w:rPr>
        <w:t xml:space="preserve"> </w:t>
      </w:r>
      <w:r>
        <w:t>учебный,</w:t>
      </w:r>
      <w:r>
        <w:rPr>
          <w:spacing w:val="-1"/>
        </w:rPr>
        <w:t xml:space="preserve"> </w:t>
      </w:r>
      <w:r>
        <w:t>учебник</w:t>
      </w:r>
      <w:r>
        <w:rPr>
          <w:spacing w:val="-5"/>
        </w:rPr>
        <w:t xml:space="preserve"> </w:t>
      </w:r>
      <w:r>
        <w:t>«Инженерная</w:t>
      </w:r>
      <w:r>
        <w:rPr>
          <w:spacing w:val="-3"/>
        </w:rPr>
        <w:t xml:space="preserve"> </w:t>
      </w:r>
      <w:r>
        <w:t>графика»</w:t>
      </w:r>
      <w:r>
        <w:rPr>
          <w:spacing w:val="-8"/>
        </w:rPr>
        <w:t xml:space="preserve"> </w:t>
      </w:r>
      <w:r>
        <w:t>(1),</w:t>
      </w:r>
      <w:r>
        <w:rPr>
          <w:spacing w:val="-1"/>
        </w:rPr>
        <w:t xml:space="preserve"> </w:t>
      </w:r>
      <w:r>
        <w:t>Сборник</w:t>
      </w:r>
      <w:r>
        <w:rPr>
          <w:spacing w:val="-9"/>
        </w:rPr>
        <w:t xml:space="preserve"> </w:t>
      </w:r>
      <w:r>
        <w:t>заданий</w:t>
      </w:r>
      <w:r>
        <w:rPr>
          <w:spacing w:val="-2"/>
        </w:rPr>
        <w:t xml:space="preserve"> </w:t>
      </w:r>
      <w:r>
        <w:t>по инженерной графике (2).</w:t>
      </w:r>
    </w:p>
    <w:p w:rsidR="008011F2" w:rsidRDefault="00BC181D">
      <w:pPr>
        <w:pStyle w:val="a3"/>
        <w:spacing w:before="188"/>
        <w:ind w:left="12"/>
      </w:pPr>
      <w:r>
        <w:t>Время</w:t>
      </w:r>
      <w:r>
        <w:rPr>
          <w:spacing w:val="58"/>
        </w:rPr>
        <w:t xml:space="preserve"> </w:t>
      </w:r>
      <w:r>
        <w:t>выполнения каждой</w:t>
      </w:r>
      <w:r>
        <w:rPr>
          <w:spacing w:val="-4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Графических</w:t>
      </w:r>
      <w:r>
        <w:rPr>
          <w:spacing w:val="-5"/>
        </w:rPr>
        <w:t xml:space="preserve"> </w:t>
      </w:r>
      <w:r>
        <w:t>работ</w:t>
      </w:r>
      <w:r>
        <w:rPr>
          <w:spacing w:val="57"/>
        </w:rPr>
        <w:t xml:space="preserve"> </w:t>
      </w:r>
      <w:r>
        <w:t>№</w:t>
      </w:r>
      <w:r>
        <w:rPr>
          <w:spacing w:val="-4"/>
        </w:rPr>
        <w:t xml:space="preserve"> </w:t>
      </w:r>
      <w:r>
        <w:t>38-41 –</w:t>
      </w:r>
      <w:r>
        <w:rPr>
          <w:spacing w:val="-5"/>
        </w:rPr>
        <w:t xml:space="preserve"> </w:t>
      </w:r>
      <w:r>
        <w:t>2 учебных</w:t>
      </w:r>
      <w:r>
        <w:rPr>
          <w:spacing w:val="-3"/>
        </w:rPr>
        <w:t xml:space="preserve"> </w:t>
      </w:r>
      <w:r>
        <w:rPr>
          <w:spacing w:val="-2"/>
        </w:rPr>
        <w:t>часа.</w:t>
      </w:r>
    </w:p>
    <w:p w:rsidR="008011F2" w:rsidRDefault="00BC181D">
      <w:pPr>
        <w:pStyle w:val="a3"/>
        <w:spacing w:before="242"/>
        <w:ind w:left="12"/>
      </w:pPr>
      <w:r>
        <w:t>Задания</w:t>
      </w:r>
      <w:r>
        <w:rPr>
          <w:spacing w:val="-3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Графических</w:t>
      </w:r>
      <w:r>
        <w:rPr>
          <w:spacing w:val="-5"/>
        </w:rPr>
        <w:t xml:space="preserve"> </w:t>
      </w:r>
      <w:r>
        <w:t>работ</w:t>
      </w:r>
      <w:r>
        <w:rPr>
          <w:spacing w:val="-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38-41</w:t>
      </w:r>
      <w:r>
        <w:rPr>
          <w:spacing w:val="-6"/>
        </w:rPr>
        <w:t xml:space="preserve"> </w:t>
      </w:r>
      <w:r>
        <w:t>приведены</w:t>
      </w:r>
      <w:r>
        <w:rPr>
          <w:spacing w:val="-3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стр.</w:t>
      </w:r>
      <w:r>
        <w:rPr>
          <w:spacing w:val="1"/>
        </w:rPr>
        <w:t xml:space="preserve"> </w:t>
      </w:r>
      <w:r>
        <w:t xml:space="preserve">285-289 </w:t>
      </w:r>
      <w:r>
        <w:rPr>
          <w:spacing w:val="-2"/>
        </w:rPr>
        <w:t>учебника</w:t>
      </w:r>
    </w:p>
    <w:p w:rsidR="008011F2" w:rsidRDefault="00BC181D">
      <w:pPr>
        <w:pStyle w:val="a3"/>
        <w:spacing w:before="42"/>
        <w:ind w:left="12"/>
      </w:pPr>
      <w:r>
        <w:t>«Инженерная</w:t>
      </w:r>
      <w:r>
        <w:rPr>
          <w:spacing w:val="-4"/>
        </w:rPr>
        <w:t xml:space="preserve"> </w:t>
      </w:r>
      <w:r>
        <w:t>графика»</w:t>
      </w:r>
      <w:r>
        <w:rPr>
          <w:spacing w:val="-6"/>
        </w:rPr>
        <w:t xml:space="preserve"> </w:t>
      </w:r>
      <w:r>
        <w:t>третье</w:t>
      </w:r>
      <w:r>
        <w:rPr>
          <w:spacing w:val="-2"/>
        </w:rPr>
        <w:t xml:space="preserve"> </w:t>
      </w:r>
      <w:r>
        <w:t>изд.,</w:t>
      </w:r>
      <w:r>
        <w:rPr>
          <w:spacing w:val="54"/>
        </w:rPr>
        <w:t xml:space="preserve"> </w:t>
      </w:r>
      <w:r>
        <w:t>Москва</w:t>
      </w:r>
      <w:r>
        <w:rPr>
          <w:spacing w:val="-7"/>
        </w:rPr>
        <w:t xml:space="preserve"> </w:t>
      </w:r>
      <w:r>
        <w:t>«Машиностроение»</w:t>
      </w:r>
      <w:r>
        <w:rPr>
          <w:spacing w:val="-6"/>
        </w:rPr>
        <w:t xml:space="preserve"> </w:t>
      </w:r>
      <w:r>
        <w:t>2002</w:t>
      </w:r>
      <w:r>
        <w:rPr>
          <w:spacing w:val="-2"/>
        </w:rPr>
        <w:t xml:space="preserve"> </w:t>
      </w:r>
      <w:r>
        <w:t>г.,</w:t>
      </w:r>
      <w:r>
        <w:rPr>
          <w:spacing w:val="1"/>
        </w:rPr>
        <w:t xml:space="preserve"> </w:t>
      </w:r>
      <w:r>
        <w:t>автор</w:t>
      </w:r>
      <w:r>
        <w:rPr>
          <w:spacing w:val="-2"/>
        </w:rPr>
        <w:t xml:space="preserve"> </w:t>
      </w:r>
      <w:r>
        <w:t>С.</w:t>
      </w:r>
      <w:r>
        <w:rPr>
          <w:spacing w:val="-4"/>
        </w:rPr>
        <w:t xml:space="preserve"> </w:t>
      </w:r>
      <w:r>
        <w:t>К.</w:t>
      </w:r>
      <w:r>
        <w:rPr>
          <w:spacing w:val="-4"/>
        </w:rPr>
        <w:t xml:space="preserve"> </w:t>
      </w:r>
      <w:r>
        <w:rPr>
          <w:spacing w:val="-2"/>
        </w:rPr>
        <w:t>Боголюбов.</w:t>
      </w:r>
    </w:p>
    <w:p w:rsidR="008011F2" w:rsidRDefault="00BC181D">
      <w:pPr>
        <w:spacing w:before="248"/>
        <w:ind w:left="1490" w:right="927"/>
        <w:jc w:val="center"/>
        <w:rPr>
          <w:b/>
          <w:sz w:val="27"/>
        </w:rPr>
      </w:pPr>
      <w:r>
        <w:rPr>
          <w:b/>
          <w:sz w:val="27"/>
        </w:rPr>
        <w:t>Графическая</w:t>
      </w:r>
      <w:r>
        <w:rPr>
          <w:b/>
          <w:spacing w:val="-10"/>
          <w:sz w:val="27"/>
        </w:rPr>
        <w:t xml:space="preserve"> </w:t>
      </w:r>
      <w:r>
        <w:rPr>
          <w:b/>
          <w:sz w:val="27"/>
        </w:rPr>
        <w:t>работа</w:t>
      </w:r>
      <w:r>
        <w:rPr>
          <w:b/>
          <w:spacing w:val="-8"/>
          <w:sz w:val="27"/>
        </w:rPr>
        <w:t xml:space="preserve"> </w:t>
      </w:r>
      <w:r>
        <w:rPr>
          <w:b/>
          <w:sz w:val="27"/>
        </w:rPr>
        <w:t>№</w:t>
      </w:r>
      <w:r>
        <w:rPr>
          <w:b/>
          <w:spacing w:val="-9"/>
          <w:sz w:val="27"/>
        </w:rPr>
        <w:t xml:space="preserve"> </w:t>
      </w:r>
      <w:r>
        <w:rPr>
          <w:b/>
          <w:spacing w:val="-5"/>
          <w:sz w:val="27"/>
        </w:rPr>
        <w:t>42</w:t>
      </w:r>
    </w:p>
    <w:p w:rsidR="008011F2" w:rsidRDefault="00BC181D">
      <w:pPr>
        <w:pStyle w:val="a3"/>
        <w:spacing w:before="240" w:line="276" w:lineRule="auto"/>
        <w:ind w:left="12" w:right="155"/>
        <w:jc w:val="both"/>
      </w:pPr>
      <w:r>
        <w:t>Графическая</w:t>
      </w:r>
      <w:r>
        <w:rPr>
          <w:spacing w:val="-2"/>
        </w:rPr>
        <w:t xml:space="preserve"> </w:t>
      </w:r>
      <w:r>
        <w:t>работа</w:t>
      </w:r>
      <w:r>
        <w:rPr>
          <w:spacing w:val="-3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42</w:t>
      </w:r>
      <w:r>
        <w:rPr>
          <w:spacing w:val="-7"/>
        </w:rPr>
        <w:t xml:space="preserve"> </w:t>
      </w:r>
      <w:r>
        <w:t>заключается</w:t>
      </w:r>
      <w:r>
        <w:rPr>
          <w:spacing w:val="-3"/>
        </w:rPr>
        <w:t xml:space="preserve"> </w:t>
      </w:r>
      <w:r>
        <w:t>в выполнении</w:t>
      </w:r>
      <w:r>
        <w:rPr>
          <w:spacing w:val="-1"/>
        </w:rPr>
        <w:t xml:space="preserve"> </w:t>
      </w:r>
      <w:r>
        <w:t>сборочного</w:t>
      </w:r>
      <w:r>
        <w:rPr>
          <w:spacing w:val="-2"/>
        </w:rPr>
        <w:t xml:space="preserve"> </w:t>
      </w:r>
      <w:r>
        <w:t>чертежа</w:t>
      </w:r>
      <w:r>
        <w:rPr>
          <w:spacing w:val="40"/>
        </w:rPr>
        <w:t xml:space="preserve"> </w:t>
      </w:r>
      <w:r>
        <w:t>узла</w:t>
      </w:r>
      <w:r>
        <w:rPr>
          <w:spacing w:val="-3"/>
        </w:rPr>
        <w:t xml:space="preserve"> </w:t>
      </w:r>
      <w:r>
        <w:t>по комплекту</w:t>
      </w:r>
      <w:r>
        <w:rPr>
          <w:spacing w:val="-6"/>
        </w:rPr>
        <w:t xml:space="preserve"> </w:t>
      </w:r>
      <w:r>
        <w:t>эскизов и выполнении спецификации к сборочному чертежу в соответствии с ГОСТ 2.106-96.</w:t>
      </w:r>
    </w:p>
    <w:p w:rsidR="008011F2" w:rsidRDefault="00BC181D">
      <w:pPr>
        <w:pStyle w:val="a3"/>
        <w:spacing w:before="202" w:line="276" w:lineRule="auto"/>
        <w:ind w:left="12" w:right="233"/>
      </w:pPr>
      <w:r>
        <w:t xml:space="preserve">Необходимые чертежные инструменты и </w:t>
      </w:r>
      <w:r>
        <w:t>принадлежности (приобретаются студентом): ватман формата А3 (1 лист), карандаши, карандашный ластик, циркуль, линейка, угольники, транспортир, заточка</w:t>
      </w:r>
      <w:r>
        <w:rPr>
          <w:spacing w:val="-4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карандашей.</w:t>
      </w:r>
      <w:r>
        <w:rPr>
          <w:spacing w:val="-3"/>
        </w:rPr>
        <w:t xml:space="preserve"> </w:t>
      </w:r>
      <w:r>
        <w:t>Для</w:t>
      </w:r>
      <w:r>
        <w:rPr>
          <w:spacing w:val="-8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  <w:r>
        <w:rPr>
          <w:spacing w:val="-1"/>
        </w:rPr>
        <w:t xml:space="preserve"> </w:t>
      </w:r>
      <w:r>
        <w:t>необходимы</w:t>
      </w:r>
      <w:r>
        <w:rPr>
          <w:spacing w:val="-6"/>
        </w:rPr>
        <w:t xml:space="preserve"> </w:t>
      </w:r>
      <w:r>
        <w:t>эскизы</w:t>
      </w:r>
      <w:r>
        <w:rPr>
          <w:spacing w:val="-6"/>
        </w:rPr>
        <w:t xml:space="preserve"> </w:t>
      </w:r>
      <w:r>
        <w:t>отдельных</w:t>
      </w:r>
      <w:r>
        <w:rPr>
          <w:spacing w:val="-8"/>
        </w:rPr>
        <w:t xml:space="preserve"> </w:t>
      </w:r>
      <w:r>
        <w:t>деталей,</w:t>
      </w:r>
      <w:r>
        <w:rPr>
          <w:spacing w:val="-1"/>
        </w:rPr>
        <w:t xml:space="preserve"> </w:t>
      </w:r>
      <w:r>
        <w:t>входящих в сборочный узел (Гра</w:t>
      </w:r>
      <w:r>
        <w:t>фические работы 38-41).</w:t>
      </w:r>
    </w:p>
    <w:p w:rsidR="008011F2" w:rsidRDefault="008011F2">
      <w:pPr>
        <w:pStyle w:val="a3"/>
        <w:spacing w:line="276" w:lineRule="auto"/>
        <w:sectPr w:rsidR="008011F2">
          <w:pgSz w:w="11910" w:h="16840"/>
          <w:pgMar w:top="700" w:right="566" w:bottom="940" w:left="708" w:header="0" w:footer="749" w:gutter="0"/>
          <w:cols w:space="720"/>
        </w:sectPr>
      </w:pPr>
    </w:p>
    <w:p w:rsidR="008011F2" w:rsidRDefault="00BC181D">
      <w:pPr>
        <w:pStyle w:val="a3"/>
        <w:spacing w:before="74"/>
        <w:ind w:left="12"/>
      </w:pPr>
      <w:r>
        <w:lastRenderedPageBreak/>
        <w:t>Раздаточный</w:t>
      </w:r>
      <w:r>
        <w:rPr>
          <w:spacing w:val="-4"/>
        </w:rPr>
        <w:t xml:space="preserve"> </w:t>
      </w:r>
      <w:r>
        <w:t>материал:</w:t>
      </w:r>
      <w:r>
        <w:rPr>
          <w:spacing w:val="-8"/>
        </w:rPr>
        <w:t xml:space="preserve"> </w:t>
      </w:r>
      <w:r>
        <w:t>учебник</w:t>
      </w:r>
      <w:r>
        <w:rPr>
          <w:spacing w:val="-7"/>
        </w:rPr>
        <w:t xml:space="preserve"> </w:t>
      </w:r>
      <w:r>
        <w:t>«Инженерная</w:t>
      </w:r>
      <w:r>
        <w:rPr>
          <w:spacing w:val="-4"/>
        </w:rPr>
        <w:t xml:space="preserve"> </w:t>
      </w:r>
      <w:r>
        <w:t>графика»</w:t>
      </w:r>
      <w:r>
        <w:rPr>
          <w:spacing w:val="-9"/>
        </w:rPr>
        <w:t xml:space="preserve"> </w:t>
      </w:r>
      <w:r>
        <w:rPr>
          <w:spacing w:val="-4"/>
        </w:rPr>
        <w:t>(1).</w:t>
      </w:r>
    </w:p>
    <w:p w:rsidR="008011F2" w:rsidRDefault="00BC181D">
      <w:pPr>
        <w:pStyle w:val="a3"/>
        <w:spacing w:before="242" w:after="4" w:line="451" w:lineRule="auto"/>
        <w:ind w:left="12" w:right="1926" w:firstLine="1776"/>
      </w:pPr>
      <w:r>
        <w:t>Время</w:t>
      </w:r>
      <w:r>
        <w:rPr>
          <w:spacing w:val="40"/>
        </w:rPr>
        <w:t xml:space="preserve"> </w:t>
      </w:r>
      <w:r>
        <w:t>выполнения</w:t>
      </w:r>
      <w:r>
        <w:rPr>
          <w:spacing w:val="40"/>
        </w:rPr>
        <w:t xml:space="preserve"> </w:t>
      </w:r>
      <w:r>
        <w:t>Графической</w:t>
      </w:r>
      <w:r>
        <w:rPr>
          <w:spacing w:val="-1"/>
        </w:rPr>
        <w:t xml:space="preserve"> </w:t>
      </w:r>
      <w:r>
        <w:t>работы</w:t>
      </w:r>
      <w:r>
        <w:rPr>
          <w:spacing w:val="40"/>
        </w:rPr>
        <w:t xml:space="preserve"> </w:t>
      </w:r>
      <w:r>
        <w:t>№</w:t>
      </w:r>
      <w:r>
        <w:rPr>
          <w:spacing w:val="-6"/>
        </w:rPr>
        <w:t xml:space="preserve"> </w:t>
      </w:r>
      <w:r>
        <w:t>43 –</w:t>
      </w:r>
      <w:r>
        <w:rPr>
          <w:spacing w:val="-2"/>
        </w:rPr>
        <w:t xml:space="preserve"> </w:t>
      </w:r>
      <w:r>
        <w:t>6</w:t>
      </w:r>
      <w:r>
        <w:rPr>
          <w:spacing w:val="-6"/>
        </w:rPr>
        <w:t xml:space="preserve"> </w:t>
      </w:r>
      <w:r>
        <w:t>учебных</w:t>
      </w:r>
      <w:r>
        <w:rPr>
          <w:spacing w:val="-6"/>
        </w:rPr>
        <w:t xml:space="preserve"> </w:t>
      </w:r>
      <w:r>
        <w:t>часов. Пример выполнения задания Графической работы № 43 приведен на рисунке ниже.</w:t>
      </w:r>
    </w:p>
    <w:p w:rsidR="008011F2" w:rsidRDefault="00BC181D">
      <w:pPr>
        <w:ind w:left="4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6666865" cy="4733925"/>
            <wp:effectExtent l="0" t="0" r="0" b="0"/>
            <wp:docPr id="25" name="Image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25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67374" cy="473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11F2" w:rsidRDefault="008011F2">
      <w:pPr>
        <w:pStyle w:val="a3"/>
      </w:pPr>
    </w:p>
    <w:p w:rsidR="008011F2" w:rsidRDefault="008011F2">
      <w:pPr>
        <w:pStyle w:val="a3"/>
      </w:pPr>
    </w:p>
    <w:p w:rsidR="008011F2" w:rsidRDefault="008011F2">
      <w:pPr>
        <w:pStyle w:val="a3"/>
        <w:spacing w:before="28"/>
      </w:pPr>
    </w:p>
    <w:p w:rsidR="008011F2" w:rsidRDefault="00BC181D">
      <w:pPr>
        <w:pStyle w:val="4"/>
      </w:pPr>
      <w:r>
        <w:t>Самостоятельная</w:t>
      </w:r>
      <w:r>
        <w:rPr>
          <w:spacing w:val="-3"/>
        </w:rPr>
        <w:t xml:space="preserve"> </w:t>
      </w:r>
      <w:r>
        <w:rPr>
          <w:spacing w:val="-2"/>
        </w:rPr>
        <w:t>работа</w:t>
      </w:r>
    </w:p>
    <w:p w:rsidR="008011F2" w:rsidRDefault="00BC181D">
      <w:pPr>
        <w:pStyle w:val="a3"/>
        <w:spacing w:before="42" w:line="276" w:lineRule="auto"/>
        <w:ind w:left="12"/>
      </w:pPr>
      <w:r>
        <w:t>Оформление</w:t>
      </w:r>
      <w:r>
        <w:rPr>
          <w:spacing w:val="40"/>
        </w:rPr>
        <w:t xml:space="preserve"> </w:t>
      </w:r>
      <w:r>
        <w:t>комплектов</w:t>
      </w:r>
      <w:r>
        <w:rPr>
          <w:spacing w:val="40"/>
        </w:rPr>
        <w:t xml:space="preserve"> </w:t>
      </w:r>
      <w:r>
        <w:t>эскизов</w:t>
      </w:r>
      <w:r>
        <w:rPr>
          <w:spacing w:val="40"/>
        </w:rPr>
        <w:t xml:space="preserve"> </w:t>
      </w:r>
      <w:r>
        <w:t>деталей,</w:t>
      </w:r>
      <w:r>
        <w:rPr>
          <w:spacing w:val="40"/>
        </w:rPr>
        <w:t xml:space="preserve"> </w:t>
      </w:r>
      <w:r>
        <w:t>входящих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узел.</w:t>
      </w:r>
      <w:r>
        <w:rPr>
          <w:spacing w:val="40"/>
        </w:rPr>
        <w:t xml:space="preserve"> </w:t>
      </w:r>
      <w:r>
        <w:t>Самостоятельное</w:t>
      </w:r>
      <w:r>
        <w:rPr>
          <w:spacing w:val="40"/>
        </w:rPr>
        <w:t xml:space="preserve"> </w:t>
      </w:r>
      <w:r>
        <w:t>изучение</w:t>
      </w:r>
      <w:r>
        <w:rPr>
          <w:spacing w:val="40"/>
        </w:rPr>
        <w:t xml:space="preserve"> </w:t>
      </w:r>
      <w:r>
        <w:t>правил</w:t>
      </w:r>
      <w:r>
        <w:rPr>
          <w:spacing w:val="40"/>
        </w:rPr>
        <w:t xml:space="preserve"> </w:t>
      </w:r>
      <w:r>
        <w:t>и требований к оформлению эскизов, последовательность выполнения эскизов деталей с натуры.</w:t>
      </w:r>
    </w:p>
    <w:p w:rsidR="008011F2" w:rsidRDefault="00BC181D">
      <w:pPr>
        <w:pStyle w:val="a3"/>
        <w:spacing w:line="276" w:lineRule="auto"/>
        <w:ind w:left="12"/>
      </w:pPr>
      <w:r>
        <w:t>Оформление</w:t>
      </w:r>
      <w:r>
        <w:rPr>
          <w:spacing w:val="-9"/>
        </w:rPr>
        <w:t xml:space="preserve"> </w:t>
      </w:r>
      <w:r>
        <w:t>сборочного чертежа.</w:t>
      </w:r>
      <w:r>
        <w:rPr>
          <w:spacing w:val="-6"/>
        </w:rPr>
        <w:t xml:space="preserve"> </w:t>
      </w:r>
      <w:r>
        <w:t>Спецификация.</w:t>
      </w:r>
      <w:r>
        <w:rPr>
          <w:spacing w:val="-2"/>
        </w:rPr>
        <w:t xml:space="preserve"> </w:t>
      </w:r>
      <w:r>
        <w:t>Порядок</w:t>
      </w:r>
      <w:r>
        <w:rPr>
          <w:spacing w:val="-5"/>
        </w:rPr>
        <w:t xml:space="preserve"> </w:t>
      </w:r>
      <w:r>
        <w:t>ее</w:t>
      </w:r>
      <w:r>
        <w:rPr>
          <w:spacing w:val="-4"/>
        </w:rPr>
        <w:t xml:space="preserve"> </w:t>
      </w:r>
      <w:r>
        <w:t>заполнения. На</w:t>
      </w:r>
      <w:r>
        <w:t>несение</w:t>
      </w:r>
      <w:r>
        <w:rPr>
          <w:spacing w:val="-4"/>
        </w:rPr>
        <w:t xml:space="preserve"> </w:t>
      </w:r>
      <w:r>
        <w:t>размеров</w:t>
      </w:r>
      <w:r>
        <w:rPr>
          <w:spacing w:val="-3"/>
        </w:rPr>
        <w:t xml:space="preserve"> </w:t>
      </w:r>
      <w:r>
        <w:t>и позиций на сборочном чертеже.</w:t>
      </w:r>
    </w:p>
    <w:p w:rsidR="008011F2" w:rsidRDefault="008011F2">
      <w:pPr>
        <w:pStyle w:val="a3"/>
      </w:pPr>
    </w:p>
    <w:p w:rsidR="008011F2" w:rsidRDefault="008011F2">
      <w:pPr>
        <w:pStyle w:val="a3"/>
        <w:spacing w:before="170"/>
      </w:pPr>
    </w:p>
    <w:p w:rsidR="008011F2" w:rsidRDefault="00BC181D">
      <w:pPr>
        <w:pStyle w:val="4"/>
      </w:pPr>
      <w:r>
        <w:t>Тема</w:t>
      </w:r>
      <w:r>
        <w:rPr>
          <w:spacing w:val="-2"/>
        </w:rPr>
        <w:t xml:space="preserve"> </w:t>
      </w:r>
      <w:r>
        <w:t>4.8.</w:t>
      </w:r>
      <w:r>
        <w:rPr>
          <w:spacing w:val="1"/>
        </w:rPr>
        <w:t xml:space="preserve"> </w:t>
      </w:r>
      <w:r>
        <w:t>Чтение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деталирование</w:t>
      </w:r>
      <w:r>
        <w:rPr>
          <w:spacing w:val="1"/>
        </w:rPr>
        <w:t xml:space="preserve"> </w:t>
      </w:r>
      <w:r>
        <w:rPr>
          <w:spacing w:val="-2"/>
        </w:rPr>
        <w:t>чертежей.</w:t>
      </w:r>
    </w:p>
    <w:p w:rsidR="008011F2" w:rsidRDefault="008011F2">
      <w:pPr>
        <w:pStyle w:val="a3"/>
        <w:rPr>
          <w:b/>
          <w:i/>
        </w:rPr>
      </w:pPr>
    </w:p>
    <w:p w:rsidR="008011F2" w:rsidRDefault="008011F2">
      <w:pPr>
        <w:pStyle w:val="a3"/>
        <w:spacing w:before="205"/>
        <w:rPr>
          <w:b/>
          <w:i/>
        </w:rPr>
      </w:pPr>
    </w:p>
    <w:p w:rsidR="008011F2" w:rsidRDefault="00BC181D">
      <w:pPr>
        <w:ind w:left="1490" w:right="928"/>
        <w:jc w:val="center"/>
        <w:rPr>
          <w:b/>
          <w:sz w:val="27"/>
        </w:rPr>
      </w:pPr>
      <w:r>
        <w:rPr>
          <w:b/>
          <w:sz w:val="27"/>
        </w:rPr>
        <w:t>Графические</w:t>
      </w:r>
      <w:r>
        <w:rPr>
          <w:b/>
          <w:spacing w:val="-6"/>
          <w:sz w:val="27"/>
        </w:rPr>
        <w:t xml:space="preserve"> </w:t>
      </w:r>
      <w:r>
        <w:rPr>
          <w:b/>
          <w:sz w:val="27"/>
        </w:rPr>
        <w:t>работы</w:t>
      </w:r>
      <w:r>
        <w:rPr>
          <w:b/>
          <w:spacing w:val="-6"/>
          <w:sz w:val="27"/>
        </w:rPr>
        <w:t xml:space="preserve"> </w:t>
      </w:r>
      <w:r>
        <w:rPr>
          <w:b/>
          <w:sz w:val="27"/>
        </w:rPr>
        <w:t>№</w:t>
      </w:r>
      <w:r>
        <w:rPr>
          <w:b/>
          <w:spacing w:val="-8"/>
          <w:sz w:val="27"/>
        </w:rPr>
        <w:t xml:space="preserve"> </w:t>
      </w:r>
      <w:r>
        <w:rPr>
          <w:b/>
          <w:sz w:val="27"/>
        </w:rPr>
        <w:t>44,</w:t>
      </w:r>
      <w:r>
        <w:rPr>
          <w:b/>
          <w:spacing w:val="-7"/>
          <w:sz w:val="27"/>
        </w:rPr>
        <w:t xml:space="preserve"> </w:t>
      </w:r>
      <w:r>
        <w:rPr>
          <w:b/>
          <w:sz w:val="27"/>
        </w:rPr>
        <w:t>45,</w:t>
      </w:r>
      <w:r>
        <w:rPr>
          <w:b/>
          <w:spacing w:val="-2"/>
          <w:sz w:val="27"/>
        </w:rPr>
        <w:t xml:space="preserve"> </w:t>
      </w:r>
      <w:r>
        <w:rPr>
          <w:b/>
          <w:sz w:val="27"/>
        </w:rPr>
        <w:t>46,</w:t>
      </w:r>
      <w:r>
        <w:rPr>
          <w:b/>
          <w:spacing w:val="-7"/>
          <w:sz w:val="27"/>
        </w:rPr>
        <w:t xml:space="preserve"> </w:t>
      </w:r>
      <w:r>
        <w:rPr>
          <w:b/>
          <w:spacing w:val="-5"/>
          <w:sz w:val="27"/>
        </w:rPr>
        <w:t>47</w:t>
      </w:r>
    </w:p>
    <w:p w:rsidR="008011F2" w:rsidRDefault="00BC181D">
      <w:pPr>
        <w:pStyle w:val="a3"/>
        <w:spacing w:before="242" w:line="276" w:lineRule="auto"/>
        <w:ind w:left="12" w:right="149"/>
        <w:jc w:val="both"/>
      </w:pPr>
      <w:r>
        <w:t>Графические</w:t>
      </w:r>
      <w:r>
        <w:rPr>
          <w:spacing w:val="-3"/>
        </w:rPr>
        <w:t xml:space="preserve"> </w:t>
      </w:r>
      <w:r>
        <w:t>работы №</w:t>
      </w:r>
      <w:r>
        <w:rPr>
          <w:spacing w:val="-1"/>
        </w:rPr>
        <w:t xml:space="preserve"> </w:t>
      </w:r>
      <w:r>
        <w:t>44-47</w:t>
      </w:r>
      <w:r>
        <w:rPr>
          <w:spacing w:val="-2"/>
        </w:rPr>
        <w:t xml:space="preserve"> </w:t>
      </w:r>
      <w:r>
        <w:t>включают</w:t>
      </w:r>
      <w:r>
        <w:rPr>
          <w:spacing w:val="-2"/>
        </w:rPr>
        <w:t xml:space="preserve"> </w:t>
      </w:r>
      <w:r>
        <w:t>задания</w:t>
      </w:r>
      <w:r>
        <w:rPr>
          <w:spacing w:val="-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выполнению</w:t>
      </w:r>
      <w:r>
        <w:rPr>
          <w:spacing w:val="40"/>
        </w:rPr>
        <w:t xml:space="preserve"> </w:t>
      </w:r>
      <w:r>
        <w:t>деталирования</w:t>
      </w:r>
      <w:r>
        <w:rPr>
          <w:spacing w:val="-2"/>
        </w:rPr>
        <w:t xml:space="preserve"> </w:t>
      </w:r>
      <w:r>
        <w:t xml:space="preserve">сборочного чертежа (выполнение рабочих чертежей </w:t>
      </w:r>
      <w:r>
        <w:t>деталей, входящих в узел). Рабочие чертежи деталей, входящих в сборочный узел, выполняются по заданию преподавателя, который указывает, какие именно детали узла следует вычертить.</w:t>
      </w:r>
    </w:p>
    <w:p w:rsidR="008011F2" w:rsidRDefault="008011F2">
      <w:pPr>
        <w:pStyle w:val="a3"/>
        <w:spacing w:line="276" w:lineRule="auto"/>
        <w:jc w:val="both"/>
        <w:sectPr w:rsidR="008011F2">
          <w:pgSz w:w="11910" w:h="16840"/>
          <w:pgMar w:top="620" w:right="566" w:bottom="940" w:left="708" w:header="0" w:footer="749" w:gutter="0"/>
          <w:cols w:space="720"/>
        </w:sectPr>
      </w:pPr>
    </w:p>
    <w:p w:rsidR="008011F2" w:rsidRDefault="00BC181D">
      <w:pPr>
        <w:pStyle w:val="a3"/>
        <w:spacing w:before="74" w:line="276" w:lineRule="auto"/>
        <w:ind w:left="12" w:right="157"/>
        <w:jc w:val="both"/>
      </w:pPr>
      <w:r>
        <w:lastRenderedPageBreak/>
        <w:t xml:space="preserve">Детали на рабочих чертежах следует выполнять с наименьшим </w:t>
      </w:r>
      <w:r>
        <w:t>количеством видов, но их должно быть достаточно для определения формы и размеров детали. Для определения размеров деталей необходимо выяснить истинный масштаб чертежа и произвести необходимые расчеты. По</w:t>
      </w:r>
      <w:r>
        <w:rPr>
          <w:spacing w:val="40"/>
        </w:rPr>
        <w:t xml:space="preserve"> </w:t>
      </w:r>
      <w:r>
        <w:t>окончании рабочего чертежа детали следует проставить</w:t>
      </w:r>
      <w:r>
        <w:t xml:space="preserve"> ее размеры.</w:t>
      </w:r>
    </w:p>
    <w:p w:rsidR="008011F2" w:rsidRDefault="00BC181D">
      <w:pPr>
        <w:pStyle w:val="a3"/>
        <w:spacing w:before="199" w:line="276" w:lineRule="auto"/>
        <w:ind w:left="12" w:right="152"/>
        <w:jc w:val="both"/>
      </w:pPr>
      <w:r>
        <w:t>Необходимые чертежные инструменты и принадлежности (приобретаются студентом): ватман формата А4 (4 листа) или формата А3 (2 листа), карандаши, карандашный ластик, циркуль, линейка, угольники, транспортир, заточка для карандашей.</w:t>
      </w:r>
    </w:p>
    <w:p w:rsidR="008011F2" w:rsidRDefault="00BC181D">
      <w:pPr>
        <w:pStyle w:val="a3"/>
        <w:spacing w:before="4" w:line="276" w:lineRule="auto"/>
        <w:ind w:left="12" w:right="693" w:firstLine="62"/>
        <w:jc w:val="both"/>
      </w:pPr>
      <w:r>
        <w:t>Раздаточный</w:t>
      </w:r>
      <w:r>
        <w:rPr>
          <w:spacing w:val="-9"/>
        </w:rPr>
        <w:t xml:space="preserve"> </w:t>
      </w:r>
      <w:r>
        <w:t>материал:</w:t>
      </w:r>
      <w:r>
        <w:rPr>
          <w:spacing w:val="-3"/>
        </w:rPr>
        <w:t xml:space="preserve"> </w:t>
      </w:r>
      <w:r>
        <w:t>сборочный</w:t>
      </w:r>
      <w:r>
        <w:rPr>
          <w:spacing w:val="-5"/>
        </w:rPr>
        <w:t xml:space="preserve"> </w:t>
      </w:r>
      <w:r>
        <w:t>чертеж,</w:t>
      </w:r>
      <w:r>
        <w:rPr>
          <w:spacing w:val="-4"/>
        </w:rPr>
        <w:t xml:space="preserve"> </w:t>
      </w:r>
      <w:r>
        <w:t>подлежащий</w:t>
      </w:r>
      <w:r>
        <w:rPr>
          <w:spacing w:val="-5"/>
        </w:rPr>
        <w:t xml:space="preserve"> </w:t>
      </w:r>
      <w:r>
        <w:t>деталированию,</w:t>
      </w:r>
      <w:r>
        <w:rPr>
          <w:spacing w:val="-4"/>
        </w:rPr>
        <w:t xml:space="preserve"> </w:t>
      </w:r>
      <w:r>
        <w:t>учебник</w:t>
      </w:r>
      <w:r>
        <w:rPr>
          <w:spacing w:val="-7"/>
        </w:rPr>
        <w:t xml:space="preserve"> </w:t>
      </w:r>
      <w:r>
        <w:t>«Инженерная графика» (1).</w:t>
      </w:r>
    </w:p>
    <w:p w:rsidR="008011F2" w:rsidRDefault="00BC181D">
      <w:pPr>
        <w:pStyle w:val="a3"/>
        <w:spacing w:before="196"/>
        <w:ind w:left="12"/>
        <w:jc w:val="both"/>
      </w:pPr>
      <w:r>
        <w:t>Время</w:t>
      </w:r>
      <w:r>
        <w:rPr>
          <w:spacing w:val="60"/>
        </w:rPr>
        <w:t xml:space="preserve"> </w:t>
      </w:r>
      <w:r>
        <w:t>выполнения каждой</w:t>
      </w:r>
      <w:r>
        <w:rPr>
          <w:spacing w:val="-4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Графических</w:t>
      </w:r>
      <w:r>
        <w:rPr>
          <w:spacing w:val="-5"/>
        </w:rPr>
        <w:t xml:space="preserve"> </w:t>
      </w:r>
      <w:r>
        <w:t>работ</w:t>
      </w:r>
      <w:r>
        <w:rPr>
          <w:spacing w:val="57"/>
        </w:rPr>
        <w:t xml:space="preserve"> </w:t>
      </w:r>
      <w:r>
        <w:t>№</w:t>
      </w:r>
      <w:r>
        <w:rPr>
          <w:spacing w:val="-4"/>
        </w:rPr>
        <w:t xml:space="preserve"> </w:t>
      </w:r>
      <w:r>
        <w:t>44-47 –</w:t>
      </w:r>
      <w:r>
        <w:rPr>
          <w:spacing w:val="-5"/>
        </w:rPr>
        <w:t xml:space="preserve"> </w:t>
      </w:r>
      <w:r>
        <w:t>4 учебных</w:t>
      </w:r>
      <w:r>
        <w:rPr>
          <w:spacing w:val="-4"/>
        </w:rPr>
        <w:t xml:space="preserve"> </w:t>
      </w:r>
      <w:r>
        <w:rPr>
          <w:spacing w:val="-2"/>
        </w:rPr>
        <w:t>часа.</w:t>
      </w:r>
    </w:p>
    <w:p w:rsidR="008011F2" w:rsidRDefault="00BC181D">
      <w:pPr>
        <w:pStyle w:val="a3"/>
        <w:spacing w:before="242"/>
        <w:ind w:left="12"/>
        <w:jc w:val="both"/>
      </w:pPr>
      <w:r>
        <w:t>Примеры</w:t>
      </w:r>
      <w:r>
        <w:rPr>
          <w:spacing w:val="-1"/>
        </w:rPr>
        <w:t xml:space="preserve"> </w:t>
      </w:r>
      <w:r>
        <w:t>заданий</w:t>
      </w:r>
      <w:r>
        <w:rPr>
          <w:spacing w:val="-5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выполнения</w:t>
      </w:r>
      <w:r>
        <w:rPr>
          <w:spacing w:val="-1"/>
        </w:rPr>
        <w:t xml:space="preserve"> </w:t>
      </w:r>
      <w:r>
        <w:t>Графических</w:t>
      </w:r>
      <w:r>
        <w:rPr>
          <w:spacing w:val="-7"/>
        </w:rPr>
        <w:t xml:space="preserve"> </w:t>
      </w:r>
      <w:r>
        <w:t>работ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44-47</w:t>
      </w:r>
      <w:r>
        <w:rPr>
          <w:spacing w:val="-1"/>
        </w:rPr>
        <w:t xml:space="preserve"> </w:t>
      </w:r>
      <w:r>
        <w:t>приведены</w:t>
      </w:r>
      <w:r>
        <w:rPr>
          <w:spacing w:val="-5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рисунках</w:t>
      </w:r>
      <w:r>
        <w:rPr>
          <w:spacing w:val="-6"/>
        </w:rPr>
        <w:t xml:space="preserve"> </w:t>
      </w:r>
      <w:r>
        <w:rPr>
          <w:spacing w:val="-2"/>
        </w:rPr>
        <w:t>ниже.</w:t>
      </w:r>
    </w:p>
    <w:p w:rsidR="008011F2" w:rsidRDefault="008011F2">
      <w:pPr>
        <w:pStyle w:val="a3"/>
        <w:rPr>
          <w:sz w:val="20"/>
        </w:rPr>
      </w:pPr>
    </w:p>
    <w:p w:rsidR="008011F2" w:rsidRDefault="008011F2">
      <w:pPr>
        <w:pStyle w:val="a3"/>
        <w:rPr>
          <w:sz w:val="20"/>
        </w:rPr>
      </w:pPr>
    </w:p>
    <w:p w:rsidR="008011F2" w:rsidRDefault="00BC181D">
      <w:pPr>
        <w:pStyle w:val="a3"/>
        <w:spacing w:before="52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48000" behindDoc="1" locked="0" layoutInCell="1" allowOverlap="1">
            <wp:simplePos x="0" y="0"/>
            <wp:positionH relativeFrom="page">
              <wp:posOffset>476250</wp:posOffset>
            </wp:positionH>
            <wp:positionV relativeFrom="paragraph">
              <wp:posOffset>194310</wp:posOffset>
            </wp:positionV>
            <wp:extent cx="6600825" cy="4667885"/>
            <wp:effectExtent l="0" t="0" r="0" b="0"/>
            <wp:wrapTopAndBottom/>
            <wp:docPr id="26" name="Image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6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00786" cy="46677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11F2" w:rsidRDefault="008011F2">
      <w:pPr>
        <w:pStyle w:val="a3"/>
        <w:rPr>
          <w:sz w:val="20"/>
        </w:rPr>
        <w:sectPr w:rsidR="008011F2">
          <w:pgSz w:w="11910" w:h="16840"/>
          <w:pgMar w:top="620" w:right="566" w:bottom="940" w:left="708" w:header="0" w:footer="749" w:gutter="0"/>
          <w:cols w:space="720"/>
        </w:sectPr>
      </w:pPr>
    </w:p>
    <w:p w:rsidR="008011F2" w:rsidRDefault="00BC181D">
      <w:pPr>
        <w:ind w:left="565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953125" cy="7820025"/>
            <wp:effectExtent l="0" t="0" r="0" b="0"/>
            <wp:docPr id="27" name="Imag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3125" cy="782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11F2" w:rsidRDefault="008011F2">
      <w:pPr>
        <w:rPr>
          <w:sz w:val="20"/>
        </w:rPr>
        <w:sectPr w:rsidR="008011F2">
          <w:pgSz w:w="11910" w:h="16840"/>
          <w:pgMar w:top="700" w:right="566" w:bottom="940" w:left="708" w:header="0" w:footer="749" w:gutter="0"/>
          <w:cols w:space="720"/>
        </w:sectPr>
      </w:pPr>
    </w:p>
    <w:p w:rsidR="008011F2" w:rsidRDefault="00BC181D">
      <w:pPr>
        <w:spacing w:before="59"/>
        <w:ind w:left="1490" w:right="928"/>
        <w:jc w:val="center"/>
        <w:rPr>
          <w:b/>
          <w:sz w:val="27"/>
        </w:rPr>
      </w:pPr>
      <w:r>
        <w:rPr>
          <w:b/>
          <w:sz w:val="27"/>
        </w:rPr>
        <w:lastRenderedPageBreak/>
        <w:t>Графические</w:t>
      </w:r>
      <w:r>
        <w:rPr>
          <w:b/>
          <w:spacing w:val="-7"/>
          <w:sz w:val="27"/>
        </w:rPr>
        <w:t xml:space="preserve"> </w:t>
      </w:r>
      <w:r>
        <w:rPr>
          <w:b/>
          <w:sz w:val="27"/>
        </w:rPr>
        <w:t>работы</w:t>
      </w:r>
      <w:r>
        <w:rPr>
          <w:b/>
          <w:spacing w:val="-5"/>
          <w:sz w:val="27"/>
        </w:rPr>
        <w:t xml:space="preserve"> </w:t>
      </w:r>
      <w:r>
        <w:rPr>
          <w:b/>
          <w:sz w:val="27"/>
        </w:rPr>
        <w:t>№</w:t>
      </w:r>
      <w:r>
        <w:rPr>
          <w:b/>
          <w:spacing w:val="-8"/>
          <w:sz w:val="27"/>
        </w:rPr>
        <w:t xml:space="preserve"> </w:t>
      </w:r>
      <w:r>
        <w:rPr>
          <w:b/>
          <w:sz w:val="27"/>
        </w:rPr>
        <w:t>48,</w:t>
      </w:r>
      <w:r>
        <w:rPr>
          <w:b/>
          <w:spacing w:val="-7"/>
          <w:sz w:val="27"/>
        </w:rPr>
        <w:t xml:space="preserve"> </w:t>
      </w:r>
      <w:r>
        <w:rPr>
          <w:b/>
          <w:sz w:val="27"/>
        </w:rPr>
        <w:t>49,</w:t>
      </w:r>
      <w:r>
        <w:rPr>
          <w:b/>
          <w:spacing w:val="-3"/>
          <w:sz w:val="27"/>
        </w:rPr>
        <w:t xml:space="preserve"> </w:t>
      </w:r>
      <w:r>
        <w:rPr>
          <w:b/>
          <w:spacing w:val="-5"/>
          <w:sz w:val="27"/>
        </w:rPr>
        <w:t>50</w:t>
      </w:r>
    </w:p>
    <w:p w:rsidR="008011F2" w:rsidRDefault="00BC181D">
      <w:pPr>
        <w:pStyle w:val="a3"/>
        <w:spacing w:before="241" w:line="276" w:lineRule="auto"/>
        <w:ind w:left="12"/>
      </w:pPr>
      <w:r>
        <w:t>Графические</w:t>
      </w:r>
      <w:r>
        <w:rPr>
          <w:spacing w:val="-4"/>
        </w:rPr>
        <w:t xml:space="preserve"> </w:t>
      </w:r>
      <w:r>
        <w:t>работы</w:t>
      </w:r>
      <w:r>
        <w:rPr>
          <w:spacing w:val="-1"/>
        </w:rPr>
        <w:t xml:space="preserve"> </w:t>
      </w:r>
      <w:r>
        <w:t>№</w:t>
      </w:r>
      <w:r>
        <w:rPr>
          <w:spacing w:val="-7"/>
        </w:rPr>
        <w:t xml:space="preserve"> </w:t>
      </w:r>
      <w:r>
        <w:t>48-50</w:t>
      </w:r>
      <w:r>
        <w:rPr>
          <w:spacing w:val="-8"/>
        </w:rPr>
        <w:t xml:space="preserve"> </w:t>
      </w:r>
      <w:r>
        <w:t>включают</w:t>
      </w:r>
      <w:r>
        <w:rPr>
          <w:spacing w:val="-3"/>
        </w:rPr>
        <w:t xml:space="preserve"> </w:t>
      </w:r>
      <w:r>
        <w:t>задания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выполнению</w:t>
      </w:r>
      <w:r>
        <w:rPr>
          <w:spacing w:val="40"/>
        </w:rPr>
        <w:t xml:space="preserve"> </w:t>
      </w:r>
      <w:r>
        <w:t>схем</w:t>
      </w:r>
      <w:r>
        <w:rPr>
          <w:spacing w:val="-1"/>
        </w:rPr>
        <w:t xml:space="preserve"> </w:t>
      </w:r>
      <w:r>
        <w:t>(кинематических, гидравлических и пневматических).</w:t>
      </w:r>
    </w:p>
    <w:p w:rsidR="008011F2" w:rsidRDefault="00BC181D">
      <w:pPr>
        <w:pStyle w:val="a3"/>
        <w:spacing w:line="278" w:lineRule="auto"/>
        <w:ind w:left="12" w:right="338"/>
      </w:pPr>
      <w:r>
        <w:t>Необходимые чертежные инструменты и принадлежности (приобретаются студе</w:t>
      </w:r>
      <w:r>
        <w:t>нтом): ватман формата</w:t>
      </w:r>
      <w:r>
        <w:rPr>
          <w:spacing w:val="-4"/>
        </w:rPr>
        <w:t xml:space="preserve"> </w:t>
      </w:r>
      <w:r>
        <w:t>А3</w:t>
      </w:r>
      <w:r>
        <w:rPr>
          <w:spacing w:val="-3"/>
        </w:rPr>
        <w:t xml:space="preserve"> </w:t>
      </w:r>
      <w:r>
        <w:t>(3</w:t>
      </w:r>
      <w:r>
        <w:rPr>
          <w:spacing w:val="-8"/>
        </w:rPr>
        <w:t xml:space="preserve"> </w:t>
      </w:r>
      <w:r>
        <w:t>листа),</w:t>
      </w:r>
      <w:r>
        <w:rPr>
          <w:spacing w:val="-6"/>
        </w:rPr>
        <w:t xml:space="preserve"> </w:t>
      </w:r>
      <w:r>
        <w:t>карандаши,</w:t>
      </w:r>
      <w:r>
        <w:rPr>
          <w:spacing w:val="-6"/>
        </w:rPr>
        <w:t xml:space="preserve"> </w:t>
      </w:r>
      <w:r>
        <w:t>карандашный</w:t>
      </w:r>
      <w:r>
        <w:rPr>
          <w:spacing w:val="-2"/>
        </w:rPr>
        <w:t xml:space="preserve"> </w:t>
      </w:r>
      <w:r>
        <w:t>ластик,</w:t>
      </w:r>
      <w:r>
        <w:rPr>
          <w:spacing w:val="-6"/>
        </w:rPr>
        <w:t xml:space="preserve"> </w:t>
      </w:r>
      <w:r>
        <w:t>циркуль,</w:t>
      </w:r>
      <w:r>
        <w:rPr>
          <w:spacing w:val="-1"/>
        </w:rPr>
        <w:t xml:space="preserve"> </w:t>
      </w:r>
      <w:r>
        <w:t>линейка,</w:t>
      </w:r>
      <w:r>
        <w:rPr>
          <w:spacing w:val="-1"/>
        </w:rPr>
        <w:t xml:space="preserve"> </w:t>
      </w:r>
      <w:r>
        <w:t>угольники,</w:t>
      </w:r>
      <w:r>
        <w:rPr>
          <w:spacing w:val="-6"/>
        </w:rPr>
        <w:t xml:space="preserve"> </w:t>
      </w:r>
      <w:r>
        <w:t>транспортир, заточка для карандашей.</w:t>
      </w:r>
    </w:p>
    <w:p w:rsidR="008011F2" w:rsidRDefault="00BC181D">
      <w:pPr>
        <w:pStyle w:val="a3"/>
        <w:spacing w:before="191"/>
        <w:ind w:left="12"/>
      </w:pPr>
      <w:r>
        <w:t>Раздаточный</w:t>
      </w:r>
      <w:r>
        <w:rPr>
          <w:spacing w:val="-3"/>
        </w:rPr>
        <w:t xml:space="preserve"> </w:t>
      </w:r>
      <w:r>
        <w:t>материал:</w:t>
      </w:r>
      <w:r>
        <w:rPr>
          <w:spacing w:val="-7"/>
        </w:rPr>
        <w:t xml:space="preserve"> </w:t>
      </w:r>
      <w:r>
        <w:t>плакаты</w:t>
      </w:r>
      <w:r>
        <w:rPr>
          <w:spacing w:val="-6"/>
        </w:rPr>
        <w:t xml:space="preserve"> </w:t>
      </w:r>
      <w:r>
        <w:t>учебные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изображением</w:t>
      </w:r>
      <w:r>
        <w:rPr>
          <w:spacing w:val="-2"/>
        </w:rPr>
        <w:t xml:space="preserve"> </w:t>
      </w:r>
      <w:r>
        <w:t>схем,</w:t>
      </w:r>
      <w:r>
        <w:rPr>
          <w:spacing w:val="-2"/>
        </w:rPr>
        <w:t xml:space="preserve"> </w:t>
      </w:r>
      <w:r>
        <w:t>учебник</w:t>
      </w:r>
      <w:r>
        <w:rPr>
          <w:spacing w:val="-5"/>
        </w:rPr>
        <w:t xml:space="preserve"> </w:t>
      </w:r>
      <w:r>
        <w:t>«Инженерная</w:t>
      </w:r>
      <w:r>
        <w:rPr>
          <w:spacing w:val="-3"/>
        </w:rPr>
        <w:t xml:space="preserve"> </w:t>
      </w:r>
      <w:r>
        <w:t>графика»</w:t>
      </w:r>
      <w:r>
        <w:rPr>
          <w:spacing w:val="-3"/>
        </w:rPr>
        <w:t xml:space="preserve"> </w:t>
      </w:r>
      <w:r>
        <w:rPr>
          <w:spacing w:val="-4"/>
        </w:rPr>
        <w:t>(1).</w:t>
      </w:r>
    </w:p>
    <w:p w:rsidR="008011F2" w:rsidRDefault="00BC181D">
      <w:pPr>
        <w:pStyle w:val="a3"/>
        <w:spacing w:before="242"/>
        <w:ind w:right="143"/>
        <w:jc w:val="center"/>
      </w:pPr>
      <w:r>
        <w:t>Время</w:t>
      </w:r>
      <w:r>
        <w:rPr>
          <w:spacing w:val="59"/>
        </w:rPr>
        <w:t xml:space="preserve"> </w:t>
      </w:r>
      <w:r>
        <w:t>выполнения</w:t>
      </w:r>
      <w:r>
        <w:rPr>
          <w:spacing w:val="-1"/>
        </w:rPr>
        <w:t xml:space="preserve"> </w:t>
      </w:r>
      <w:r>
        <w:t>каждой</w:t>
      </w:r>
      <w:r>
        <w:rPr>
          <w:spacing w:val="-4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Графических</w:t>
      </w:r>
      <w:r>
        <w:rPr>
          <w:spacing w:val="-5"/>
        </w:rPr>
        <w:t xml:space="preserve"> </w:t>
      </w:r>
      <w:r>
        <w:t>работ</w:t>
      </w:r>
      <w:r>
        <w:rPr>
          <w:spacing w:val="55"/>
        </w:rPr>
        <w:t xml:space="preserve"> </w:t>
      </w:r>
      <w:r>
        <w:t>№</w:t>
      </w:r>
      <w:r>
        <w:rPr>
          <w:spacing w:val="3"/>
        </w:rPr>
        <w:t xml:space="preserve"> </w:t>
      </w:r>
      <w:r>
        <w:t>48-50 –</w:t>
      </w:r>
      <w:r>
        <w:rPr>
          <w:spacing w:val="-5"/>
        </w:rPr>
        <w:t xml:space="preserve"> </w:t>
      </w:r>
      <w:r>
        <w:t>2 учебных</w:t>
      </w:r>
      <w:r>
        <w:rPr>
          <w:spacing w:val="-5"/>
        </w:rPr>
        <w:t xml:space="preserve"> </w:t>
      </w:r>
      <w:r>
        <w:rPr>
          <w:spacing w:val="-2"/>
        </w:rPr>
        <w:t>часа.</w:t>
      </w:r>
    </w:p>
    <w:p w:rsidR="008011F2" w:rsidRDefault="00BC181D">
      <w:pPr>
        <w:pStyle w:val="a3"/>
        <w:spacing w:before="243"/>
        <w:ind w:left="12"/>
      </w:pPr>
      <w:r>
        <w:t>Примеры</w:t>
      </w:r>
      <w:r>
        <w:rPr>
          <w:spacing w:val="-1"/>
        </w:rPr>
        <w:t xml:space="preserve"> </w:t>
      </w:r>
      <w:r>
        <w:t>заданий</w:t>
      </w:r>
      <w:r>
        <w:rPr>
          <w:spacing w:val="-6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выполнения</w:t>
      </w:r>
      <w:r>
        <w:rPr>
          <w:spacing w:val="-2"/>
        </w:rPr>
        <w:t xml:space="preserve"> </w:t>
      </w:r>
      <w:r>
        <w:t>Графических</w:t>
      </w:r>
      <w:r>
        <w:rPr>
          <w:spacing w:val="-6"/>
        </w:rPr>
        <w:t xml:space="preserve"> </w:t>
      </w:r>
      <w:r>
        <w:t>работ</w:t>
      </w:r>
      <w:r>
        <w:rPr>
          <w:spacing w:val="-2"/>
        </w:rPr>
        <w:t xml:space="preserve"> </w:t>
      </w:r>
      <w:r>
        <w:t>№</w:t>
      </w:r>
      <w:r>
        <w:rPr>
          <w:spacing w:val="2"/>
        </w:rPr>
        <w:t xml:space="preserve"> </w:t>
      </w:r>
      <w:r>
        <w:t>48-50</w:t>
      </w:r>
      <w:r>
        <w:rPr>
          <w:spacing w:val="-2"/>
        </w:rPr>
        <w:t xml:space="preserve"> </w:t>
      </w:r>
      <w:r>
        <w:t>приведены</w:t>
      </w:r>
      <w:r>
        <w:rPr>
          <w:spacing w:val="-5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рисунках</w:t>
      </w:r>
      <w:r>
        <w:rPr>
          <w:spacing w:val="-6"/>
        </w:rPr>
        <w:t xml:space="preserve"> </w:t>
      </w:r>
      <w:r>
        <w:rPr>
          <w:spacing w:val="-2"/>
        </w:rPr>
        <w:t>ниже.</w:t>
      </w:r>
    </w:p>
    <w:p w:rsidR="008011F2" w:rsidRDefault="008011F2">
      <w:pPr>
        <w:pStyle w:val="a3"/>
      </w:pPr>
    </w:p>
    <w:p w:rsidR="008011F2" w:rsidRDefault="008011F2">
      <w:pPr>
        <w:pStyle w:val="a3"/>
        <w:spacing w:before="209"/>
      </w:pPr>
    </w:p>
    <w:p w:rsidR="008011F2" w:rsidRDefault="00BC181D">
      <w:pPr>
        <w:pStyle w:val="a4"/>
        <w:numPr>
          <w:ilvl w:val="0"/>
          <w:numId w:val="3"/>
        </w:numPr>
        <w:tabs>
          <w:tab w:val="left" w:pos="732"/>
        </w:tabs>
        <w:rPr>
          <w:b/>
          <w:i/>
          <w:sz w:val="24"/>
        </w:rPr>
      </w:pPr>
      <w:r>
        <w:rPr>
          <w:b/>
          <w:i/>
          <w:sz w:val="24"/>
          <w:u w:val="single"/>
        </w:rPr>
        <w:t>Схема</w:t>
      </w:r>
      <w:r>
        <w:rPr>
          <w:b/>
          <w:i/>
          <w:spacing w:val="-4"/>
          <w:sz w:val="24"/>
          <w:u w:val="single"/>
        </w:rPr>
        <w:t xml:space="preserve"> </w:t>
      </w:r>
      <w:r>
        <w:rPr>
          <w:b/>
          <w:i/>
          <w:sz w:val="24"/>
          <w:u w:val="single"/>
        </w:rPr>
        <w:t>кинематическая</w:t>
      </w:r>
      <w:r>
        <w:rPr>
          <w:b/>
          <w:i/>
          <w:spacing w:val="-3"/>
          <w:sz w:val="24"/>
          <w:u w:val="single"/>
        </w:rPr>
        <w:t xml:space="preserve"> </w:t>
      </w:r>
      <w:r>
        <w:rPr>
          <w:b/>
          <w:i/>
          <w:spacing w:val="-2"/>
          <w:sz w:val="24"/>
          <w:u w:val="single"/>
        </w:rPr>
        <w:t>принципиальная</w:t>
      </w:r>
    </w:p>
    <w:p w:rsidR="008011F2" w:rsidRDefault="008011F2">
      <w:pPr>
        <w:pStyle w:val="a3"/>
        <w:rPr>
          <w:b/>
          <w:i/>
          <w:sz w:val="20"/>
        </w:rPr>
      </w:pPr>
    </w:p>
    <w:p w:rsidR="008011F2" w:rsidRDefault="00BC181D">
      <w:pPr>
        <w:pStyle w:val="a3"/>
        <w:spacing w:before="79"/>
        <w:rPr>
          <w:b/>
          <w:i/>
          <w:sz w:val="20"/>
        </w:rPr>
      </w:pPr>
      <w:r>
        <w:rPr>
          <w:b/>
          <w:i/>
          <w:noProof/>
          <w:sz w:val="20"/>
          <w:lang w:eastAsia="ru-RU"/>
        </w:rPr>
        <w:drawing>
          <wp:anchor distT="0" distB="0" distL="0" distR="0" simplePos="0" relativeHeight="251649024" behindDoc="1" locked="0" layoutInCell="1" allowOverlap="1">
            <wp:simplePos x="0" y="0"/>
            <wp:positionH relativeFrom="page">
              <wp:posOffset>476250</wp:posOffset>
            </wp:positionH>
            <wp:positionV relativeFrom="paragraph">
              <wp:posOffset>211455</wp:posOffset>
            </wp:positionV>
            <wp:extent cx="6601460" cy="4375150"/>
            <wp:effectExtent l="0" t="0" r="0" b="0"/>
            <wp:wrapTopAndBottom/>
            <wp:docPr id="28" name="Image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28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01265" cy="43754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11F2" w:rsidRDefault="008011F2">
      <w:pPr>
        <w:pStyle w:val="a3"/>
        <w:rPr>
          <w:b/>
          <w:i/>
          <w:sz w:val="20"/>
        </w:rPr>
        <w:sectPr w:rsidR="008011F2">
          <w:pgSz w:w="11910" w:h="16840"/>
          <w:pgMar w:top="640" w:right="566" w:bottom="940" w:left="708" w:header="0" w:footer="749" w:gutter="0"/>
          <w:cols w:space="720"/>
        </w:sectPr>
      </w:pPr>
    </w:p>
    <w:p w:rsidR="008011F2" w:rsidRDefault="00BC181D">
      <w:pPr>
        <w:pStyle w:val="a4"/>
        <w:numPr>
          <w:ilvl w:val="0"/>
          <w:numId w:val="3"/>
        </w:numPr>
        <w:tabs>
          <w:tab w:val="left" w:pos="732"/>
        </w:tabs>
        <w:spacing w:before="98"/>
        <w:rPr>
          <w:b/>
          <w:i/>
          <w:sz w:val="24"/>
        </w:rPr>
      </w:pPr>
      <w:r>
        <w:rPr>
          <w:b/>
          <w:i/>
          <w:sz w:val="24"/>
          <w:u w:val="single"/>
        </w:rPr>
        <w:lastRenderedPageBreak/>
        <w:t>Схема</w:t>
      </w:r>
      <w:r>
        <w:rPr>
          <w:b/>
          <w:i/>
          <w:spacing w:val="-6"/>
          <w:sz w:val="24"/>
          <w:u w:val="single"/>
        </w:rPr>
        <w:t xml:space="preserve"> </w:t>
      </w:r>
      <w:r>
        <w:rPr>
          <w:b/>
          <w:i/>
          <w:sz w:val="24"/>
          <w:u w:val="single"/>
        </w:rPr>
        <w:t>гидравлическая</w:t>
      </w:r>
      <w:r>
        <w:rPr>
          <w:b/>
          <w:i/>
          <w:spacing w:val="-4"/>
          <w:sz w:val="24"/>
          <w:u w:val="single"/>
        </w:rPr>
        <w:t xml:space="preserve"> </w:t>
      </w:r>
      <w:r>
        <w:rPr>
          <w:b/>
          <w:i/>
          <w:spacing w:val="-2"/>
          <w:sz w:val="24"/>
          <w:u w:val="single"/>
        </w:rPr>
        <w:t>принципиальная</w:t>
      </w:r>
    </w:p>
    <w:p w:rsidR="008011F2" w:rsidRDefault="00BC181D">
      <w:pPr>
        <w:pStyle w:val="a3"/>
        <w:spacing w:before="3"/>
        <w:rPr>
          <w:b/>
          <w:i/>
          <w:sz w:val="19"/>
        </w:rPr>
      </w:pPr>
      <w:r>
        <w:rPr>
          <w:b/>
          <w:i/>
          <w:noProof/>
          <w:sz w:val="19"/>
          <w:lang w:eastAsia="ru-RU"/>
        </w:rPr>
        <w:drawing>
          <wp:anchor distT="0" distB="0" distL="0" distR="0" simplePos="0" relativeHeight="251650048" behindDoc="1" locked="0" layoutInCell="1" allowOverlap="1">
            <wp:simplePos x="0" y="0"/>
            <wp:positionH relativeFrom="page">
              <wp:posOffset>932180</wp:posOffset>
            </wp:positionH>
            <wp:positionV relativeFrom="paragraph">
              <wp:posOffset>156210</wp:posOffset>
            </wp:positionV>
            <wp:extent cx="5715635" cy="4638675"/>
            <wp:effectExtent l="0" t="0" r="0" b="0"/>
            <wp:wrapTopAndBottom/>
            <wp:docPr id="29" name="Image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29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782" cy="4638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11F2" w:rsidRDefault="008011F2">
      <w:pPr>
        <w:pStyle w:val="a3"/>
        <w:rPr>
          <w:b/>
          <w:i/>
        </w:rPr>
      </w:pPr>
    </w:p>
    <w:p w:rsidR="008011F2" w:rsidRDefault="008011F2">
      <w:pPr>
        <w:pStyle w:val="a3"/>
        <w:spacing w:before="14"/>
        <w:rPr>
          <w:b/>
          <w:i/>
        </w:rPr>
      </w:pPr>
    </w:p>
    <w:p w:rsidR="008011F2" w:rsidRDefault="00BC181D">
      <w:pPr>
        <w:pStyle w:val="a4"/>
        <w:numPr>
          <w:ilvl w:val="0"/>
          <w:numId w:val="3"/>
        </w:numPr>
        <w:tabs>
          <w:tab w:val="left" w:pos="732"/>
        </w:tabs>
        <w:rPr>
          <w:b/>
          <w:i/>
          <w:sz w:val="24"/>
        </w:rPr>
      </w:pPr>
      <w:r>
        <w:rPr>
          <w:b/>
          <w:i/>
          <w:sz w:val="24"/>
          <w:u w:val="single"/>
        </w:rPr>
        <w:t>Схема</w:t>
      </w:r>
      <w:r>
        <w:rPr>
          <w:b/>
          <w:i/>
          <w:spacing w:val="-4"/>
          <w:sz w:val="24"/>
          <w:u w:val="single"/>
        </w:rPr>
        <w:t xml:space="preserve"> </w:t>
      </w:r>
      <w:r>
        <w:rPr>
          <w:b/>
          <w:i/>
          <w:sz w:val="24"/>
          <w:u w:val="single"/>
        </w:rPr>
        <w:t>пневматическая</w:t>
      </w:r>
      <w:r>
        <w:rPr>
          <w:b/>
          <w:i/>
          <w:spacing w:val="-1"/>
          <w:sz w:val="24"/>
          <w:u w:val="single"/>
        </w:rPr>
        <w:t xml:space="preserve"> </w:t>
      </w:r>
      <w:r>
        <w:rPr>
          <w:b/>
          <w:i/>
          <w:spacing w:val="-2"/>
          <w:sz w:val="24"/>
          <w:u w:val="single"/>
        </w:rPr>
        <w:t>принципиальная</w:t>
      </w:r>
    </w:p>
    <w:p w:rsidR="008011F2" w:rsidRDefault="008011F2">
      <w:pPr>
        <w:pStyle w:val="a3"/>
        <w:rPr>
          <w:b/>
          <w:i/>
          <w:sz w:val="20"/>
        </w:rPr>
      </w:pPr>
    </w:p>
    <w:p w:rsidR="008011F2" w:rsidRDefault="00BC181D">
      <w:pPr>
        <w:pStyle w:val="a3"/>
        <w:spacing w:before="73"/>
        <w:rPr>
          <w:b/>
          <w:i/>
          <w:sz w:val="20"/>
        </w:rPr>
      </w:pPr>
      <w:r>
        <w:rPr>
          <w:b/>
          <w:i/>
          <w:noProof/>
          <w:sz w:val="20"/>
          <w:lang w:eastAsia="ru-RU"/>
        </w:rPr>
        <w:drawing>
          <wp:anchor distT="0" distB="0" distL="0" distR="0" simplePos="0" relativeHeight="251651072" behindDoc="1" locked="0" layoutInCell="1" allowOverlap="1">
            <wp:simplePos x="0" y="0"/>
            <wp:positionH relativeFrom="page">
              <wp:posOffset>932180</wp:posOffset>
            </wp:positionH>
            <wp:positionV relativeFrom="paragraph">
              <wp:posOffset>207010</wp:posOffset>
            </wp:positionV>
            <wp:extent cx="5704840" cy="2944495"/>
            <wp:effectExtent l="0" t="0" r="0" b="0"/>
            <wp:wrapTopAndBottom/>
            <wp:docPr id="30" name="Image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30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04678" cy="29443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11F2" w:rsidRDefault="008011F2">
      <w:pPr>
        <w:pStyle w:val="a3"/>
        <w:rPr>
          <w:b/>
          <w:i/>
          <w:sz w:val="20"/>
        </w:rPr>
        <w:sectPr w:rsidR="008011F2">
          <w:pgSz w:w="11910" w:h="16840"/>
          <w:pgMar w:top="600" w:right="566" w:bottom="940" w:left="708" w:header="0" w:footer="749" w:gutter="0"/>
          <w:cols w:space="720"/>
        </w:sectPr>
      </w:pPr>
    </w:p>
    <w:p w:rsidR="008011F2" w:rsidRDefault="00BC181D">
      <w:pPr>
        <w:pStyle w:val="4"/>
        <w:spacing w:before="78" w:line="451" w:lineRule="auto"/>
        <w:ind w:right="5732" w:firstLine="62"/>
      </w:pPr>
      <w:r>
        <w:lastRenderedPageBreak/>
        <w:t>Раздел</w:t>
      </w:r>
      <w:r>
        <w:rPr>
          <w:spacing w:val="-7"/>
        </w:rPr>
        <w:t xml:space="preserve"> </w:t>
      </w:r>
      <w:r>
        <w:t>5.</w:t>
      </w:r>
      <w:r>
        <w:rPr>
          <w:spacing w:val="-7"/>
        </w:rPr>
        <w:t xml:space="preserve"> </w:t>
      </w:r>
      <w:r>
        <w:t>Основы</w:t>
      </w:r>
      <w:r>
        <w:rPr>
          <w:spacing w:val="-12"/>
        </w:rPr>
        <w:t xml:space="preserve"> </w:t>
      </w:r>
      <w:r>
        <w:t>компьютерной</w:t>
      </w:r>
      <w:r>
        <w:rPr>
          <w:spacing w:val="-12"/>
        </w:rPr>
        <w:t xml:space="preserve"> </w:t>
      </w:r>
      <w:r>
        <w:t>графики Тема 5. Компьютерная</w:t>
      </w:r>
      <w:r>
        <w:rPr>
          <w:spacing w:val="40"/>
        </w:rPr>
        <w:t xml:space="preserve"> </w:t>
      </w:r>
      <w:r>
        <w:t>графика</w:t>
      </w:r>
    </w:p>
    <w:p w:rsidR="008011F2" w:rsidRDefault="00BC181D">
      <w:pPr>
        <w:ind w:left="1490" w:right="927"/>
        <w:jc w:val="center"/>
        <w:rPr>
          <w:b/>
          <w:sz w:val="27"/>
        </w:rPr>
      </w:pPr>
      <w:r>
        <w:rPr>
          <w:b/>
          <w:sz w:val="27"/>
        </w:rPr>
        <w:t>Графические</w:t>
      </w:r>
      <w:r>
        <w:rPr>
          <w:b/>
          <w:spacing w:val="-10"/>
          <w:sz w:val="27"/>
        </w:rPr>
        <w:t xml:space="preserve"> </w:t>
      </w:r>
      <w:r>
        <w:rPr>
          <w:b/>
          <w:sz w:val="27"/>
        </w:rPr>
        <w:t>работы</w:t>
      </w:r>
      <w:r>
        <w:rPr>
          <w:b/>
          <w:spacing w:val="-9"/>
          <w:sz w:val="27"/>
        </w:rPr>
        <w:t xml:space="preserve"> </w:t>
      </w:r>
      <w:r>
        <w:rPr>
          <w:b/>
          <w:sz w:val="27"/>
        </w:rPr>
        <w:t>№</w:t>
      </w:r>
      <w:r>
        <w:rPr>
          <w:b/>
          <w:spacing w:val="-11"/>
          <w:sz w:val="27"/>
        </w:rPr>
        <w:t xml:space="preserve"> </w:t>
      </w:r>
      <w:r>
        <w:rPr>
          <w:b/>
          <w:sz w:val="27"/>
        </w:rPr>
        <w:t>51-</w:t>
      </w:r>
      <w:r>
        <w:rPr>
          <w:b/>
          <w:spacing w:val="-5"/>
          <w:sz w:val="27"/>
        </w:rPr>
        <w:t>79</w:t>
      </w:r>
    </w:p>
    <w:p w:rsidR="008011F2" w:rsidRDefault="00BC181D">
      <w:pPr>
        <w:pStyle w:val="a3"/>
        <w:spacing w:before="242" w:line="276" w:lineRule="auto"/>
        <w:ind w:left="12"/>
      </w:pPr>
      <w:r>
        <w:t>Графические</w:t>
      </w:r>
      <w:r>
        <w:rPr>
          <w:spacing w:val="-3"/>
        </w:rPr>
        <w:t xml:space="preserve"> </w:t>
      </w:r>
      <w:r>
        <w:t>работы</w:t>
      </w:r>
      <w:r>
        <w:rPr>
          <w:spacing w:val="-1"/>
        </w:rPr>
        <w:t xml:space="preserve"> </w:t>
      </w:r>
      <w:r>
        <w:t>№</w:t>
      </w:r>
      <w:r>
        <w:rPr>
          <w:spacing w:val="40"/>
        </w:rPr>
        <w:t xml:space="preserve"> </w:t>
      </w:r>
      <w:r>
        <w:t>51-79</w:t>
      </w:r>
      <w:r>
        <w:rPr>
          <w:spacing w:val="-7"/>
        </w:rPr>
        <w:t xml:space="preserve"> </w:t>
      </w:r>
      <w:r>
        <w:t>включают</w:t>
      </w:r>
      <w:r>
        <w:rPr>
          <w:spacing w:val="-2"/>
        </w:rPr>
        <w:t xml:space="preserve"> </w:t>
      </w:r>
      <w:r>
        <w:t>задания</w:t>
      </w:r>
      <w:r>
        <w:rPr>
          <w:spacing w:val="-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выполнению</w:t>
      </w:r>
      <w:r>
        <w:rPr>
          <w:spacing w:val="-4"/>
        </w:rPr>
        <w:t xml:space="preserve"> </w:t>
      </w:r>
      <w:r>
        <w:t>чертежей</w:t>
      </w:r>
      <w:r>
        <w:rPr>
          <w:spacing w:val="-6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 xml:space="preserve">схем машинным </w:t>
      </w:r>
      <w:r>
        <w:rPr>
          <w:spacing w:val="-2"/>
        </w:rPr>
        <w:t>способом.</w:t>
      </w:r>
    </w:p>
    <w:p w:rsidR="008011F2" w:rsidRDefault="00BC181D">
      <w:pPr>
        <w:pStyle w:val="a3"/>
        <w:spacing w:before="200" w:line="276" w:lineRule="auto"/>
        <w:ind w:left="12" w:right="874"/>
      </w:pPr>
      <w:r>
        <w:t xml:space="preserve">Для выполнения работ необходим </w:t>
      </w:r>
      <w:r>
        <w:t>компьютер с установленной программой КОМПАС.(Ход выполнения</w:t>
      </w:r>
      <w:r>
        <w:rPr>
          <w:spacing w:val="-8"/>
        </w:rPr>
        <w:t xml:space="preserve"> </w:t>
      </w:r>
      <w:r>
        <w:t>заданий,</w:t>
      </w:r>
      <w:r>
        <w:rPr>
          <w:spacing w:val="-7"/>
        </w:rPr>
        <w:t xml:space="preserve"> </w:t>
      </w:r>
      <w:r>
        <w:t>расположен</w:t>
      </w:r>
      <w:r>
        <w:rPr>
          <w:spacing w:val="-4"/>
        </w:rPr>
        <w:t xml:space="preserve"> </w:t>
      </w:r>
      <w:r>
        <w:t>«Справка»-«Азбуки»:-«Азбука</w:t>
      </w:r>
      <w:r>
        <w:rPr>
          <w:spacing w:val="-9"/>
        </w:rPr>
        <w:t xml:space="preserve"> </w:t>
      </w:r>
      <w:r>
        <w:t>КОМПАС-График»,</w:t>
      </w:r>
      <w:r>
        <w:rPr>
          <w:spacing w:val="-7"/>
        </w:rPr>
        <w:t xml:space="preserve"> </w:t>
      </w:r>
      <w:r>
        <w:t>«Азбука КОМПАС-3D»,</w:t>
      </w:r>
      <w:r>
        <w:rPr>
          <w:spacing w:val="80"/>
        </w:rPr>
        <w:t xml:space="preserve"> </w:t>
      </w:r>
      <w:r>
        <w:t>)</w:t>
      </w:r>
    </w:p>
    <w:p w:rsidR="008011F2" w:rsidRDefault="00BC181D">
      <w:pPr>
        <w:pStyle w:val="4"/>
        <w:spacing w:before="205"/>
      </w:pPr>
      <w:r>
        <w:t>Самостоятельная</w:t>
      </w:r>
      <w:r>
        <w:rPr>
          <w:spacing w:val="-3"/>
        </w:rPr>
        <w:t xml:space="preserve"> </w:t>
      </w:r>
      <w:r>
        <w:rPr>
          <w:spacing w:val="-2"/>
        </w:rPr>
        <w:t>работа</w:t>
      </w:r>
    </w:p>
    <w:p w:rsidR="008011F2" w:rsidRDefault="00BC181D">
      <w:pPr>
        <w:pStyle w:val="a3"/>
        <w:spacing w:before="36"/>
        <w:ind w:left="12"/>
      </w:pPr>
      <w:r>
        <w:t>Изучение</w:t>
      </w:r>
      <w:r>
        <w:rPr>
          <w:spacing w:val="-7"/>
        </w:rPr>
        <w:t xml:space="preserve"> </w:t>
      </w:r>
      <w:r>
        <w:t>графического</w:t>
      </w:r>
      <w:r>
        <w:rPr>
          <w:spacing w:val="-3"/>
        </w:rPr>
        <w:t xml:space="preserve"> </w:t>
      </w:r>
      <w:r>
        <w:t>дизайнера КОМПАС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специальной</w:t>
      </w:r>
      <w:r>
        <w:rPr>
          <w:spacing w:val="-7"/>
        </w:rPr>
        <w:t xml:space="preserve"> </w:t>
      </w:r>
      <w:r>
        <w:t>технической</w:t>
      </w:r>
      <w:r>
        <w:rPr>
          <w:spacing w:val="-2"/>
        </w:rPr>
        <w:t xml:space="preserve"> литературе.</w:t>
      </w:r>
    </w:p>
    <w:p w:rsidR="008011F2" w:rsidRDefault="008011F2">
      <w:pPr>
        <w:pStyle w:val="a3"/>
        <w:sectPr w:rsidR="008011F2">
          <w:pgSz w:w="11910" w:h="16840"/>
          <w:pgMar w:top="620" w:right="566" w:bottom="940" w:left="708" w:header="0" w:footer="749" w:gutter="0"/>
          <w:cols w:space="720"/>
        </w:sectPr>
      </w:pPr>
    </w:p>
    <w:p w:rsidR="008011F2" w:rsidRDefault="00BC181D">
      <w:pPr>
        <w:pStyle w:val="3"/>
        <w:spacing w:before="78"/>
      </w:pPr>
      <w:r>
        <w:lastRenderedPageBreak/>
        <w:t>Критерии</w:t>
      </w:r>
      <w:r>
        <w:rPr>
          <w:spacing w:val="-8"/>
        </w:rPr>
        <w:t xml:space="preserve"> </w:t>
      </w:r>
      <w:r>
        <w:t>оценивания</w:t>
      </w:r>
      <w:r>
        <w:rPr>
          <w:spacing w:val="-3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результатам</w:t>
      </w:r>
      <w:r>
        <w:rPr>
          <w:spacing w:val="-6"/>
        </w:rPr>
        <w:t xml:space="preserve"> </w:t>
      </w:r>
      <w:r>
        <w:t>текущего, рубежного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итогового</w:t>
      </w:r>
      <w:r>
        <w:rPr>
          <w:spacing w:val="-1"/>
        </w:rPr>
        <w:t xml:space="preserve"> </w:t>
      </w:r>
      <w:r>
        <w:rPr>
          <w:spacing w:val="-2"/>
        </w:rPr>
        <w:t>контроля</w:t>
      </w:r>
    </w:p>
    <w:p w:rsidR="008011F2" w:rsidRDefault="00BC181D">
      <w:pPr>
        <w:pStyle w:val="a3"/>
        <w:spacing w:before="238"/>
        <w:ind w:left="857"/>
      </w:pPr>
      <w:r>
        <w:t>При</w:t>
      </w:r>
      <w:r>
        <w:rPr>
          <w:spacing w:val="-9"/>
        </w:rPr>
        <w:t xml:space="preserve"> </w:t>
      </w:r>
      <w:r>
        <w:t>оценивании</w:t>
      </w:r>
      <w:r>
        <w:rPr>
          <w:spacing w:val="-2"/>
        </w:rPr>
        <w:t xml:space="preserve"> </w:t>
      </w:r>
      <w:r>
        <w:t>графических</w:t>
      </w:r>
      <w:r>
        <w:rPr>
          <w:spacing w:val="-5"/>
        </w:rPr>
        <w:t xml:space="preserve"> </w:t>
      </w:r>
      <w:r>
        <w:t>работ</w:t>
      </w:r>
      <w:r>
        <w:rPr>
          <w:spacing w:val="2"/>
        </w:rPr>
        <w:t xml:space="preserve"> </w:t>
      </w:r>
      <w:r>
        <w:rPr>
          <w:spacing w:val="-2"/>
        </w:rPr>
        <w:t>учитывается:</w:t>
      </w:r>
    </w:p>
    <w:p w:rsidR="008011F2" w:rsidRDefault="00BC181D">
      <w:pPr>
        <w:pStyle w:val="a4"/>
        <w:numPr>
          <w:ilvl w:val="0"/>
          <w:numId w:val="4"/>
        </w:numPr>
        <w:tabs>
          <w:tab w:val="left" w:pos="655"/>
        </w:tabs>
        <w:spacing w:before="244" w:line="293" w:lineRule="exact"/>
        <w:rPr>
          <w:sz w:val="24"/>
        </w:rPr>
      </w:pPr>
      <w:r>
        <w:rPr>
          <w:sz w:val="24"/>
        </w:rPr>
        <w:t>полнота</w:t>
      </w:r>
      <w:r>
        <w:rPr>
          <w:spacing w:val="-3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6"/>
          <w:sz w:val="24"/>
        </w:rPr>
        <w:t xml:space="preserve"> </w:t>
      </w:r>
      <w:r>
        <w:rPr>
          <w:sz w:val="24"/>
        </w:rPr>
        <w:t>формы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размеров</w:t>
      </w:r>
      <w:r>
        <w:rPr>
          <w:spacing w:val="-5"/>
          <w:sz w:val="24"/>
        </w:rPr>
        <w:t xml:space="preserve"> </w:t>
      </w:r>
      <w:r>
        <w:rPr>
          <w:sz w:val="24"/>
        </w:rPr>
        <w:t>вычерчиваемого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изделия;</w:t>
      </w:r>
    </w:p>
    <w:p w:rsidR="008011F2" w:rsidRDefault="00BC181D">
      <w:pPr>
        <w:pStyle w:val="a4"/>
        <w:numPr>
          <w:ilvl w:val="0"/>
          <w:numId w:val="4"/>
        </w:numPr>
        <w:tabs>
          <w:tab w:val="left" w:pos="655"/>
        </w:tabs>
        <w:spacing w:before="2" w:line="237" w:lineRule="auto"/>
        <w:ind w:right="327"/>
        <w:rPr>
          <w:sz w:val="24"/>
        </w:rPr>
      </w:pPr>
      <w:r>
        <w:rPr>
          <w:sz w:val="24"/>
        </w:rPr>
        <w:t>соответствие</w:t>
      </w:r>
      <w:r>
        <w:rPr>
          <w:spacing w:val="-3"/>
          <w:sz w:val="24"/>
        </w:rPr>
        <w:t xml:space="preserve"> </w:t>
      </w:r>
      <w:r>
        <w:rPr>
          <w:sz w:val="24"/>
        </w:rPr>
        <w:t>элементов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чертежа</w:t>
      </w:r>
      <w:r>
        <w:rPr>
          <w:spacing w:val="-7"/>
          <w:sz w:val="24"/>
        </w:rPr>
        <w:t xml:space="preserve"> </w:t>
      </w:r>
      <w:r>
        <w:rPr>
          <w:sz w:val="24"/>
        </w:rPr>
        <w:t>или</w:t>
      </w:r>
      <w:r>
        <w:rPr>
          <w:spacing w:val="-6"/>
          <w:sz w:val="24"/>
        </w:rPr>
        <w:t xml:space="preserve"> </w:t>
      </w:r>
      <w:r>
        <w:rPr>
          <w:sz w:val="24"/>
        </w:rPr>
        <w:t>эскиза</w:t>
      </w:r>
      <w:r>
        <w:rPr>
          <w:spacing w:val="-3"/>
          <w:sz w:val="24"/>
        </w:rPr>
        <w:t xml:space="preserve"> </w:t>
      </w:r>
      <w:r>
        <w:rPr>
          <w:sz w:val="24"/>
        </w:rPr>
        <w:t>требованиям</w:t>
      </w:r>
      <w:r>
        <w:rPr>
          <w:spacing w:val="-1"/>
          <w:sz w:val="24"/>
        </w:rPr>
        <w:t xml:space="preserve"> </w:t>
      </w:r>
      <w:r>
        <w:rPr>
          <w:sz w:val="24"/>
        </w:rPr>
        <w:t>стандартов</w:t>
      </w:r>
      <w:r>
        <w:rPr>
          <w:spacing w:val="-5"/>
          <w:sz w:val="24"/>
        </w:rPr>
        <w:t xml:space="preserve"> </w:t>
      </w:r>
      <w:r>
        <w:rPr>
          <w:sz w:val="24"/>
        </w:rPr>
        <w:t>ЕСКД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ЕСТД</w:t>
      </w:r>
      <w:r>
        <w:rPr>
          <w:spacing w:val="-6"/>
          <w:sz w:val="24"/>
        </w:rPr>
        <w:t xml:space="preserve"> </w:t>
      </w:r>
      <w:r>
        <w:rPr>
          <w:sz w:val="24"/>
        </w:rPr>
        <w:t>(толщина и правильность нанесения линий, отступов, размерных элементов, шрифтов и т. п.);</w:t>
      </w:r>
    </w:p>
    <w:p w:rsidR="008011F2" w:rsidRDefault="00BC181D">
      <w:pPr>
        <w:pStyle w:val="a4"/>
        <w:numPr>
          <w:ilvl w:val="0"/>
          <w:numId w:val="4"/>
        </w:numPr>
        <w:tabs>
          <w:tab w:val="left" w:pos="655"/>
        </w:tabs>
        <w:spacing w:before="3" w:line="237" w:lineRule="auto"/>
        <w:ind w:right="447"/>
        <w:rPr>
          <w:sz w:val="24"/>
        </w:rPr>
      </w:pPr>
      <w:r>
        <w:rPr>
          <w:sz w:val="24"/>
        </w:rPr>
        <w:t>гармоничное</w:t>
      </w:r>
      <w:r>
        <w:rPr>
          <w:spacing w:val="-7"/>
          <w:sz w:val="24"/>
        </w:rPr>
        <w:t xml:space="preserve"> </w:t>
      </w:r>
      <w:r>
        <w:rPr>
          <w:sz w:val="24"/>
        </w:rPr>
        <w:t>расположение</w:t>
      </w:r>
      <w:r>
        <w:rPr>
          <w:spacing w:val="-7"/>
          <w:sz w:val="24"/>
        </w:rPr>
        <w:t xml:space="preserve"> </w:t>
      </w:r>
      <w:r>
        <w:rPr>
          <w:sz w:val="24"/>
        </w:rPr>
        <w:t>видов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изображений на</w:t>
      </w:r>
      <w:r>
        <w:rPr>
          <w:spacing w:val="-7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эскизе</w:t>
      </w:r>
      <w:r>
        <w:rPr>
          <w:spacing w:val="-2"/>
          <w:sz w:val="24"/>
        </w:rPr>
        <w:t xml:space="preserve"> </w:t>
      </w:r>
      <w:r>
        <w:rPr>
          <w:sz w:val="24"/>
        </w:rPr>
        <w:t>(правильность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выбора масштаба, соблюдение отступов между видами и</w:t>
      </w:r>
      <w:r>
        <w:rPr>
          <w:sz w:val="24"/>
        </w:rPr>
        <w:t xml:space="preserve"> рамкой чертежа и т. п.);</w:t>
      </w:r>
    </w:p>
    <w:p w:rsidR="008011F2" w:rsidRDefault="00BC181D">
      <w:pPr>
        <w:pStyle w:val="a4"/>
        <w:numPr>
          <w:ilvl w:val="0"/>
          <w:numId w:val="4"/>
        </w:numPr>
        <w:tabs>
          <w:tab w:val="left" w:pos="655"/>
        </w:tabs>
        <w:spacing w:before="4"/>
        <w:rPr>
          <w:sz w:val="24"/>
        </w:rPr>
      </w:pPr>
      <w:r>
        <w:rPr>
          <w:sz w:val="24"/>
        </w:rPr>
        <w:t>аккуратность</w:t>
      </w:r>
      <w:r>
        <w:rPr>
          <w:spacing w:val="-6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1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4"/>
          <w:sz w:val="24"/>
        </w:rPr>
        <w:t xml:space="preserve"> </w:t>
      </w:r>
      <w:r>
        <w:rPr>
          <w:sz w:val="24"/>
        </w:rPr>
        <w:t>(отсутствие</w:t>
      </w:r>
      <w:r>
        <w:rPr>
          <w:spacing w:val="-2"/>
          <w:sz w:val="24"/>
        </w:rPr>
        <w:t xml:space="preserve"> </w:t>
      </w:r>
      <w:r>
        <w:rPr>
          <w:sz w:val="24"/>
        </w:rPr>
        <w:t>существенных</w:t>
      </w:r>
      <w:r>
        <w:rPr>
          <w:spacing w:val="-7"/>
          <w:sz w:val="24"/>
        </w:rPr>
        <w:t xml:space="preserve"> </w:t>
      </w:r>
      <w:r>
        <w:rPr>
          <w:sz w:val="24"/>
        </w:rPr>
        <w:t>помарок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повреждений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ватмана).</w:t>
      </w:r>
    </w:p>
    <w:p w:rsidR="008011F2" w:rsidRDefault="00BC181D">
      <w:pPr>
        <w:pStyle w:val="a3"/>
        <w:spacing w:before="199"/>
        <w:ind w:left="372"/>
      </w:pPr>
      <w:r>
        <w:t>Правильность</w:t>
      </w:r>
      <w:r>
        <w:rPr>
          <w:spacing w:val="-8"/>
        </w:rPr>
        <w:t xml:space="preserve"> </w:t>
      </w:r>
      <w:r>
        <w:t>выполнения</w:t>
      </w:r>
      <w:r>
        <w:rPr>
          <w:spacing w:val="-8"/>
        </w:rPr>
        <w:t xml:space="preserve"> </w:t>
      </w:r>
      <w:r>
        <w:t>работы</w:t>
      </w:r>
      <w:r>
        <w:rPr>
          <w:spacing w:val="-2"/>
        </w:rPr>
        <w:t xml:space="preserve"> </w:t>
      </w:r>
      <w:r>
        <w:t>(результативность)</w:t>
      </w:r>
      <w:r>
        <w:rPr>
          <w:spacing w:val="-6"/>
        </w:rPr>
        <w:t xml:space="preserve"> </w:t>
      </w:r>
      <w:r>
        <w:t>оценивается</w:t>
      </w:r>
      <w:r>
        <w:rPr>
          <w:spacing w:val="-8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баллах</w:t>
      </w:r>
      <w:r>
        <w:rPr>
          <w:spacing w:val="-8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соответствии</w:t>
      </w:r>
      <w:r>
        <w:rPr>
          <w:spacing w:val="-6"/>
        </w:rPr>
        <w:t xml:space="preserve"> </w:t>
      </w:r>
      <w:r>
        <w:rPr>
          <w:spacing w:val="-10"/>
        </w:rPr>
        <w:t>с</w:t>
      </w:r>
    </w:p>
    <w:p w:rsidR="008011F2" w:rsidRDefault="00BC181D">
      <w:pPr>
        <w:spacing w:before="41"/>
        <w:ind w:left="372"/>
        <w:rPr>
          <w:sz w:val="24"/>
        </w:rPr>
      </w:pPr>
      <w:r>
        <w:rPr>
          <w:i/>
          <w:sz w:val="24"/>
        </w:rPr>
        <w:t>Таблицей</w:t>
      </w:r>
      <w:r>
        <w:rPr>
          <w:i/>
          <w:spacing w:val="1"/>
          <w:sz w:val="24"/>
        </w:rPr>
        <w:t xml:space="preserve"> </w:t>
      </w:r>
      <w:r>
        <w:rPr>
          <w:spacing w:val="-10"/>
          <w:sz w:val="24"/>
        </w:rPr>
        <w:t>.</w:t>
      </w:r>
    </w:p>
    <w:p w:rsidR="008011F2" w:rsidRDefault="00BC181D">
      <w:pPr>
        <w:spacing w:before="242" w:after="6"/>
        <w:ind w:right="147"/>
        <w:jc w:val="right"/>
        <w:rPr>
          <w:b/>
          <w:i/>
          <w:sz w:val="24"/>
        </w:rPr>
      </w:pPr>
      <w:r>
        <w:rPr>
          <w:b/>
          <w:i/>
          <w:sz w:val="24"/>
        </w:rPr>
        <w:t>Таблица</w:t>
      </w:r>
      <w:r>
        <w:rPr>
          <w:b/>
          <w:i/>
          <w:spacing w:val="-3"/>
          <w:sz w:val="24"/>
        </w:rPr>
        <w:t xml:space="preserve"> </w:t>
      </w:r>
      <w:r>
        <w:rPr>
          <w:b/>
          <w:i/>
          <w:spacing w:val="-10"/>
          <w:sz w:val="24"/>
        </w:rPr>
        <w:t>.</w:t>
      </w:r>
    </w:p>
    <w:tbl>
      <w:tblPr>
        <w:tblW w:w="0" w:type="auto"/>
        <w:tblInd w:w="3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05"/>
        <w:gridCol w:w="2410"/>
        <w:gridCol w:w="994"/>
        <w:gridCol w:w="3400"/>
      </w:tblGrid>
      <w:tr w:rsidR="008011F2">
        <w:trPr>
          <w:trHeight w:val="743"/>
        </w:trPr>
        <w:tc>
          <w:tcPr>
            <w:tcW w:w="10209" w:type="dxa"/>
            <w:gridSpan w:val="4"/>
          </w:tcPr>
          <w:p w:rsidR="008011F2" w:rsidRDefault="00BC181D">
            <w:pPr>
              <w:pStyle w:val="TableParagraph"/>
              <w:spacing w:before="116"/>
              <w:ind w:left="2818" w:right="355" w:hanging="2459"/>
            </w:pPr>
            <w:r>
              <w:t>Наличие</w:t>
            </w:r>
            <w:r>
              <w:rPr>
                <w:spacing w:val="-10"/>
              </w:rPr>
              <w:t xml:space="preserve"> </w:t>
            </w:r>
            <w:r>
              <w:t>ошибок</w:t>
            </w:r>
            <w:r>
              <w:rPr>
                <w:spacing w:val="-3"/>
              </w:rPr>
              <w:t xml:space="preserve"> </w:t>
            </w:r>
            <w:r>
              <w:t>выбора</w:t>
            </w:r>
            <w:r>
              <w:rPr>
                <w:spacing w:val="-1"/>
              </w:rPr>
              <w:t xml:space="preserve"> </w:t>
            </w:r>
            <w:r>
              <w:t>количества</w:t>
            </w:r>
            <w:r>
              <w:rPr>
                <w:spacing w:val="-1"/>
              </w:rPr>
              <w:t xml:space="preserve"> </w:t>
            </w:r>
            <w:r>
              <w:t>видов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масштабов,</w:t>
            </w:r>
            <w:r>
              <w:rPr>
                <w:spacing w:val="40"/>
              </w:rPr>
              <w:t xml:space="preserve"> </w:t>
            </w:r>
            <w:r>
              <w:t>выполнения</w:t>
            </w:r>
            <w:r>
              <w:rPr>
                <w:spacing w:val="-8"/>
              </w:rPr>
              <w:t xml:space="preserve"> </w:t>
            </w:r>
            <w:r>
              <w:t>элементов</w:t>
            </w:r>
            <w:r>
              <w:rPr>
                <w:spacing w:val="-3"/>
              </w:rPr>
              <w:t xml:space="preserve"> </w:t>
            </w:r>
            <w:r>
              <w:t>чертежа</w:t>
            </w:r>
            <w:r>
              <w:rPr>
                <w:spacing w:val="-1"/>
              </w:rPr>
              <w:t xml:space="preserve"> </w:t>
            </w:r>
            <w:r>
              <w:t>или</w:t>
            </w:r>
            <w:r>
              <w:rPr>
                <w:spacing w:val="-6"/>
              </w:rPr>
              <w:t xml:space="preserve"> </w:t>
            </w:r>
            <w:r>
              <w:t>эскиза (несоответствие требованиям стандартов ЕСКД)</w:t>
            </w:r>
          </w:p>
        </w:tc>
      </w:tr>
      <w:tr w:rsidR="008011F2">
        <w:trPr>
          <w:trHeight w:val="417"/>
        </w:trPr>
        <w:tc>
          <w:tcPr>
            <w:tcW w:w="5815" w:type="dxa"/>
            <w:gridSpan w:val="2"/>
          </w:tcPr>
          <w:p w:rsidR="008011F2" w:rsidRDefault="00BC181D">
            <w:pPr>
              <w:pStyle w:val="TableParagraph"/>
              <w:spacing w:line="249" w:lineRule="exact"/>
              <w:ind w:left="15" w:right="7"/>
              <w:jc w:val="center"/>
            </w:pPr>
            <w:r>
              <w:t>Количество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ошибок</w:t>
            </w:r>
          </w:p>
        </w:tc>
        <w:tc>
          <w:tcPr>
            <w:tcW w:w="4394" w:type="dxa"/>
            <w:gridSpan w:val="2"/>
          </w:tcPr>
          <w:p w:rsidR="008011F2" w:rsidRDefault="00BC181D">
            <w:pPr>
              <w:pStyle w:val="TableParagraph"/>
              <w:spacing w:line="249" w:lineRule="exact"/>
              <w:ind w:left="3"/>
              <w:jc w:val="center"/>
            </w:pPr>
            <w:r>
              <w:rPr>
                <w:spacing w:val="-4"/>
              </w:rPr>
              <w:t>Баллы</w:t>
            </w:r>
          </w:p>
        </w:tc>
      </w:tr>
      <w:tr w:rsidR="008011F2">
        <w:trPr>
          <w:trHeight w:val="297"/>
        </w:trPr>
        <w:tc>
          <w:tcPr>
            <w:tcW w:w="5815" w:type="dxa"/>
            <w:gridSpan w:val="2"/>
          </w:tcPr>
          <w:p w:rsidR="008011F2" w:rsidRDefault="00BC181D">
            <w:pPr>
              <w:pStyle w:val="TableParagraph"/>
              <w:spacing w:line="249" w:lineRule="exact"/>
              <w:ind w:left="15" w:right="6"/>
              <w:jc w:val="center"/>
            </w:pPr>
            <w:r>
              <w:rPr>
                <w:spacing w:val="-10"/>
              </w:rPr>
              <w:t>0</w:t>
            </w:r>
          </w:p>
        </w:tc>
        <w:tc>
          <w:tcPr>
            <w:tcW w:w="4394" w:type="dxa"/>
            <w:gridSpan w:val="2"/>
          </w:tcPr>
          <w:p w:rsidR="008011F2" w:rsidRDefault="00BC181D">
            <w:pPr>
              <w:pStyle w:val="TableParagraph"/>
              <w:spacing w:line="249" w:lineRule="exact"/>
              <w:ind w:left="3" w:right="3"/>
              <w:jc w:val="center"/>
            </w:pPr>
            <w:r>
              <w:rPr>
                <w:spacing w:val="-10"/>
              </w:rPr>
              <w:t>4</w:t>
            </w:r>
          </w:p>
        </w:tc>
      </w:tr>
      <w:tr w:rsidR="008011F2">
        <w:trPr>
          <w:trHeight w:val="277"/>
        </w:trPr>
        <w:tc>
          <w:tcPr>
            <w:tcW w:w="5815" w:type="dxa"/>
            <w:gridSpan w:val="2"/>
          </w:tcPr>
          <w:p w:rsidR="008011F2" w:rsidRDefault="00BC181D">
            <w:pPr>
              <w:pStyle w:val="TableParagraph"/>
              <w:spacing w:line="244" w:lineRule="exact"/>
              <w:ind w:left="15" w:right="6"/>
              <w:jc w:val="center"/>
            </w:pPr>
            <w:r>
              <w:rPr>
                <w:spacing w:val="-2"/>
              </w:rPr>
              <w:t>1-</w:t>
            </w:r>
            <w:r>
              <w:rPr>
                <w:spacing w:val="-10"/>
              </w:rPr>
              <w:t>2</w:t>
            </w:r>
          </w:p>
        </w:tc>
        <w:tc>
          <w:tcPr>
            <w:tcW w:w="4394" w:type="dxa"/>
            <w:gridSpan w:val="2"/>
          </w:tcPr>
          <w:p w:rsidR="008011F2" w:rsidRDefault="00BC181D">
            <w:pPr>
              <w:pStyle w:val="TableParagraph"/>
              <w:spacing w:line="244" w:lineRule="exact"/>
              <w:ind w:left="3" w:right="3"/>
              <w:jc w:val="center"/>
            </w:pPr>
            <w:r>
              <w:rPr>
                <w:spacing w:val="-10"/>
              </w:rPr>
              <w:t>3</w:t>
            </w:r>
          </w:p>
        </w:tc>
      </w:tr>
      <w:tr w:rsidR="008011F2">
        <w:trPr>
          <w:trHeight w:val="282"/>
        </w:trPr>
        <w:tc>
          <w:tcPr>
            <w:tcW w:w="5815" w:type="dxa"/>
            <w:gridSpan w:val="2"/>
          </w:tcPr>
          <w:p w:rsidR="008011F2" w:rsidRDefault="00BC181D">
            <w:pPr>
              <w:pStyle w:val="TableParagraph"/>
              <w:spacing w:line="249" w:lineRule="exact"/>
              <w:ind w:left="15" w:right="6"/>
              <w:jc w:val="center"/>
            </w:pPr>
            <w:r>
              <w:rPr>
                <w:spacing w:val="-2"/>
              </w:rPr>
              <w:t>3-</w:t>
            </w:r>
            <w:r>
              <w:rPr>
                <w:spacing w:val="-10"/>
              </w:rPr>
              <w:t>4</w:t>
            </w:r>
          </w:p>
        </w:tc>
        <w:tc>
          <w:tcPr>
            <w:tcW w:w="4394" w:type="dxa"/>
            <w:gridSpan w:val="2"/>
          </w:tcPr>
          <w:p w:rsidR="008011F2" w:rsidRDefault="00BC181D">
            <w:pPr>
              <w:pStyle w:val="TableParagraph"/>
              <w:spacing w:line="249" w:lineRule="exact"/>
              <w:ind w:left="3" w:right="3"/>
              <w:jc w:val="center"/>
            </w:pPr>
            <w:r>
              <w:rPr>
                <w:spacing w:val="-10"/>
              </w:rPr>
              <w:t>2</w:t>
            </w:r>
          </w:p>
        </w:tc>
      </w:tr>
      <w:tr w:rsidR="008011F2">
        <w:trPr>
          <w:trHeight w:val="297"/>
        </w:trPr>
        <w:tc>
          <w:tcPr>
            <w:tcW w:w="5815" w:type="dxa"/>
            <w:gridSpan w:val="2"/>
          </w:tcPr>
          <w:p w:rsidR="008011F2" w:rsidRDefault="00BC181D">
            <w:pPr>
              <w:pStyle w:val="TableParagraph"/>
              <w:spacing w:line="249" w:lineRule="exact"/>
              <w:ind w:left="15"/>
              <w:jc w:val="center"/>
            </w:pPr>
            <w:r>
              <w:t>5</w:t>
            </w:r>
            <w:r>
              <w:rPr>
                <w:spacing w:val="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более</w:t>
            </w:r>
          </w:p>
        </w:tc>
        <w:tc>
          <w:tcPr>
            <w:tcW w:w="4394" w:type="dxa"/>
            <w:gridSpan w:val="2"/>
          </w:tcPr>
          <w:p w:rsidR="008011F2" w:rsidRDefault="00BC181D">
            <w:pPr>
              <w:pStyle w:val="TableParagraph"/>
              <w:spacing w:line="249" w:lineRule="exact"/>
              <w:ind w:left="3" w:right="3"/>
              <w:jc w:val="center"/>
            </w:pPr>
            <w:r>
              <w:rPr>
                <w:spacing w:val="-10"/>
              </w:rPr>
              <w:t>0</w:t>
            </w:r>
          </w:p>
        </w:tc>
      </w:tr>
      <w:tr w:rsidR="008011F2">
        <w:trPr>
          <w:trHeight w:val="292"/>
        </w:trPr>
        <w:tc>
          <w:tcPr>
            <w:tcW w:w="3405" w:type="dxa"/>
          </w:tcPr>
          <w:p w:rsidR="008011F2" w:rsidRDefault="00BC181D">
            <w:pPr>
              <w:pStyle w:val="TableParagraph"/>
              <w:spacing w:line="244" w:lineRule="exact"/>
              <w:ind w:left="10" w:right="124"/>
              <w:jc w:val="center"/>
            </w:pPr>
            <w:r>
              <w:t>Оценивание</w:t>
            </w:r>
            <w:r>
              <w:rPr>
                <w:spacing w:val="-14"/>
              </w:rPr>
              <w:t xml:space="preserve"> </w:t>
            </w:r>
            <w:r>
              <w:t>опрятности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работы:</w:t>
            </w:r>
          </w:p>
        </w:tc>
        <w:tc>
          <w:tcPr>
            <w:tcW w:w="6804" w:type="dxa"/>
            <w:gridSpan w:val="3"/>
          </w:tcPr>
          <w:p w:rsidR="008011F2" w:rsidRDefault="00BC181D">
            <w:pPr>
              <w:pStyle w:val="TableParagraph"/>
              <w:spacing w:line="244" w:lineRule="exact"/>
              <w:ind w:left="105"/>
            </w:pPr>
            <w:r>
              <w:t>отсутствие</w:t>
            </w:r>
            <w:r>
              <w:rPr>
                <w:spacing w:val="-10"/>
              </w:rPr>
              <w:t xml:space="preserve"> </w:t>
            </w:r>
            <w:r>
              <w:t>существенных</w:t>
            </w:r>
            <w:r>
              <w:rPr>
                <w:spacing w:val="-6"/>
              </w:rPr>
              <w:t xml:space="preserve"> </w:t>
            </w:r>
            <w:r>
              <w:t>помарок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повреждений</w:t>
            </w:r>
            <w:r>
              <w:rPr>
                <w:spacing w:val="-5"/>
              </w:rPr>
              <w:t xml:space="preserve"> </w:t>
            </w:r>
            <w:r>
              <w:t>ватмана</w:t>
            </w:r>
            <w:r>
              <w:rPr>
                <w:spacing w:val="7"/>
              </w:rPr>
              <w:t xml:space="preserve"> </w:t>
            </w:r>
            <w:r>
              <w:t>–</w:t>
            </w:r>
            <w:r>
              <w:rPr>
                <w:spacing w:val="-7"/>
              </w:rPr>
              <w:t xml:space="preserve"> </w:t>
            </w:r>
            <w:r>
              <w:t>1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балл</w:t>
            </w:r>
          </w:p>
        </w:tc>
      </w:tr>
      <w:tr w:rsidR="008011F2">
        <w:trPr>
          <w:trHeight w:val="297"/>
        </w:trPr>
        <w:tc>
          <w:tcPr>
            <w:tcW w:w="10209" w:type="dxa"/>
            <w:gridSpan w:val="4"/>
          </w:tcPr>
          <w:p w:rsidR="008011F2" w:rsidRDefault="008011F2">
            <w:pPr>
              <w:pStyle w:val="TableParagraph"/>
            </w:pPr>
          </w:p>
        </w:tc>
      </w:tr>
      <w:tr w:rsidR="008011F2">
        <w:trPr>
          <w:trHeight w:val="297"/>
        </w:trPr>
        <w:tc>
          <w:tcPr>
            <w:tcW w:w="3405" w:type="dxa"/>
            <w:vMerge w:val="restart"/>
          </w:tcPr>
          <w:p w:rsidR="008011F2" w:rsidRDefault="00BC181D">
            <w:pPr>
              <w:pStyle w:val="TableParagraph"/>
              <w:spacing w:before="1"/>
              <w:ind w:left="801" w:hanging="648"/>
              <w:rPr>
                <w:b/>
              </w:rPr>
            </w:pPr>
            <w:r>
              <w:rPr>
                <w:b/>
              </w:rPr>
              <w:t>Количество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набранных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 xml:space="preserve">баллов </w:t>
            </w:r>
            <w:r>
              <w:rPr>
                <w:b/>
                <w:spacing w:val="-2"/>
              </w:rPr>
              <w:t>результативности</w:t>
            </w:r>
          </w:p>
        </w:tc>
        <w:tc>
          <w:tcPr>
            <w:tcW w:w="6804" w:type="dxa"/>
            <w:gridSpan w:val="3"/>
          </w:tcPr>
          <w:p w:rsidR="008011F2" w:rsidRDefault="00BC181D">
            <w:pPr>
              <w:pStyle w:val="TableParagraph"/>
              <w:spacing w:before="1"/>
              <w:ind w:right="1"/>
              <w:jc w:val="center"/>
              <w:rPr>
                <w:b/>
              </w:rPr>
            </w:pPr>
            <w:r>
              <w:rPr>
                <w:b/>
              </w:rPr>
              <w:t>Оценка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уровня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  <w:spacing w:val="-2"/>
              </w:rPr>
              <w:t>подготовки</w:t>
            </w:r>
          </w:p>
        </w:tc>
      </w:tr>
      <w:tr w:rsidR="008011F2">
        <w:trPr>
          <w:trHeight w:val="297"/>
        </w:trPr>
        <w:tc>
          <w:tcPr>
            <w:tcW w:w="3405" w:type="dxa"/>
            <w:vMerge/>
            <w:tcBorders>
              <w:top w:val="nil"/>
            </w:tcBorders>
          </w:tcPr>
          <w:p w:rsidR="008011F2" w:rsidRDefault="008011F2">
            <w:pPr>
              <w:rPr>
                <w:sz w:val="2"/>
                <w:szCs w:val="2"/>
              </w:rPr>
            </w:pPr>
          </w:p>
        </w:tc>
        <w:tc>
          <w:tcPr>
            <w:tcW w:w="3404" w:type="dxa"/>
            <w:gridSpan w:val="2"/>
          </w:tcPr>
          <w:p w:rsidR="008011F2" w:rsidRDefault="00BC181D">
            <w:pPr>
              <w:pStyle w:val="TableParagraph"/>
              <w:spacing w:before="1"/>
              <w:ind w:left="373"/>
              <w:rPr>
                <w:b/>
              </w:rPr>
            </w:pPr>
            <w:r>
              <w:rPr>
                <w:b/>
              </w:rPr>
              <w:t>Оценочная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отметка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(балл)</w:t>
            </w:r>
          </w:p>
        </w:tc>
        <w:tc>
          <w:tcPr>
            <w:tcW w:w="3400" w:type="dxa"/>
          </w:tcPr>
          <w:p w:rsidR="008011F2" w:rsidRDefault="00BC181D">
            <w:pPr>
              <w:pStyle w:val="TableParagraph"/>
              <w:spacing w:before="1"/>
              <w:ind w:left="12" w:right="11"/>
              <w:jc w:val="center"/>
              <w:rPr>
                <w:b/>
              </w:rPr>
            </w:pPr>
            <w:r>
              <w:rPr>
                <w:b/>
              </w:rPr>
              <w:t>Вербальный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2"/>
              </w:rPr>
              <w:t>аналог</w:t>
            </w:r>
          </w:p>
        </w:tc>
      </w:tr>
      <w:tr w:rsidR="008011F2">
        <w:trPr>
          <w:trHeight w:val="292"/>
        </w:trPr>
        <w:tc>
          <w:tcPr>
            <w:tcW w:w="3405" w:type="dxa"/>
          </w:tcPr>
          <w:p w:rsidR="008011F2" w:rsidRDefault="00BC181D">
            <w:pPr>
              <w:pStyle w:val="TableParagraph"/>
              <w:spacing w:line="249" w:lineRule="exact"/>
              <w:ind w:left="8"/>
              <w:jc w:val="center"/>
              <w:rPr>
                <w:b/>
              </w:rPr>
            </w:pPr>
            <w:r>
              <w:rPr>
                <w:b/>
                <w:spacing w:val="-10"/>
              </w:rPr>
              <w:t>5</w:t>
            </w:r>
          </w:p>
        </w:tc>
        <w:tc>
          <w:tcPr>
            <w:tcW w:w="3404" w:type="dxa"/>
            <w:gridSpan w:val="2"/>
          </w:tcPr>
          <w:p w:rsidR="008011F2" w:rsidRDefault="00BC181D">
            <w:pPr>
              <w:pStyle w:val="TableParagraph"/>
              <w:spacing w:line="249" w:lineRule="exact"/>
              <w:jc w:val="center"/>
              <w:rPr>
                <w:b/>
              </w:rPr>
            </w:pPr>
            <w:r>
              <w:rPr>
                <w:b/>
                <w:spacing w:val="-10"/>
              </w:rPr>
              <w:t>5</w:t>
            </w:r>
          </w:p>
        </w:tc>
        <w:tc>
          <w:tcPr>
            <w:tcW w:w="3400" w:type="dxa"/>
          </w:tcPr>
          <w:p w:rsidR="008011F2" w:rsidRDefault="00BC181D">
            <w:pPr>
              <w:pStyle w:val="TableParagraph"/>
              <w:spacing w:line="249" w:lineRule="exact"/>
              <w:ind w:left="12" w:right="5"/>
              <w:jc w:val="center"/>
              <w:rPr>
                <w:b/>
              </w:rPr>
            </w:pPr>
            <w:r>
              <w:rPr>
                <w:b/>
                <w:spacing w:val="-2"/>
              </w:rPr>
              <w:t>Отлично</w:t>
            </w:r>
          </w:p>
        </w:tc>
      </w:tr>
      <w:tr w:rsidR="008011F2">
        <w:trPr>
          <w:trHeight w:val="297"/>
        </w:trPr>
        <w:tc>
          <w:tcPr>
            <w:tcW w:w="3405" w:type="dxa"/>
          </w:tcPr>
          <w:p w:rsidR="008011F2" w:rsidRDefault="00BC181D">
            <w:pPr>
              <w:pStyle w:val="TableParagraph"/>
              <w:spacing w:before="1"/>
              <w:ind w:left="8"/>
              <w:jc w:val="center"/>
              <w:rPr>
                <w:b/>
              </w:rPr>
            </w:pPr>
            <w:r>
              <w:rPr>
                <w:b/>
                <w:spacing w:val="-10"/>
              </w:rPr>
              <w:t>4</w:t>
            </w:r>
          </w:p>
        </w:tc>
        <w:tc>
          <w:tcPr>
            <w:tcW w:w="3404" w:type="dxa"/>
            <w:gridSpan w:val="2"/>
          </w:tcPr>
          <w:p w:rsidR="008011F2" w:rsidRDefault="00BC181D">
            <w:pPr>
              <w:pStyle w:val="TableParagraph"/>
              <w:spacing w:before="1"/>
              <w:jc w:val="center"/>
              <w:rPr>
                <w:b/>
              </w:rPr>
            </w:pPr>
            <w:r>
              <w:rPr>
                <w:b/>
                <w:spacing w:val="-10"/>
              </w:rPr>
              <w:t>4</w:t>
            </w:r>
          </w:p>
        </w:tc>
        <w:tc>
          <w:tcPr>
            <w:tcW w:w="3400" w:type="dxa"/>
          </w:tcPr>
          <w:p w:rsidR="008011F2" w:rsidRDefault="00BC181D">
            <w:pPr>
              <w:pStyle w:val="TableParagraph"/>
              <w:spacing w:before="1"/>
              <w:ind w:left="12"/>
              <w:jc w:val="center"/>
              <w:rPr>
                <w:b/>
              </w:rPr>
            </w:pPr>
            <w:r>
              <w:rPr>
                <w:b/>
                <w:spacing w:val="-2"/>
              </w:rPr>
              <w:t>Хорошо</w:t>
            </w:r>
          </w:p>
        </w:tc>
      </w:tr>
      <w:tr w:rsidR="008011F2">
        <w:trPr>
          <w:trHeight w:val="297"/>
        </w:trPr>
        <w:tc>
          <w:tcPr>
            <w:tcW w:w="3405" w:type="dxa"/>
          </w:tcPr>
          <w:p w:rsidR="008011F2" w:rsidRDefault="00BC181D">
            <w:pPr>
              <w:pStyle w:val="TableParagraph"/>
              <w:spacing w:before="1"/>
              <w:ind w:left="8"/>
              <w:jc w:val="center"/>
              <w:rPr>
                <w:b/>
              </w:rPr>
            </w:pPr>
            <w:r>
              <w:rPr>
                <w:b/>
                <w:spacing w:val="-10"/>
              </w:rPr>
              <w:t>3</w:t>
            </w:r>
          </w:p>
        </w:tc>
        <w:tc>
          <w:tcPr>
            <w:tcW w:w="3404" w:type="dxa"/>
            <w:gridSpan w:val="2"/>
          </w:tcPr>
          <w:p w:rsidR="008011F2" w:rsidRDefault="00BC181D">
            <w:pPr>
              <w:pStyle w:val="TableParagraph"/>
              <w:spacing w:before="1"/>
              <w:jc w:val="center"/>
              <w:rPr>
                <w:b/>
              </w:rPr>
            </w:pPr>
            <w:r>
              <w:rPr>
                <w:b/>
                <w:spacing w:val="-10"/>
              </w:rPr>
              <w:t>3</w:t>
            </w:r>
          </w:p>
        </w:tc>
        <w:tc>
          <w:tcPr>
            <w:tcW w:w="3400" w:type="dxa"/>
          </w:tcPr>
          <w:p w:rsidR="008011F2" w:rsidRDefault="00BC181D">
            <w:pPr>
              <w:pStyle w:val="TableParagraph"/>
              <w:spacing w:before="1"/>
              <w:ind w:left="12" w:right="11"/>
              <w:jc w:val="center"/>
              <w:rPr>
                <w:b/>
              </w:rPr>
            </w:pPr>
            <w:r>
              <w:rPr>
                <w:b/>
                <w:spacing w:val="-2"/>
              </w:rPr>
              <w:t>Удовлетворительно</w:t>
            </w:r>
          </w:p>
        </w:tc>
      </w:tr>
      <w:tr w:rsidR="008011F2">
        <w:trPr>
          <w:trHeight w:val="297"/>
        </w:trPr>
        <w:tc>
          <w:tcPr>
            <w:tcW w:w="3405" w:type="dxa"/>
          </w:tcPr>
          <w:p w:rsidR="008011F2" w:rsidRDefault="00BC181D">
            <w:pPr>
              <w:pStyle w:val="TableParagraph"/>
              <w:spacing w:before="1"/>
              <w:ind w:left="10"/>
              <w:jc w:val="center"/>
              <w:rPr>
                <w:b/>
              </w:rPr>
            </w:pPr>
            <w:r>
              <w:rPr>
                <w:b/>
              </w:rPr>
              <w:t>2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  <w:spacing w:val="-2"/>
              </w:rPr>
              <w:t>менее</w:t>
            </w:r>
          </w:p>
        </w:tc>
        <w:tc>
          <w:tcPr>
            <w:tcW w:w="3404" w:type="dxa"/>
            <w:gridSpan w:val="2"/>
          </w:tcPr>
          <w:p w:rsidR="008011F2" w:rsidRDefault="00BC181D">
            <w:pPr>
              <w:pStyle w:val="TableParagraph"/>
              <w:spacing w:before="1"/>
              <w:jc w:val="center"/>
              <w:rPr>
                <w:b/>
              </w:rPr>
            </w:pPr>
            <w:r>
              <w:rPr>
                <w:b/>
                <w:spacing w:val="-10"/>
              </w:rPr>
              <w:t>2</w:t>
            </w:r>
          </w:p>
        </w:tc>
        <w:tc>
          <w:tcPr>
            <w:tcW w:w="3400" w:type="dxa"/>
          </w:tcPr>
          <w:p w:rsidR="008011F2" w:rsidRDefault="00BC181D">
            <w:pPr>
              <w:pStyle w:val="TableParagraph"/>
              <w:spacing w:before="1"/>
              <w:ind w:left="12" w:right="6"/>
              <w:jc w:val="center"/>
              <w:rPr>
                <w:b/>
              </w:rPr>
            </w:pPr>
            <w:r>
              <w:rPr>
                <w:b/>
                <w:spacing w:val="-2"/>
              </w:rPr>
              <w:t>Неудовлетворительно</w:t>
            </w:r>
          </w:p>
        </w:tc>
      </w:tr>
    </w:tbl>
    <w:p w:rsidR="008011F2" w:rsidRDefault="008011F2">
      <w:pPr>
        <w:pStyle w:val="a3"/>
        <w:rPr>
          <w:b/>
          <w:i/>
        </w:rPr>
      </w:pPr>
    </w:p>
    <w:p w:rsidR="008011F2" w:rsidRDefault="008011F2">
      <w:pPr>
        <w:pStyle w:val="a3"/>
        <w:spacing w:before="204"/>
        <w:rPr>
          <w:b/>
          <w:i/>
        </w:rPr>
      </w:pPr>
    </w:p>
    <w:p w:rsidR="008011F2" w:rsidRDefault="00BC181D">
      <w:pPr>
        <w:pStyle w:val="3"/>
        <w:ind w:left="1337"/>
      </w:pPr>
      <w:r>
        <w:t>Контрольные</w:t>
      </w:r>
      <w:r>
        <w:rPr>
          <w:spacing w:val="-8"/>
        </w:rPr>
        <w:t xml:space="preserve"> </w:t>
      </w:r>
      <w:r>
        <w:rPr>
          <w:spacing w:val="-2"/>
        </w:rPr>
        <w:t>вопросы: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before="272" w:line="242" w:lineRule="auto"/>
        <w:ind w:right="1099"/>
        <w:rPr>
          <w:sz w:val="24"/>
        </w:rPr>
      </w:pP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зависимости</w:t>
      </w:r>
      <w:r>
        <w:rPr>
          <w:spacing w:val="-7"/>
          <w:sz w:val="24"/>
        </w:rPr>
        <w:t xml:space="preserve"> </w:t>
      </w:r>
      <w:r>
        <w:rPr>
          <w:sz w:val="24"/>
        </w:rPr>
        <w:t>от</w:t>
      </w:r>
      <w:r>
        <w:rPr>
          <w:spacing w:val="-5"/>
          <w:sz w:val="24"/>
        </w:rPr>
        <w:t xml:space="preserve"> </w:t>
      </w:r>
      <w:r>
        <w:rPr>
          <w:sz w:val="24"/>
        </w:rPr>
        <w:t>чего</w:t>
      </w:r>
      <w:r>
        <w:rPr>
          <w:spacing w:val="-1"/>
          <w:sz w:val="24"/>
        </w:rPr>
        <w:t xml:space="preserve"> </w:t>
      </w:r>
      <w:r>
        <w:rPr>
          <w:sz w:val="24"/>
        </w:rPr>
        <w:t>принимается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толщина</w:t>
      </w:r>
      <w:r>
        <w:rPr>
          <w:spacing w:val="-7"/>
          <w:sz w:val="24"/>
        </w:rPr>
        <w:t xml:space="preserve"> </w:t>
      </w:r>
      <w:r>
        <w:rPr>
          <w:sz w:val="24"/>
        </w:rPr>
        <w:t>штриховой,</w:t>
      </w:r>
      <w:r>
        <w:rPr>
          <w:spacing w:val="-4"/>
          <w:sz w:val="24"/>
        </w:rPr>
        <w:t xml:space="preserve"> </w:t>
      </w:r>
      <w:r>
        <w:rPr>
          <w:sz w:val="24"/>
        </w:rPr>
        <w:t>штрихпунктирной</w:t>
      </w:r>
      <w:r>
        <w:rPr>
          <w:spacing w:val="-5"/>
          <w:sz w:val="24"/>
        </w:rPr>
        <w:t xml:space="preserve"> </w:t>
      </w:r>
      <w:r>
        <w:rPr>
          <w:sz w:val="24"/>
        </w:rPr>
        <w:t>тонкой</w:t>
      </w:r>
      <w:r>
        <w:rPr>
          <w:spacing w:val="-5"/>
          <w:sz w:val="24"/>
        </w:rPr>
        <w:t xml:space="preserve"> </w:t>
      </w:r>
      <w:r>
        <w:rPr>
          <w:sz w:val="24"/>
        </w:rPr>
        <w:t>и сплошной тонкой линий?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line="242" w:lineRule="auto"/>
        <w:ind w:right="1497"/>
        <w:rPr>
          <w:sz w:val="24"/>
        </w:rPr>
      </w:pPr>
      <w:r>
        <w:rPr>
          <w:sz w:val="24"/>
        </w:rPr>
        <w:t>Каково</w:t>
      </w:r>
      <w:r>
        <w:rPr>
          <w:spacing w:val="-4"/>
          <w:sz w:val="24"/>
        </w:rPr>
        <w:t xml:space="preserve"> </w:t>
      </w:r>
      <w:r>
        <w:rPr>
          <w:sz w:val="24"/>
        </w:rPr>
        <w:t>основное</w:t>
      </w:r>
      <w:r>
        <w:rPr>
          <w:spacing w:val="-5"/>
          <w:sz w:val="24"/>
        </w:rPr>
        <w:t xml:space="preserve"> </w:t>
      </w:r>
      <w:r>
        <w:rPr>
          <w:sz w:val="24"/>
        </w:rPr>
        <w:t>назначение</w:t>
      </w:r>
      <w:r>
        <w:rPr>
          <w:spacing w:val="-5"/>
          <w:sz w:val="24"/>
        </w:rPr>
        <w:t xml:space="preserve"> </w:t>
      </w:r>
      <w:r>
        <w:rPr>
          <w:sz w:val="24"/>
        </w:rPr>
        <w:t>следующих</w:t>
      </w:r>
      <w:r>
        <w:rPr>
          <w:spacing w:val="-9"/>
          <w:sz w:val="24"/>
        </w:rPr>
        <w:t xml:space="preserve"> </w:t>
      </w:r>
      <w:r>
        <w:rPr>
          <w:sz w:val="24"/>
        </w:rPr>
        <w:t>линий:</w:t>
      </w:r>
      <w:r>
        <w:rPr>
          <w:spacing w:val="-4"/>
          <w:sz w:val="24"/>
        </w:rPr>
        <w:t xml:space="preserve"> </w:t>
      </w:r>
      <w:r>
        <w:rPr>
          <w:sz w:val="24"/>
        </w:rPr>
        <w:t>сплошной</w:t>
      </w:r>
      <w:r>
        <w:rPr>
          <w:spacing w:val="-8"/>
          <w:sz w:val="24"/>
        </w:rPr>
        <w:t xml:space="preserve"> </w:t>
      </w:r>
      <w:r>
        <w:rPr>
          <w:sz w:val="24"/>
        </w:rPr>
        <w:t>основной,</w:t>
      </w:r>
      <w:r>
        <w:rPr>
          <w:spacing w:val="-7"/>
          <w:sz w:val="24"/>
        </w:rPr>
        <w:t xml:space="preserve"> </w:t>
      </w:r>
      <w:r>
        <w:rPr>
          <w:sz w:val="24"/>
        </w:rPr>
        <w:t>штриховой, штрихпунктирной, сплошной тонкой?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line="242" w:lineRule="auto"/>
        <w:ind w:right="496"/>
        <w:rPr>
          <w:sz w:val="24"/>
        </w:rPr>
      </w:pP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чем заключается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отличие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проведении центровых</w:t>
      </w:r>
      <w:r>
        <w:rPr>
          <w:spacing w:val="-6"/>
          <w:sz w:val="24"/>
        </w:rPr>
        <w:t xml:space="preserve"> </w:t>
      </w:r>
      <w:r>
        <w:rPr>
          <w:sz w:val="24"/>
        </w:rPr>
        <w:t>линий</w:t>
      </w:r>
      <w:r>
        <w:rPr>
          <w:spacing w:val="-5"/>
          <w:sz w:val="24"/>
        </w:rPr>
        <w:t xml:space="preserve"> </w:t>
      </w:r>
      <w:r>
        <w:rPr>
          <w:sz w:val="24"/>
        </w:rPr>
        <w:t>для</w:t>
      </w:r>
      <w:r>
        <w:rPr>
          <w:spacing w:val="-6"/>
          <w:sz w:val="24"/>
        </w:rPr>
        <w:t xml:space="preserve"> </w:t>
      </w:r>
      <w:r>
        <w:rPr>
          <w:sz w:val="24"/>
        </w:rPr>
        <w:t>окружностей</w:t>
      </w:r>
      <w:r>
        <w:rPr>
          <w:spacing w:val="-1"/>
          <w:sz w:val="24"/>
        </w:rPr>
        <w:t xml:space="preserve"> </w:t>
      </w:r>
      <w:r>
        <w:rPr>
          <w:sz w:val="24"/>
        </w:rPr>
        <w:t>диаметром</w:t>
      </w:r>
      <w:r>
        <w:rPr>
          <w:spacing w:val="-4"/>
          <w:sz w:val="24"/>
        </w:rPr>
        <w:t xml:space="preserve"> </w:t>
      </w:r>
      <w:r>
        <w:rPr>
          <w:sz w:val="24"/>
        </w:rPr>
        <w:t>до 12мм и более 12мм.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line="242" w:lineRule="auto"/>
        <w:ind w:right="888"/>
        <w:rPr>
          <w:sz w:val="24"/>
        </w:rPr>
      </w:pPr>
      <w:r>
        <w:rPr>
          <w:sz w:val="24"/>
        </w:rPr>
        <w:t>Дайте</w:t>
      </w:r>
      <w:r>
        <w:rPr>
          <w:spacing w:val="-6"/>
          <w:sz w:val="24"/>
        </w:rPr>
        <w:t xml:space="preserve"> </w:t>
      </w:r>
      <w:r>
        <w:rPr>
          <w:sz w:val="24"/>
        </w:rPr>
        <w:t>определение</w:t>
      </w:r>
      <w:r>
        <w:rPr>
          <w:spacing w:val="-6"/>
          <w:sz w:val="24"/>
        </w:rPr>
        <w:t xml:space="preserve"> </w:t>
      </w:r>
      <w:r>
        <w:rPr>
          <w:sz w:val="24"/>
        </w:rPr>
        <w:t>масштаба.</w:t>
      </w:r>
      <w:r>
        <w:rPr>
          <w:spacing w:val="-3"/>
          <w:sz w:val="24"/>
        </w:rPr>
        <w:t xml:space="preserve"> </w:t>
      </w:r>
      <w:r>
        <w:rPr>
          <w:sz w:val="24"/>
        </w:rPr>
        <w:t>Какие</w:t>
      </w:r>
      <w:r>
        <w:rPr>
          <w:spacing w:val="-6"/>
          <w:sz w:val="24"/>
        </w:rPr>
        <w:t xml:space="preserve"> </w:t>
      </w:r>
      <w:r>
        <w:rPr>
          <w:sz w:val="24"/>
        </w:rPr>
        <w:t>масштабы</w:t>
      </w:r>
      <w:r>
        <w:rPr>
          <w:spacing w:val="-8"/>
          <w:sz w:val="24"/>
        </w:rPr>
        <w:t xml:space="preserve"> </w:t>
      </w:r>
      <w:r>
        <w:rPr>
          <w:sz w:val="24"/>
        </w:rPr>
        <w:t>предусмотрены</w:t>
      </w:r>
      <w:r>
        <w:rPr>
          <w:spacing w:val="-4"/>
          <w:sz w:val="24"/>
        </w:rPr>
        <w:t xml:space="preserve"> </w:t>
      </w:r>
      <w:r>
        <w:rPr>
          <w:sz w:val="24"/>
        </w:rPr>
        <w:t>стандартом?</w:t>
      </w:r>
      <w:r>
        <w:rPr>
          <w:spacing w:val="-10"/>
          <w:sz w:val="24"/>
        </w:rPr>
        <w:t xml:space="preserve"> </w:t>
      </w:r>
      <w:r>
        <w:rPr>
          <w:sz w:val="24"/>
        </w:rPr>
        <w:t>Приведите пример масштаба увеличения и масштаба уменьшения.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line="242" w:lineRule="auto"/>
        <w:ind w:right="712"/>
        <w:rPr>
          <w:sz w:val="24"/>
        </w:rPr>
      </w:pP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каких</w:t>
      </w:r>
      <w:r>
        <w:rPr>
          <w:spacing w:val="-6"/>
          <w:sz w:val="24"/>
        </w:rPr>
        <w:t xml:space="preserve"> </w:t>
      </w:r>
      <w:r>
        <w:rPr>
          <w:sz w:val="24"/>
        </w:rPr>
        <w:t>единицах</w:t>
      </w:r>
      <w:r>
        <w:rPr>
          <w:spacing w:val="-6"/>
          <w:sz w:val="24"/>
        </w:rPr>
        <w:t xml:space="preserve"> </w:t>
      </w:r>
      <w:r>
        <w:rPr>
          <w:sz w:val="24"/>
        </w:rPr>
        <w:t>выражают</w:t>
      </w:r>
      <w:r>
        <w:rPr>
          <w:spacing w:val="-1"/>
          <w:sz w:val="24"/>
        </w:rPr>
        <w:t xml:space="preserve"> </w:t>
      </w:r>
      <w:r>
        <w:rPr>
          <w:sz w:val="24"/>
        </w:rPr>
        <w:t>линейные</w:t>
      </w:r>
      <w:r>
        <w:rPr>
          <w:spacing w:val="-7"/>
          <w:sz w:val="24"/>
        </w:rPr>
        <w:t xml:space="preserve"> </w:t>
      </w:r>
      <w:r>
        <w:rPr>
          <w:sz w:val="24"/>
        </w:rPr>
        <w:t>размеры на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чертежах</w:t>
      </w:r>
      <w:r>
        <w:rPr>
          <w:spacing w:val="-6"/>
          <w:sz w:val="24"/>
        </w:rPr>
        <w:t xml:space="preserve"> </w:t>
      </w:r>
      <w:r>
        <w:rPr>
          <w:sz w:val="24"/>
        </w:rPr>
        <w:t>(если единица</w:t>
      </w:r>
      <w:r>
        <w:rPr>
          <w:spacing w:val="-7"/>
          <w:sz w:val="24"/>
        </w:rPr>
        <w:t xml:space="preserve"> </w:t>
      </w:r>
      <w:r>
        <w:rPr>
          <w:sz w:val="24"/>
        </w:rPr>
        <w:t>измерения</w:t>
      </w:r>
      <w:r>
        <w:rPr>
          <w:spacing w:val="-6"/>
          <w:sz w:val="24"/>
        </w:rPr>
        <w:t xml:space="preserve"> </w:t>
      </w:r>
      <w:r>
        <w:rPr>
          <w:sz w:val="24"/>
        </w:rPr>
        <w:t xml:space="preserve">не </w:t>
      </w:r>
      <w:r>
        <w:rPr>
          <w:spacing w:val="-2"/>
          <w:sz w:val="24"/>
        </w:rPr>
        <w:t>обозначена)?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line="242" w:lineRule="auto"/>
        <w:ind w:right="446"/>
        <w:rPr>
          <w:sz w:val="24"/>
        </w:rPr>
      </w:pPr>
      <w:r>
        <w:rPr>
          <w:sz w:val="24"/>
        </w:rPr>
        <w:t>Какое</w:t>
      </w:r>
      <w:r>
        <w:rPr>
          <w:spacing w:val="-4"/>
          <w:sz w:val="24"/>
        </w:rPr>
        <w:t xml:space="preserve"> </w:t>
      </w:r>
      <w:r>
        <w:rPr>
          <w:sz w:val="24"/>
        </w:rPr>
        <w:t>расстояние</w:t>
      </w:r>
      <w:r>
        <w:rPr>
          <w:spacing w:val="-4"/>
          <w:sz w:val="24"/>
        </w:rPr>
        <w:t xml:space="preserve"> </w:t>
      </w:r>
      <w:r>
        <w:rPr>
          <w:sz w:val="24"/>
        </w:rPr>
        <w:t>необходимо</w:t>
      </w:r>
      <w:r>
        <w:rPr>
          <w:spacing w:val="-3"/>
          <w:sz w:val="24"/>
        </w:rPr>
        <w:t xml:space="preserve"> </w:t>
      </w:r>
      <w:r>
        <w:rPr>
          <w:sz w:val="24"/>
        </w:rPr>
        <w:t>оставить</w:t>
      </w:r>
      <w:r>
        <w:rPr>
          <w:spacing w:val="-6"/>
          <w:sz w:val="24"/>
        </w:rPr>
        <w:t xml:space="preserve"> </w:t>
      </w:r>
      <w:r>
        <w:rPr>
          <w:sz w:val="24"/>
        </w:rPr>
        <w:t>между</w:t>
      </w:r>
      <w:r>
        <w:rPr>
          <w:spacing w:val="-8"/>
          <w:sz w:val="24"/>
        </w:rPr>
        <w:t xml:space="preserve"> </w:t>
      </w:r>
      <w:r>
        <w:rPr>
          <w:sz w:val="24"/>
        </w:rPr>
        <w:t>контуром</w:t>
      </w:r>
      <w:r>
        <w:rPr>
          <w:spacing w:val="-2"/>
          <w:sz w:val="24"/>
        </w:rPr>
        <w:t xml:space="preserve"> </w:t>
      </w:r>
      <w:r>
        <w:rPr>
          <w:sz w:val="24"/>
        </w:rPr>
        <w:t>изображения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размерной</w:t>
      </w:r>
      <w:r>
        <w:rPr>
          <w:spacing w:val="-2"/>
          <w:sz w:val="24"/>
        </w:rPr>
        <w:t xml:space="preserve"> </w:t>
      </w:r>
      <w:r>
        <w:rPr>
          <w:sz w:val="24"/>
        </w:rPr>
        <w:t>линией? Между двумя параллельными размерными линиями?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line="271" w:lineRule="exact"/>
        <w:rPr>
          <w:sz w:val="24"/>
        </w:rPr>
      </w:pPr>
      <w:r>
        <w:rPr>
          <w:sz w:val="24"/>
        </w:rPr>
        <w:t>Как</w:t>
      </w:r>
      <w:r>
        <w:rPr>
          <w:spacing w:val="-6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отношению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размерной</w:t>
      </w:r>
      <w:r>
        <w:rPr>
          <w:spacing w:val="-1"/>
          <w:sz w:val="24"/>
        </w:rPr>
        <w:t xml:space="preserve"> </w:t>
      </w:r>
      <w:r>
        <w:rPr>
          <w:sz w:val="24"/>
        </w:rPr>
        <w:t>линии</w:t>
      </w:r>
      <w:r>
        <w:rPr>
          <w:spacing w:val="-5"/>
          <w:sz w:val="24"/>
        </w:rPr>
        <w:t xml:space="preserve"> </w:t>
      </w:r>
      <w:r>
        <w:rPr>
          <w:sz w:val="24"/>
        </w:rPr>
        <w:t>располагается</w:t>
      </w:r>
      <w:r>
        <w:rPr>
          <w:spacing w:val="-3"/>
          <w:sz w:val="24"/>
        </w:rPr>
        <w:t xml:space="preserve"> </w:t>
      </w:r>
      <w:r>
        <w:rPr>
          <w:sz w:val="24"/>
        </w:rPr>
        <w:t>размерное</w:t>
      </w:r>
      <w:r>
        <w:rPr>
          <w:spacing w:val="-2"/>
          <w:sz w:val="24"/>
        </w:rPr>
        <w:t xml:space="preserve"> число?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line="275" w:lineRule="exact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помощи</w:t>
      </w:r>
      <w:r>
        <w:rPr>
          <w:spacing w:val="-4"/>
          <w:sz w:val="24"/>
        </w:rPr>
        <w:t xml:space="preserve"> </w:t>
      </w:r>
      <w:r>
        <w:rPr>
          <w:sz w:val="24"/>
        </w:rPr>
        <w:t>циркуля разделить</w:t>
      </w:r>
      <w:r>
        <w:rPr>
          <w:spacing w:val="1"/>
          <w:sz w:val="24"/>
        </w:rPr>
        <w:t xml:space="preserve"> </w:t>
      </w:r>
      <w:r>
        <w:rPr>
          <w:sz w:val="24"/>
        </w:rPr>
        <w:t>отрезок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2(4)</w:t>
      </w:r>
      <w:r>
        <w:rPr>
          <w:spacing w:val="1"/>
          <w:sz w:val="24"/>
        </w:rPr>
        <w:t xml:space="preserve"> </w:t>
      </w:r>
      <w:r>
        <w:rPr>
          <w:sz w:val="24"/>
        </w:rPr>
        <w:t>равные</w:t>
      </w:r>
      <w:r>
        <w:rPr>
          <w:spacing w:val="-1"/>
          <w:sz w:val="24"/>
        </w:rPr>
        <w:t xml:space="preserve"> </w:t>
      </w:r>
      <w:r>
        <w:rPr>
          <w:sz w:val="24"/>
        </w:rPr>
        <w:t>части?</w:t>
      </w:r>
      <w:r>
        <w:rPr>
          <w:spacing w:val="-6"/>
          <w:sz w:val="24"/>
        </w:rPr>
        <w:t xml:space="preserve"> </w:t>
      </w:r>
      <w:r>
        <w:rPr>
          <w:sz w:val="24"/>
        </w:rPr>
        <w:t>При</w:t>
      </w:r>
      <w:r>
        <w:rPr>
          <w:sz w:val="24"/>
        </w:rPr>
        <w:t>ведите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пример.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line="275" w:lineRule="exact"/>
        <w:rPr>
          <w:sz w:val="24"/>
        </w:rPr>
      </w:pPr>
      <w:r>
        <w:rPr>
          <w:sz w:val="24"/>
        </w:rPr>
        <w:t>Разделите</w:t>
      </w:r>
      <w:r>
        <w:rPr>
          <w:spacing w:val="-3"/>
          <w:sz w:val="24"/>
        </w:rPr>
        <w:t xml:space="preserve"> </w:t>
      </w:r>
      <w:r>
        <w:rPr>
          <w:sz w:val="24"/>
        </w:rPr>
        <w:t>отрезок</w:t>
      </w:r>
      <w:r>
        <w:rPr>
          <w:spacing w:val="-2"/>
          <w:sz w:val="24"/>
        </w:rPr>
        <w:t xml:space="preserve"> </w:t>
      </w:r>
      <w:r>
        <w:rPr>
          <w:sz w:val="24"/>
        </w:rPr>
        <w:t>37мм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8"/>
          <w:sz w:val="24"/>
        </w:rPr>
        <w:t xml:space="preserve"> </w:t>
      </w:r>
      <w:r>
        <w:rPr>
          <w:sz w:val="24"/>
        </w:rPr>
        <w:t>отношении</w:t>
      </w:r>
      <w:r>
        <w:rPr>
          <w:spacing w:val="-4"/>
          <w:sz w:val="24"/>
        </w:rPr>
        <w:t xml:space="preserve"> </w:t>
      </w:r>
      <w:r>
        <w:rPr>
          <w:sz w:val="24"/>
        </w:rPr>
        <w:t>2:3</w:t>
      </w:r>
      <w:r>
        <w:rPr>
          <w:spacing w:val="-4"/>
          <w:sz w:val="24"/>
        </w:rPr>
        <w:t xml:space="preserve"> </w:t>
      </w:r>
      <w:r>
        <w:rPr>
          <w:sz w:val="24"/>
        </w:rPr>
        <w:t>(при</w:t>
      </w:r>
      <w:r>
        <w:rPr>
          <w:spacing w:val="-9"/>
          <w:sz w:val="24"/>
        </w:rPr>
        <w:t xml:space="preserve"> </w:t>
      </w:r>
      <w:r>
        <w:rPr>
          <w:sz w:val="24"/>
        </w:rPr>
        <w:t>помощи</w:t>
      </w:r>
      <w:r>
        <w:rPr>
          <w:spacing w:val="-4"/>
          <w:sz w:val="24"/>
        </w:rPr>
        <w:t xml:space="preserve"> </w:t>
      </w:r>
      <w:r>
        <w:rPr>
          <w:sz w:val="24"/>
        </w:rPr>
        <w:t>геометрических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построений).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line="275" w:lineRule="exact"/>
        <w:rPr>
          <w:sz w:val="24"/>
        </w:rPr>
      </w:pPr>
      <w:r>
        <w:rPr>
          <w:sz w:val="24"/>
        </w:rPr>
        <w:t>Используя</w:t>
      </w:r>
      <w:r>
        <w:rPr>
          <w:spacing w:val="-2"/>
          <w:sz w:val="24"/>
        </w:rPr>
        <w:t xml:space="preserve"> </w:t>
      </w:r>
      <w:r>
        <w:rPr>
          <w:sz w:val="24"/>
        </w:rPr>
        <w:t>циркуль, выполните</w:t>
      </w:r>
      <w:r>
        <w:rPr>
          <w:spacing w:val="-6"/>
          <w:sz w:val="24"/>
        </w:rPr>
        <w:t xml:space="preserve"> </w:t>
      </w:r>
      <w:r>
        <w:rPr>
          <w:sz w:val="24"/>
        </w:rPr>
        <w:t>деление</w:t>
      </w:r>
      <w:r>
        <w:rPr>
          <w:spacing w:val="-7"/>
          <w:sz w:val="24"/>
        </w:rPr>
        <w:t xml:space="preserve"> </w:t>
      </w:r>
      <w:r>
        <w:rPr>
          <w:sz w:val="24"/>
        </w:rPr>
        <w:t>окружности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R</w:t>
      </w:r>
      <w:r>
        <w:rPr>
          <w:spacing w:val="-3"/>
          <w:sz w:val="24"/>
        </w:rPr>
        <w:t xml:space="preserve"> </w:t>
      </w:r>
      <w:r>
        <w:rPr>
          <w:sz w:val="24"/>
        </w:rPr>
        <w:t>30мм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3и6</w:t>
      </w:r>
      <w:r>
        <w:rPr>
          <w:spacing w:val="-6"/>
          <w:sz w:val="24"/>
        </w:rPr>
        <w:t xml:space="preserve"> </w:t>
      </w:r>
      <w:r>
        <w:rPr>
          <w:sz w:val="24"/>
        </w:rPr>
        <w:t>равных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частей.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line="275" w:lineRule="exact"/>
        <w:rPr>
          <w:sz w:val="24"/>
        </w:rPr>
      </w:pPr>
      <w:r>
        <w:rPr>
          <w:sz w:val="24"/>
        </w:rPr>
        <w:t>При</w:t>
      </w:r>
      <w:r>
        <w:rPr>
          <w:spacing w:val="-1"/>
          <w:sz w:val="24"/>
        </w:rPr>
        <w:t xml:space="preserve"> </w:t>
      </w:r>
      <w:r>
        <w:rPr>
          <w:sz w:val="24"/>
        </w:rPr>
        <w:t>помощи</w:t>
      </w:r>
      <w:r>
        <w:rPr>
          <w:spacing w:val="-3"/>
          <w:sz w:val="24"/>
        </w:rPr>
        <w:t xml:space="preserve"> </w:t>
      </w:r>
      <w:r>
        <w:rPr>
          <w:sz w:val="24"/>
        </w:rPr>
        <w:t>циркуля,</w:t>
      </w:r>
      <w:r>
        <w:rPr>
          <w:spacing w:val="1"/>
          <w:sz w:val="24"/>
        </w:rPr>
        <w:t xml:space="preserve"> </w:t>
      </w:r>
      <w:r>
        <w:rPr>
          <w:sz w:val="24"/>
        </w:rPr>
        <w:t>разделите</w:t>
      </w:r>
      <w:r>
        <w:rPr>
          <w:spacing w:val="-1"/>
          <w:sz w:val="24"/>
        </w:rPr>
        <w:t xml:space="preserve"> </w:t>
      </w:r>
      <w:r>
        <w:rPr>
          <w:sz w:val="24"/>
        </w:rPr>
        <w:t>окружность</w:t>
      </w:r>
      <w:r>
        <w:rPr>
          <w:spacing w:val="1"/>
          <w:sz w:val="24"/>
        </w:rPr>
        <w:t xml:space="preserve"> </w:t>
      </w:r>
      <w:r>
        <w:rPr>
          <w:sz w:val="24"/>
        </w:rPr>
        <w:t>R</w:t>
      </w:r>
      <w:r>
        <w:rPr>
          <w:spacing w:val="-6"/>
          <w:sz w:val="24"/>
        </w:rPr>
        <w:t xml:space="preserve"> </w:t>
      </w:r>
      <w:r>
        <w:rPr>
          <w:sz w:val="24"/>
        </w:rPr>
        <w:t>20мм на</w:t>
      </w:r>
      <w:r>
        <w:rPr>
          <w:spacing w:val="-5"/>
          <w:sz w:val="24"/>
        </w:rPr>
        <w:t xml:space="preserve"> </w:t>
      </w:r>
      <w:r>
        <w:rPr>
          <w:sz w:val="24"/>
        </w:rPr>
        <w:t>5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7</w:t>
      </w:r>
      <w:r>
        <w:rPr>
          <w:spacing w:val="-5"/>
          <w:sz w:val="24"/>
        </w:rPr>
        <w:t xml:space="preserve"> </w:t>
      </w:r>
      <w:r>
        <w:rPr>
          <w:sz w:val="24"/>
        </w:rPr>
        <w:t>равных</w:t>
      </w:r>
      <w:r>
        <w:rPr>
          <w:spacing w:val="5"/>
          <w:sz w:val="24"/>
        </w:rPr>
        <w:t xml:space="preserve"> </w:t>
      </w:r>
      <w:r>
        <w:rPr>
          <w:spacing w:val="-2"/>
          <w:sz w:val="24"/>
        </w:rPr>
        <w:t>частей.</w:t>
      </w:r>
    </w:p>
    <w:p w:rsidR="008011F2" w:rsidRDefault="008011F2">
      <w:pPr>
        <w:pStyle w:val="a4"/>
        <w:spacing w:line="275" w:lineRule="exact"/>
        <w:rPr>
          <w:sz w:val="24"/>
        </w:rPr>
        <w:sectPr w:rsidR="008011F2">
          <w:pgSz w:w="11910" w:h="16840"/>
          <w:pgMar w:top="620" w:right="566" w:bottom="940" w:left="708" w:header="0" w:footer="749" w:gutter="0"/>
          <w:cols w:space="720"/>
        </w:sectPr>
      </w:pP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before="74" w:line="275" w:lineRule="exact"/>
        <w:rPr>
          <w:sz w:val="24"/>
        </w:rPr>
      </w:pPr>
      <w:r>
        <w:rPr>
          <w:sz w:val="24"/>
        </w:rPr>
        <w:lastRenderedPageBreak/>
        <w:t>Что</w:t>
      </w:r>
      <w:r>
        <w:rPr>
          <w:spacing w:val="-2"/>
          <w:sz w:val="24"/>
        </w:rPr>
        <w:t xml:space="preserve"> </w:t>
      </w:r>
      <w:r>
        <w:rPr>
          <w:sz w:val="24"/>
        </w:rPr>
        <w:t>называется</w:t>
      </w:r>
      <w:r>
        <w:rPr>
          <w:spacing w:val="-3"/>
          <w:sz w:val="24"/>
        </w:rPr>
        <w:t xml:space="preserve"> </w:t>
      </w:r>
      <w:r>
        <w:rPr>
          <w:sz w:val="24"/>
        </w:rPr>
        <w:t>сопряжением?</w:t>
      </w:r>
      <w:r>
        <w:rPr>
          <w:spacing w:val="-9"/>
          <w:sz w:val="24"/>
        </w:rPr>
        <w:t xml:space="preserve"> </w:t>
      </w:r>
      <w:r>
        <w:rPr>
          <w:sz w:val="24"/>
        </w:rPr>
        <w:t>Постройте</w:t>
      </w:r>
      <w:r>
        <w:rPr>
          <w:spacing w:val="-3"/>
          <w:sz w:val="24"/>
        </w:rPr>
        <w:t xml:space="preserve"> </w:t>
      </w:r>
      <w:r>
        <w:rPr>
          <w:sz w:val="24"/>
        </w:rPr>
        <w:t>сопряжение</w:t>
      </w:r>
      <w:r>
        <w:rPr>
          <w:spacing w:val="-4"/>
          <w:sz w:val="24"/>
        </w:rPr>
        <w:t xml:space="preserve"> </w:t>
      </w:r>
      <w:r>
        <w:rPr>
          <w:sz w:val="24"/>
        </w:rPr>
        <w:t>дуги</w:t>
      </w:r>
      <w:r>
        <w:rPr>
          <w:spacing w:val="-2"/>
          <w:sz w:val="24"/>
        </w:rPr>
        <w:t xml:space="preserve"> </w:t>
      </w:r>
      <w:r>
        <w:rPr>
          <w:sz w:val="24"/>
        </w:rPr>
        <w:t>окружности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8"/>
          <w:sz w:val="24"/>
        </w:rPr>
        <w:t xml:space="preserve"> </w:t>
      </w:r>
      <w:r>
        <w:rPr>
          <w:sz w:val="24"/>
        </w:rPr>
        <w:t>прямой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линией.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line="275" w:lineRule="exact"/>
        <w:rPr>
          <w:sz w:val="24"/>
        </w:rPr>
      </w:pPr>
      <w:r>
        <w:rPr>
          <w:sz w:val="24"/>
        </w:rPr>
        <w:t>Выполните</w:t>
      </w:r>
      <w:r>
        <w:rPr>
          <w:spacing w:val="-8"/>
          <w:sz w:val="24"/>
        </w:rPr>
        <w:t xml:space="preserve"> </w:t>
      </w:r>
      <w:r>
        <w:rPr>
          <w:sz w:val="24"/>
        </w:rPr>
        <w:t>сопряжение</w:t>
      </w:r>
      <w:r>
        <w:rPr>
          <w:spacing w:val="-5"/>
          <w:sz w:val="24"/>
        </w:rPr>
        <w:t xml:space="preserve"> </w:t>
      </w:r>
      <w:r>
        <w:rPr>
          <w:sz w:val="24"/>
        </w:rPr>
        <w:t>двух</w:t>
      </w:r>
      <w:r>
        <w:rPr>
          <w:spacing w:val="-8"/>
          <w:sz w:val="24"/>
        </w:rPr>
        <w:t xml:space="preserve"> </w:t>
      </w:r>
      <w:r>
        <w:rPr>
          <w:sz w:val="24"/>
        </w:rPr>
        <w:t>окружностей.</w:t>
      </w:r>
      <w:r>
        <w:rPr>
          <w:spacing w:val="-3"/>
          <w:sz w:val="24"/>
        </w:rPr>
        <w:t xml:space="preserve"> </w:t>
      </w:r>
      <w:r>
        <w:rPr>
          <w:sz w:val="24"/>
        </w:rPr>
        <w:t>Определите</w:t>
      </w:r>
      <w:r>
        <w:rPr>
          <w:spacing w:val="-5"/>
          <w:sz w:val="24"/>
        </w:rPr>
        <w:t xml:space="preserve"> </w:t>
      </w:r>
      <w:r>
        <w:rPr>
          <w:sz w:val="24"/>
        </w:rPr>
        <w:t>точки</w:t>
      </w:r>
      <w:r>
        <w:rPr>
          <w:spacing w:val="-7"/>
          <w:sz w:val="24"/>
        </w:rPr>
        <w:t xml:space="preserve"> </w:t>
      </w:r>
      <w:r>
        <w:rPr>
          <w:sz w:val="24"/>
        </w:rPr>
        <w:t>перехода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(сопряжения).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before="2" w:line="275" w:lineRule="exact"/>
        <w:rPr>
          <w:sz w:val="24"/>
        </w:rPr>
      </w:pPr>
      <w:r>
        <w:rPr>
          <w:sz w:val="24"/>
        </w:rPr>
        <w:t>Назовите</w:t>
      </w:r>
      <w:r>
        <w:rPr>
          <w:spacing w:val="-3"/>
          <w:sz w:val="24"/>
        </w:rPr>
        <w:t xml:space="preserve"> </w:t>
      </w:r>
      <w:r>
        <w:rPr>
          <w:sz w:val="24"/>
        </w:rPr>
        <w:t>известные</w:t>
      </w:r>
      <w:r>
        <w:rPr>
          <w:spacing w:val="-7"/>
          <w:sz w:val="24"/>
        </w:rPr>
        <w:t xml:space="preserve"> </w:t>
      </w:r>
      <w:r>
        <w:rPr>
          <w:sz w:val="24"/>
        </w:rPr>
        <w:t>вам</w:t>
      </w:r>
      <w:r>
        <w:rPr>
          <w:spacing w:val="-4"/>
          <w:sz w:val="24"/>
        </w:rPr>
        <w:t xml:space="preserve"> </w:t>
      </w:r>
      <w:r>
        <w:rPr>
          <w:sz w:val="24"/>
        </w:rPr>
        <w:t>лекальные</w:t>
      </w:r>
      <w:r>
        <w:rPr>
          <w:spacing w:val="-2"/>
          <w:sz w:val="24"/>
        </w:rPr>
        <w:t xml:space="preserve"> </w:t>
      </w:r>
      <w:r>
        <w:rPr>
          <w:sz w:val="24"/>
        </w:rPr>
        <w:t>кривые.</w:t>
      </w:r>
      <w:r>
        <w:rPr>
          <w:spacing w:val="-4"/>
          <w:sz w:val="24"/>
        </w:rPr>
        <w:t xml:space="preserve"> </w:t>
      </w:r>
      <w:r>
        <w:rPr>
          <w:sz w:val="24"/>
        </w:rPr>
        <w:t>Приведите</w:t>
      </w:r>
      <w:r>
        <w:rPr>
          <w:spacing w:val="-2"/>
          <w:sz w:val="24"/>
        </w:rPr>
        <w:t xml:space="preserve"> </w:t>
      </w:r>
      <w:r>
        <w:rPr>
          <w:sz w:val="24"/>
        </w:rPr>
        <w:t>пример</w:t>
      </w:r>
      <w:r>
        <w:rPr>
          <w:spacing w:val="-2"/>
          <w:sz w:val="24"/>
        </w:rPr>
        <w:t xml:space="preserve"> </w:t>
      </w:r>
      <w:r>
        <w:rPr>
          <w:sz w:val="24"/>
        </w:rPr>
        <w:t>построения</w:t>
      </w:r>
      <w:r>
        <w:rPr>
          <w:spacing w:val="-10"/>
          <w:sz w:val="24"/>
        </w:rPr>
        <w:t xml:space="preserve"> </w:t>
      </w:r>
      <w:r>
        <w:rPr>
          <w:sz w:val="24"/>
        </w:rPr>
        <w:t>одной</w:t>
      </w:r>
      <w:r>
        <w:rPr>
          <w:spacing w:val="-5"/>
          <w:sz w:val="24"/>
        </w:rPr>
        <w:t xml:space="preserve"> </w:t>
      </w:r>
      <w:r>
        <w:rPr>
          <w:sz w:val="24"/>
        </w:rPr>
        <w:t>из</w:t>
      </w:r>
      <w:r>
        <w:rPr>
          <w:spacing w:val="-5"/>
          <w:sz w:val="24"/>
        </w:rPr>
        <w:t xml:space="preserve"> </w:t>
      </w:r>
      <w:r>
        <w:rPr>
          <w:spacing w:val="-4"/>
          <w:sz w:val="24"/>
        </w:rPr>
        <w:t>них.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line="242" w:lineRule="auto"/>
        <w:ind w:right="229"/>
        <w:rPr>
          <w:sz w:val="24"/>
        </w:rPr>
      </w:pPr>
      <w:r>
        <w:rPr>
          <w:sz w:val="24"/>
        </w:rPr>
        <w:t>Какие</w:t>
      </w:r>
      <w:r>
        <w:rPr>
          <w:spacing w:val="-3"/>
          <w:sz w:val="24"/>
        </w:rPr>
        <w:t xml:space="preserve"> </w:t>
      </w:r>
      <w:r>
        <w:rPr>
          <w:sz w:val="24"/>
        </w:rPr>
        <w:t>кривые</w:t>
      </w:r>
      <w:r>
        <w:rPr>
          <w:spacing w:val="-3"/>
          <w:sz w:val="24"/>
        </w:rPr>
        <w:t xml:space="preserve"> </w:t>
      </w:r>
      <w:r>
        <w:rPr>
          <w:sz w:val="24"/>
        </w:rPr>
        <w:t>носят</w:t>
      </w:r>
      <w:r>
        <w:rPr>
          <w:spacing w:val="-5"/>
          <w:sz w:val="24"/>
        </w:rPr>
        <w:t xml:space="preserve"> </w:t>
      </w:r>
      <w:r>
        <w:rPr>
          <w:sz w:val="24"/>
        </w:rPr>
        <w:t>название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«</w:t>
      </w:r>
      <w:r>
        <w:rPr>
          <w:spacing w:val="-6"/>
          <w:sz w:val="24"/>
        </w:rPr>
        <w:t xml:space="preserve"> </w:t>
      </w:r>
      <w:r>
        <w:rPr>
          <w:sz w:val="24"/>
        </w:rPr>
        <w:t>коробовые»?</w:t>
      </w:r>
      <w:r>
        <w:rPr>
          <w:spacing w:val="-7"/>
          <w:sz w:val="24"/>
        </w:rPr>
        <w:t xml:space="preserve"> </w:t>
      </w:r>
      <w:r>
        <w:rPr>
          <w:sz w:val="24"/>
        </w:rPr>
        <w:t>Перечислите</w:t>
      </w:r>
      <w:r>
        <w:rPr>
          <w:spacing w:val="-3"/>
          <w:sz w:val="24"/>
        </w:rPr>
        <w:t xml:space="preserve"> </w:t>
      </w:r>
      <w:r>
        <w:rPr>
          <w:sz w:val="24"/>
        </w:rPr>
        <w:t>известные</w:t>
      </w:r>
      <w:r>
        <w:rPr>
          <w:spacing w:val="-3"/>
          <w:sz w:val="24"/>
        </w:rPr>
        <w:t xml:space="preserve"> </w:t>
      </w:r>
      <w:r>
        <w:rPr>
          <w:sz w:val="24"/>
        </w:rPr>
        <w:t>вам</w:t>
      </w:r>
      <w:r>
        <w:rPr>
          <w:spacing w:val="-1"/>
          <w:sz w:val="24"/>
        </w:rPr>
        <w:t xml:space="preserve"> </w:t>
      </w:r>
      <w:r>
        <w:rPr>
          <w:sz w:val="24"/>
        </w:rPr>
        <w:t>коробовые</w:t>
      </w:r>
      <w:r>
        <w:rPr>
          <w:spacing w:val="-3"/>
          <w:sz w:val="24"/>
        </w:rPr>
        <w:t xml:space="preserve"> </w:t>
      </w:r>
      <w:r>
        <w:rPr>
          <w:sz w:val="24"/>
        </w:rPr>
        <w:t>кривые</w:t>
      </w:r>
      <w:r>
        <w:rPr>
          <w:spacing w:val="-7"/>
          <w:sz w:val="24"/>
        </w:rPr>
        <w:t xml:space="preserve"> </w:t>
      </w:r>
      <w:r>
        <w:rPr>
          <w:sz w:val="24"/>
        </w:rPr>
        <w:t>и постройте одну из них.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line="270" w:lineRule="exact"/>
        <w:rPr>
          <w:sz w:val="24"/>
        </w:rPr>
      </w:pPr>
      <w:r>
        <w:rPr>
          <w:sz w:val="24"/>
        </w:rPr>
        <w:t>Что</w:t>
      </w:r>
      <w:r>
        <w:rPr>
          <w:spacing w:val="-1"/>
          <w:sz w:val="24"/>
        </w:rPr>
        <w:t xml:space="preserve"> </w:t>
      </w:r>
      <w:r>
        <w:rPr>
          <w:sz w:val="24"/>
        </w:rPr>
        <w:t>называется</w:t>
      </w:r>
      <w:r>
        <w:rPr>
          <w:spacing w:val="-6"/>
          <w:sz w:val="24"/>
        </w:rPr>
        <w:t xml:space="preserve"> </w:t>
      </w:r>
      <w:r>
        <w:rPr>
          <w:sz w:val="24"/>
        </w:rPr>
        <w:t>проекцией?</w:t>
      </w:r>
      <w:r>
        <w:rPr>
          <w:spacing w:val="-8"/>
          <w:sz w:val="24"/>
        </w:rPr>
        <w:t xml:space="preserve"> </w:t>
      </w:r>
      <w:r>
        <w:rPr>
          <w:sz w:val="24"/>
        </w:rPr>
        <w:t>Постройте</w:t>
      </w:r>
      <w:r>
        <w:rPr>
          <w:spacing w:val="-11"/>
          <w:sz w:val="24"/>
        </w:rPr>
        <w:t xml:space="preserve"> </w:t>
      </w:r>
      <w:r>
        <w:rPr>
          <w:sz w:val="24"/>
        </w:rPr>
        <w:t>ортогональные</w:t>
      </w:r>
      <w:r>
        <w:rPr>
          <w:spacing w:val="-3"/>
          <w:sz w:val="24"/>
        </w:rPr>
        <w:t xml:space="preserve"> </w:t>
      </w:r>
      <w:r>
        <w:rPr>
          <w:sz w:val="24"/>
        </w:rPr>
        <w:t>проекции точки</w:t>
      </w:r>
      <w:r>
        <w:rPr>
          <w:spacing w:val="-6"/>
          <w:sz w:val="24"/>
        </w:rPr>
        <w:t xml:space="preserve"> </w:t>
      </w:r>
      <w:r>
        <w:rPr>
          <w:sz w:val="24"/>
        </w:rPr>
        <w:t>А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(15;30;50).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before="4" w:line="237" w:lineRule="auto"/>
        <w:ind w:right="311"/>
        <w:rPr>
          <w:sz w:val="24"/>
        </w:rPr>
      </w:pPr>
      <w:r>
        <w:rPr>
          <w:sz w:val="24"/>
        </w:rPr>
        <w:t>Каково взаимное</w:t>
      </w:r>
      <w:r>
        <w:rPr>
          <w:spacing w:val="-8"/>
          <w:sz w:val="24"/>
        </w:rPr>
        <w:t xml:space="preserve"> </w:t>
      </w:r>
      <w:r>
        <w:rPr>
          <w:sz w:val="24"/>
        </w:rPr>
        <w:t>расположение</w:t>
      </w:r>
      <w:r>
        <w:rPr>
          <w:spacing w:val="-8"/>
          <w:sz w:val="24"/>
        </w:rPr>
        <w:t xml:space="preserve"> </w:t>
      </w:r>
      <w:r>
        <w:rPr>
          <w:sz w:val="24"/>
        </w:rPr>
        <w:t>плоскостей</w:t>
      </w:r>
      <w:r>
        <w:rPr>
          <w:spacing w:val="-3"/>
          <w:sz w:val="24"/>
        </w:rPr>
        <w:t xml:space="preserve"> </w:t>
      </w:r>
      <w:r>
        <w:rPr>
          <w:sz w:val="24"/>
        </w:rPr>
        <w:t>проекций?</w:t>
      </w:r>
      <w:r>
        <w:rPr>
          <w:spacing w:val="-8"/>
          <w:sz w:val="24"/>
        </w:rPr>
        <w:t xml:space="preserve"> </w:t>
      </w:r>
      <w:r>
        <w:rPr>
          <w:sz w:val="24"/>
        </w:rPr>
        <w:t>Как</w:t>
      </w:r>
      <w:r>
        <w:rPr>
          <w:spacing w:val="-5"/>
          <w:sz w:val="24"/>
        </w:rPr>
        <w:t xml:space="preserve"> </w:t>
      </w:r>
      <w:r>
        <w:rPr>
          <w:sz w:val="24"/>
        </w:rPr>
        <w:t>направлены</w:t>
      </w:r>
      <w:r>
        <w:rPr>
          <w:spacing w:val="-2"/>
          <w:sz w:val="24"/>
        </w:rPr>
        <w:t xml:space="preserve"> </w:t>
      </w:r>
      <w:r>
        <w:rPr>
          <w:sz w:val="24"/>
        </w:rPr>
        <w:t>проецирующие</w:t>
      </w:r>
      <w:r>
        <w:rPr>
          <w:spacing w:val="-4"/>
          <w:sz w:val="24"/>
        </w:rPr>
        <w:t xml:space="preserve"> </w:t>
      </w:r>
      <w:r>
        <w:rPr>
          <w:sz w:val="24"/>
        </w:rPr>
        <w:t>лучи, по отношению к плоскостям проекций?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before="6" w:line="237" w:lineRule="auto"/>
        <w:ind w:right="981"/>
        <w:rPr>
          <w:sz w:val="24"/>
        </w:rPr>
      </w:pPr>
      <w:r>
        <w:rPr>
          <w:sz w:val="24"/>
        </w:rPr>
        <w:t>Выполните</w:t>
      </w:r>
      <w:r>
        <w:rPr>
          <w:spacing w:val="-4"/>
          <w:sz w:val="24"/>
        </w:rPr>
        <w:t xml:space="preserve"> </w:t>
      </w:r>
      <w:r>
        <w:rPr>
          <w:sz w:val="24"/>
        </w:rPr>
        <w:t>схемы</w:t>
      </w:r>
      <w:r>
        <w:rPr>
          <w:spacing w:val="-2"/>
          <w:sz w:val="24"/>
        </w:rPr>
        <w:t xml:space="preserve"> </w:t>
      </w:r>
      <w:r>
        <w:rPr>
          <w:sz w:val="24"/>
        </w:rPr>
        <w:t>расположения</w:t>
      </w:r>
      <w:r>
        <w:rPr>
          <w:spacing w:val="-7"/>
          <w:sz w:val="24"/>
        </w:rPr>
        <w:t xml:space="preserve"> </w:t>
      </w:r>
      <w:r>
        <w:rPr>
          <w:sz w:val="24"/>
        </w:rPr>
        <w:t>осей</w:t>
      </w:r>
      <w:r>
        <w:rPr>
          <w:spacing w:val="-7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прямоугольной</w:t>
      </w:r>
      <w:r>
        <w:rPr>
          <w:spacing w:val="-7"/>
          <w:sz w:val="24"/>
        </w:rPr>
        <w:t xml:space="preserve"> </w:t>
      </w:r>
      <w:r>
        <w:rPr>
          <w:sz w:val="24"/>
        </w:rPr>
        <w:t>изометрии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прямоугольной диметрии. Укажите величину углов и коэффициенты искажения по осям.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before="5" w:line="237" w:lineRule="auto"/>
        <w:ind w:right="485"/>
        <w:rPr>
          <w:sz w:val="24"/>
        </w:rPr>
      </w:pPr>
      <w:r>
        <w:rPr>
          <w:sz w:val="24"/>
        </w:rPr>
        <w:t>Постройте</w:t>
      </w:r>
      <w:r>
        <w:rPr>
          <w:spacing w:val="-7"/>
          <w:sz w:val="24"/>
        </w:rPr>
        <w:t xml:space="preserve"> </w:t>
      </w:r>
      <w:r>
        <w:rPr>
          <w:sz w:val="24"/>
        </w:rPr>
        <w:t>правильный</w:t>
      </w:r>
      <w:r>
        <w:rPr>
          <w:spacing w:val="-6"/>
          <w:sz w:val="24"/>
        </w:rPr>
        <w:t xml:space="preserve"> </w:t>
      </w:r>
      <w:r>
        <w:rPr>
          <w:sz w:val="24"/>
        </w:rPr>
        <w:t>треугольник</w:t>
      </w:r>
      <w:r>
        <w:rPr>
          <w:spacing w:val="-5"/>
          <w:sz w:val="24"/>
        </w:rPr>
        <w:t xml:space="preserve"> </w:t>
      </w:r>
      <w:r>
        <w:rPr>
          <w:sz w:val="24"/>
        </w:rPr>
        <w:t>со</w:t>
      </w:r>
      <w:r>
        <w:rPr>
          <w:spacing w:val="-3"/>
          <w:sz w:val="24"/>
        </w:rPr>
        <w:t xml:space="preserve"> </w:t>
      </w:r>
      <w:r>
        <w:rPr>
          <w:sz w:val="24"/>
        </w:rPr>
        <w:t>стороной</w:t>
      </w:r>
      <w:r>
        <w:rPr>
          <w:spacing w:val="-2"/>
          <w:sz w:val="24"/>
        </w:rPr>
        <w:t xml:space="preserve"> </w:t>
      </w:r>
      <w:r>
        <w:rPr>
          <w:sz w:val="24"/>
        </w:rPr>
        <w:t>равной</w:t>
      </w:r>
      <w:r>
        <w:rPr>
          <w:spacing w:val="-6"/>
          <w:sz w:val="24"/>
        </w:rPr>
        <w:t xml:space="preserve"> </w:t>
      </w:r>
      <w:r>
        <w:rPr>
          <w:sz w:val="24"/>
        </w:rPr>
        <w:t>35мм</w:t>
      </w:r>
      <w:r>
        <w:rPr>
          <w:spacing w:val="-5"/>
          <w:sz w:val="24"/>
        </w:rPr>
        <w:t xml:space="preserve"> </w:t>
      </w:r>
      <w:r>
        <w:rPr>
          <w:sz w:val="24"/>
        </w:rPr>
        <w:t>в прямоугольной</w:t>
      </w:r>
      <w:r>
        <w:rPr>
          <w:spacing w:val="-6"/>
          <w:sz w:val="24"/>
        </w:rPr>
        <w:t xml:space="preserve"> </w:t>
      </w:r>
      <w:r>
        <w:rPr>
          <w:sz w:val="24"/>
        </w:rPr>
        <w:t>изометрии, расположив его на плоскостях проекций.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before="6" w:line="237" w:lineRule="auto"/>
        <w:ind w:right="989"/>
        <w:rPr>
          <w:sz w:val="24"/>
        </w:rPr>
      </w:pPr>
      <w:r>
        <w:rPr>
          <w:sz w:val="24"/>
        </w:rPr>
        <w:t>Постройте</w:t>
      </w:r>
      <w:r>
        <w:rPr>
          <w:spacing w:val="-7"/>
          <w:sz w:val="24"/>
        </w:rPr>
        <w:t xml:space="preserve"> </w:t>
      </w:r>
      <w:r>
        <w:rPr>
          <w:sz w:val="24"/>
        </w:rPr>
        <w:t>правильный</w:t>
      </w:r>
      <w:r>
        <w:rPr>
          <w:spacing w:val="-6"/>
          <w:sz w:val="24"/>
        </w:rPr>
        <w:t xml:space="preserve"> </w:t>
      </w:r>
      <w:r>
        <w:rPr>
          <w:sz w:val="24"/>
        </w:rPr>
        <w:t>шестиугольник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прямоугольной</w:t>
      </w:r>
      <w:r>
        <w:rPr>
          <w:spacing w:val="-6"/>
          <w:sz w:val="24"/>
        </w:rPr>
        <w:t xml:space="preserve"> </w:t>
      </w:r>
      <w:r>
        <w:rPr>
          <w:sz w:val="24"/>
        </w:rPr>
        <w:t>диметрии,</w:t>
      </w:r>
      <w:r>
        <w:rPr>
          <w:spacing w:val="-1"/>
          <w:sz w:val="24"/>
        </w:rPr>
        <w:t xml:space="preserve"> </w:t>
      </w:r>
      <w:r>
        <w:rPr>
          <w:sz w:val="24"/>
        </w:rPr>
        <w:t>расположив</w:t>
      </w:r>
      <w:r>
        <w:rPr>
          <w:spacing w:val="-5"/>
          <w:sz w:val="24"/>
        </w:rPr>
        <w:t xml:space="preserve"> </w:t>
      </w:r>
      <w:r>
        <w:rPr>
          <w:sz w:val="24"/>
        </w:rPr>
        <w:t>его</w:t>
      </w:r>
      <w:r>
        <w:rPr>
          <w:spacing w:val="-3"/>
          <w:sz w:val="24"/>
        </w:rPr>
        <w:t xml:space="preserve"> </w:t>
      </w:r>
      <w:r>
        <w:rPr>
          <w:sz w:val="24"/>
        </w:rPr>
        <w:t>на плоскостях проекций.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before="4" w:line="275" w:lineRule="exact"/>
        <w:rPr>
          <w:sz w:val="24"/>
        </w:rPr>
      </w:pPr>
      <w:r>
        <w:rPr>
          <w:sz w:val="24"/>
        </w:rPr>
        <w:t>Приведите</w:t>
      </w:r>
      <w:r>
        <w:rPr>
          <w:spacing w:val="-5"/>
          <w:sz w:val="24"/>
        </w:rPr>
        <w:t xml:space="preserve"> </w:t>
      </w:r>
      <w:r>
        <w:rPr>
          <w:sz w:val="24"/>
        </w:rPr>
        <w:t>пример</w:t>
      </w:r>
      <w:r>
        <w:rPr>
          <w:spacing w:val="-7"/>
          <w:sz w:val="24"/>
        </w:rPr>
        <w:t xml:space="preserve"> </w:t>
      </w:r>
      <w:r>
        <w:rPr>
          <w:sz w:val="24"/>
        </w:rPr>
        <w:t>построения</w:t>
      </w:r>
      <w:r>
        <w:rPr>
          <w:spacing w:val="-12"/>
          <w:sz w:val="24"/>
        </w:rPr>
        <w:t xml:space="preserve"> </w:t>
      </w:r>
      <w:r>
        <w:rPr>
          <w:sz w:val="24"/>
        </w:rPr>
        <w:t>окружности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прямоугольной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изометрии.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line="242" w:lineRule="auto"/>
        <w:ind w:right="1125"/>
        <w:rPr>
          <w:sz w:val="24"/>
        </w:rPr>
      </w:pPr>
      <w:r>
        <w:rPr>
          <w:sz w:val="24"/>
        </w:rPr>
        <w:t>Какие</w:t>
      </w:r>
      <w:r>
        <w:rPr>
          <w:spacing w:val="-5"/>
          <w:sz w:val="24"/>
        </w:rPr>
        <w:t xml:space="preserve"> </w:t>
      </w:r>
      <w:r>
        <w:rPr>
          <w:sz w:val="24"/>
        </w:rPr>
        <w:t>геометрические</w:t>
      </w:r>
      <w:r>
        <w:rPr>
          <w:spacing w:val="-5"/>
          <w:sz w:val="24"/>
        </w:rPr>
        <w:t xml:space="preserve"> </w:t>
      </w:r>
      <w:r>
        <w:rPr>
          <w:sz w:val="24"/>
        </w:rPr>
        <w:t>тела</w:t>
      </w:r>
      <w:r>
        <w:rPr>
          <w:spacing w:val="-2"/>
          <w:sz w:val="24"/>
        </w:rPr>
        <w:t xml:space="preserve"> </w:t>
      </w:r>
      <w:r>
        <w:rPr>
          <w:sz w:val="24"/>
        </w:rPr>
        <w:t>называются</w:t>
      </w:r>
      <w:r>
        <w:rPr>
          <w:spacing w:val="-5"/>
          <w:sz w:val="24"/>
        </w:rPr>
        <w:t xml:space="preserve"> </w:t>
      </w:r>
      <w:r>
        <w:rPr>
          <w:sz w:val="24"/>
        </w:rPr>
        <w:t>многогранниками?</w:t>
      </w:r>
      <w:r>
        <w:rPr>
          <w:spacing w:val="-10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макете</w:t>
      </w:r>
      <w:r>
        <w:rPr>
          <w:spacing w:val="-5"/>
          <w:sz w:val="24"/>
        </w:rPr>
        <w:t xml:space="preserve"> </w:t>
      </w:r>
      <w:r>
        <w:rPr>
          <w:sz w:val="24"/>
        </w:rPr>
        <w:t>многогранника поясните, из каких элементов он состоит.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line="271" w:lineRule="exact"/>
        <w:rPr>
          <w:sz w:val="24"/>
        </w:rPr>
      </w:pPr>
      <w:r>
        <w:rPr>
          <w:sz w:val="24"/>
        </w:rPr>
        <w:t>Назовите,</w:t>
      </w:r>
      <w:r>
        <w:rPr>
          <w:spacing w:val="-7"/>
          <w:sz w:val="24"/>
        </w:rPr>
        <w:t xml:space="preserve"> </w:t>
      </w:r>
      <w:r>
        <w:rPr>
          <w:sz w:val="24"/>
        </w:rPr>
        <w:t>какие</w:t>
      </w:r>
      <w:r>
        <w:rPr>
          <w:spacing w:val="-2"/>
          <w:sz w:val="24"/>
        </w:rPr>
        <w:t xml:space="preserve"> </w:t>
      </w:r>
      <w:r>
        <w:rPr>
          <w:sz w:val="24"/>
        </w:rPr>
        <w:t>тела</w:t>
      </w:r>
      <w:r>
        <w:rPr>
          <w:spacing w:val="-3"/>
          <w:sz w:val="24"/>
        </w:rPr>
        <w:t xml:space="preserve"> </w:t>
      </w:r>
      <w:r>
        <w:rPr>
          <w:sz w:val="24"/>
        </w:rPr>
        <w:t>вращения</w:t>
      </w:r>
      <w:r>
        <w:rPr>
          <w:spacing w:val="-6"/>
          <w:sz w:val="24"/>
        </w:rPr>
        <w:t xml:space="preserve"> </w:t>
      </w:r>
      <w:r>
        <w:rPr>
          <w:sz w:val="24"/>
        </w:rPr>
        <w:t>вы</w:t>
      </w:r>
      <w:r>
        <w:rPr>
          <w:spacing w:val="-5"/>
          <w:sz w:val="24"/>
        </w:rPr>
        <w:t xml:space="preserve"> </w:t>
      </w:r>
      <w:r>
        <w:rPr>
          <w:sz w:val="24"/>
        </w:rPr>
        <w:t>знаете.</w:t>
      </w:r>
      <w:r>
        <w:rPr>
          <w:spacing w:val="-4"/>
          <w:sz w:val="24"/>
        </w:rPr>
        <w:t xml:space="preserve"> </w:t>
      </w:r>
      <w:r>
        <w:rPr>
          <w:sz w:val="24"/>
        </w:rPr>
        <w:t>Сформулируйте</w:t>
      </w:r>
      <w:r>
        <w:rPr>
          <w:spacing w:val="-2"/>
          <w:sz w:val="24"/>
        </w:rPr>
        <w:t xml:space="preserve"> определение.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before="1" w:line="275" w:lineRule="exact"/>
        <w:rPr>
          <w:sz w:val="24"/>
        </w:rPr>
      </w:pPr>
      <w:r>
        <w:rPr>
          <w:sz w:val="24"/>
        </w:rPr>
        <w:t>Постройте</w:t>
      </w:r>
      <w:r>
        <w:rPr>
          <w:spacing w:val="-8"/>
          <w:sz w:val="24"/>
        </w:rPr>
        <w:t xml:space="preserve"> </w:t>
      </w:r>
      <w:r>
        <w:rPr>
          <w:sz w:val="24"/>
        </w:rPr>
        <w:t>прямоугольную</w:t>
      </w:r>
      <w:r>
        <w:rPr>
          <w:spacing w:val="-5"/>
          <w:sz w:val="24"/>
        </w:rPr>
        <w:t xml:space="preserve"> </w:t>
      </w:r>
      <w:r>
        <w:rPr>
          <w:sz w:val="24"/>
        </w:rPr>
        <w:t>изометрию</w:t>
      </w:r>
      <w:r>
        <w:rPr>
          <w:spacing w:val="-10"/>
          <w:sz w:val="24"/>
        </w:rPr>
        <w:t xml:space="preserve"> </w:t>
      </w:r>
      <w:r>
        <w:rPr>
          <w:sz w:val="24"/>
        </w:rPr>
        <w:t>прямого</w:t>
      </w:r>
      <w:r>
        <w:rPr>
          <w:spacing w:val="-3"/>
          <w:sz w:val="24"/>
        </w:rPr>
        <w:t xml:space="preserve"> </w:t>
      </w:r>
      <w:r>
        <w:rPr>
          <w:sz w:val="24"/>
        </w:rPr>
        <w:t>кругового</w:t>
      </w:r>
      <w:r>
        <w:rPr>
          <w:spacing w:val="1"/>
          <w:sz w:val="24"/>
        </w:rPr>
        <w:t xml:space="preserve"> </w:t>
      </w:r>
      <w:r>
        <w:rPr>
          <w:sz w:val="24"/>
        </w:rPr>
        <w:t>цилиндра</w:t>
      </w:r>
      <w:r>
        <w:rPr>
          <w:spacing w:val="-4"/>
          <w:sz w:val="24"/>
        </w:rPr>
        <w:t xml:space="preserve"> </w:t>
      </w:r>
      <w:r>
        <w:rPr>
          <w:sz w:val="24"/>
        </w:rPr>
        <w:t>R20мм,</w:t>
      </w:r>
      <w:r>
        <w:rPr>
          <w:spacing w:val="-6"/>
          <w:sz w:val="24"/>
        </w:rPr>
        <w:t xml:space="preserve"> </w:t>
      </w:r>
      <w:r>
        <w:rPr>
          <w:sz w:val="24"/>
        </w:rPr>
        <w:t>высота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50мм.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line="242" w:lineRule="auto"/>
        <w:ind w:right="364"/>
        <w:rPr>
          <w:sz w:val="24"/>
        </w:rPr>
      </w:pP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примере</w:t>
      </w:r>
      <w:r>
        <w:rPr>
          <w:spacing w:val="-7"/>
          <w:sz w:val="24"/>
        </w:rPr>
        <w:t xml:space="preserve"> </w:t>
      </w:r>
      <w:r>
        <w:rPr>
          <w:sz w:val="24"/>
        </w:rPr>
        <w:t>ваших</w:t>
      </w:r>
      <w:r>
        <w:rPr>
          <w:spacing w:val="-6"/>
          <w:sz w:val="24"/>
        </w:rPr>
        <w:t xml:space="preserve"> </w:t>
      </w:r>
      <w:r>
        <w:rPr>
          <w:sz w:val="24"/>
        </w:rPr>
        <w:t>графических</w:t>
      </w:r>
      <w:r>
        <w:rPr>
          <w:spacing w:val="-6"/>
          <w:sz w:val="24"/>
        </w:rPr>
        <w:t xml:space="preserve"> </w:t>
      </w:r>
      <w:r>
        <w:rPr>
          <w:sz w:val="24"/>
        </w:rPr>
        <w:t>работ,</w:t>
      </w:r>
      <w:r>
        <w:rPr>
          <w:spacing w:val="-3"/>
          <w:sz w:val="24"/>
        </w:rPr>
        <w:t xml:space="preserve"> </w:t>
      </w:r>
      <w:r>
        <w:rPr>
          <w:sz w:val="24"/>
        </w:rPr>
        <w:t>объясните, как</w:t>
      </w:r>
      <w:r>
        <w:rPr>
          <w:spacing w:val="-7"/>
          <w:sz w:val="24"/>
        </w:rPr>
        <w:t xml:space="preserve"> </w:t>
      </w:r>
      <w:r>
        <w:rPr>
          <w:sz w:val="24"/>
        </w:rPr>
        <w:t>определяются</w:t>
      </w:r>
      <w:r>
        <w:rPr>
          <w:spacing w:val="-2"/>
          <w:sz w:val="24"/>
        </w:rPr>
        <w:t xml:space="preserve"> </w:t>
      </w:r>
      <w:r>
        <w:rPr>
          <w:sz w:val="24"/>
        </w:rPr>
        <w:t>недостающие</w:t>
      </w:r>
      <w:r>
        <w:rPr>
          <w:spacing w:val="-7"/>
          <w:sz w:val="24"/>
        </w:rPr>
        <w:t xml:space="preserve"> </w:t>
      </w:r>
      <w:r>
        <w:rPr>
          <w:sz w:val="24"/>
        </w:rPr>
        <w:t>проекции точки, принадлежащей поверхности геометрического тела.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line="270" w:lineRule="exact"/>
        <w:rPr>
          <w:sz w:val="24"/>
        </w:rPr>
      </w:pPr>
      <w:r>
        <w:rPr>
          <w:sz w:val="24"/>
        </w:rPr>
        <w:t>Что</w:t>
      </w:r>
      <w:r>
        <w:rPr>
          <w:spacing w:val="-3"/>
          <w:sz w:val="24"/>
        </w:rPr>
        <w:t xml:space="preserve"> </w:t>
      </w:r>
      <w:r>
        <w:rPr>
          <w:sz w:val="24"/>
        </w:rPr>
        <w:t>называется</w:t>
      </w:r>
      <w:r>
        <w:rPr>
          <w:spacing w:val="-4"/>
          <w:sz w:val="24"/>
        </w:rPr>
        <w:t xml:space="preserve"> </w:t>
      </w:r>
      <w:r>
        <w:rPr>
          <w:sz w:val="24"/>
        </w:rPr>
        <w:t>разверткой</w:t>
      </w:r>
      <w:r>
        <w:rPr>
          <w:spacing w:val="-7"/>
          <w:sz w:val="24"/>
        </w:rPr>
        <w:t xml:space="preserve"> </w:t>
      </w:r>
      <w:r>
        <w:rPr>
          <w:sz w:val="24"/>
        </w:rPr>
        <w:t>поверхности</w:t>
      </w:r>
      <w:r>
        <w:rPr>
          <w:spacing w:val="-7"/>
          <w:sz w:val="24"/>
        </w:rPr>
        <w:t xml:space="preserve"> </w:t>
      </w:r>
      <w:r>
        <w:rPr>
          <w:sz w:val="24"/>
        </w:rPr>
        <w:t>геометрического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тела?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before="2" w:line="275" w:lineRule="exact"/>
        <w:rPr>
          <w:sz w:val="24"/>
        </w:rPr>
      </w:pPr>
      <w:r>
        <w:rPr>
          <w:sz w:val="24"/>
        </w:rPr>
        <w:t>Выполните</w:t>
      </w:r>
      <w:r>
        <w:rPr>
          <w:spacing w:val="-9"/>
          <w:sz w:val="24"/>
        </w:rPr>
        <w:t xml:space="preserve"> </w:t>
      </w:r>
      <w:r>
        <w:rPr>
          <w:sz w:val="24"/>
        </w:rPr>
        <w:t>макет</w:t>
      </w:r>
      <w:r>
        <w:rPr>
          <w:spacing w:val="-4"/>
          <w:sz w:val="24"/>
        </w:rPr>
        <w:t xml:space="preserve"> </w:t>
      </w:r>
      <w:r>
        <w:rPr>
          <w:sz w:val="24"/>
        </w:rPr>
        <w:t>произвольного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многогранника.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line="275" w:lineRule="exact"/>
        <w:rPr>
          <w:sz w:val="24"/>
        </w:rPr>
      </w:pPr>
      <w:r>
        <w:rPr>
          <w:sz w:val="24"/>
        </w:rPr>
        <w:t>Назовите</w:t>
      </w:r>
      <w:r>
        <w:rPr>
          <w:spacing w:val="-5"/>
          <w:sz w:val="24"/>
        </w:rPr>
        <w:t xml:space="preserve"> </w:t>
      </w:r>
      <w:r>
        <w:rPr>
          <w:sz w:val="24"/>
        </w:rPr>
        <w:t>формулу</w:t>
      </w:r>
      <w:r>
        <w:rPr>
          <w:spacing w:val="-11"/>
          <w:sz w:val="24"/>
        </w:rPr>
        <w:t xml:space="preserve"> </w:t>
      </w:r>
      <w:r>
        <w:rPr>
          <w:sz w:val="24"/>
        </w:rPr>
        <w:t>развертки</w:t>
      </w:r>
      <w:r>
        <w:rPr>
          <w:spacing w:val="-1"/>
          <w:sz w:val="24"/>
        </w:rPr>
        <w:t xml:space="preserve"> </w:t>
      </w:r>
      <w:r>
        <w:rPr>
          <w:sz w:val="24"/>
        </w:rPr>
        <w:t>боковой</w:t>
      </w:r>
      <w:r>
        <w:rPr>
          <w:spacing w:val="-5"/>
          <w:sz w:val="24"/>
        </w:rPr>
        <w:t xml:space="preserve"> </w:t>
      </w:r>
      <w:r>
        <w:rPr>
          <w:sz w:val="24"/>
        </w:rPr>
        <w:t xml:space="preserve">поверхности </w:t>
      </w:r>
      <w:r>
        <w:rPr>
          <w:spacing w:val="-2"/>
          <w:sz w:val="24"/>
        </w:rPr>
        <w:t>цилиндра.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before="2" w:line="275" w:lineRule="exact"/>
        <w:rPr>
          <w:sz w:val="24"/>
        </w:rPr>
      </w:pPr>
      <w:r>
        <w:rPr>
          <w:sz w:val="24"/>
        </w:rPr>
        <w:t>Выполните</w:t>
      </w:r>
      <w:r>
        <w:rPr>
          <w:spacing w:val="-6"/>
          <w:sz w:val="24"/>
        </w:rPr>
        <w:t xml:space="preserve"> </w:t>
      </w:r>
      <w:r>
        <w:rPr>
          <w:sz w:val="24"/>
        </w:rPr>
        <w:t>развертку</w:t>
      </w:r>
      <w:r>
        <w:rPr>
          <w:spacing w:val="-12"/>
          <w:sz w:val="24"/>
        </w:rPr>
        <w:t xml:space="preserve"> </w:t>
      </w:r>
      <w:r>
        <w:rPr>
          <w:sz w:val="24"/>
        </w:rPr>
        <w:t>поверхности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конуса.</w:t>
      </w:r>
      <w:r>
        <w:rPr>
          <w:spacing w:val="-1"/>
          <w:sz w:val="24"/>
        </w:rPr>
        <w:t xml:space="preserve"> </w:t>
      </w:r>
      <w:r>
        <w:rPr>
          <w:sz w:val="24"/>
        </w:rPr>
        <w:t>Как</w:t>
      </w:r>
      <w:r>
        <w:rPr>
          <w:spacing w:val="-5"/>
          <w:sz w:val="24"/>
        </w:rPr>
        <w:t xml:space="preserve"> </w:t>
      </w:r>
      <w:r>
        <w:rPr>
          <w:sz w:val="24"/>
        </w:rPr>
        <w:t>определяется</w:t>
      </w:r>
      <w:r>
        <w:rPr>
          <w:spacing w:val="-3"/>
          <w:sz w:val="24"/>
        </w:rPr>
        <w:t xml:space="preserve"> </w:t>
      </w:r>
      <w:r>
        <w:rPr>
          <w:sz w:val="24"/>
        </w:rPr>
        <w:t>величина</w:t>
      </w:r>
      <w:r>
        <w:rPr>
          <w:spacing w:val="-4"/>
          <w:sz w:val="24"/>
        </w:rPr>
        <w:t xml:space="preserve"> </w:t>
      </w:r>
      <w:r>
        <w:rPr>
          <w:sz w:val="24"/>
        </w:rPr>
        <w:t>угла</w:t>
      </w:r>
      <w:r>
        <w:rPr>
          <w:spacing w:val="-4"/>
          <w:sz w:val="24"/>
        </w:rPr>
        <w:t xml:space="preserve"> </w:t>
      </w:r>
      <w:r>
        <w:rPr>
          <w:sz w:val="24"/>
        </w:rPr>
        <w:t>при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вершине?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line="275" w:lineRule="exact"/>
        <w:rPr>
          <w:sz w:val="24"/>
        </w:rPr>
      </w:pPr>
      <w:r>
        <w:rPr>
          <w:sz w:val="24"/>
        </w:rPr>
        <w:t>Объясните</w:t>
      </w:r>
      <w:r>
        <w:rPr>
          <w:spacing w:val="-6"/>
          <w:sz w:val="24"/>
        </w:rPr>
        <w:t xml:space="preserve"> </w:t>
      </w:r>
      <w:r>
        <w:rPr>
          <w:sz w:val="24"/>
        </w:rPr>
        <w:t>принцип</w:t>
      </w:r>
      <w:r>
        <w:rPr>
          <w:spacing w:val="-7"/>
          <w:sz w:val="24"/>
        </w:rPr>
        <w:t xml:space="preserve"> </w:t>
      </w:r>
      <w:r>
        <w:rPr>
          <w:sz w:val="24"/>
        </w:rPr>
        <w:t>построения</w:t>
      </w:r>
      <w:r>
        <w:rPr>
          <w:spacing w:val="-3"/>
          <w:sz w:val="24"/>
        </w:rPr>
        <w:t xml:space="preserve"> </w:t>
      </w:r>
      <w:r>
        <w:rPr>
          <w:sz w:val="24"/>
        </w:rPr>
        <w:t>разверток</w:t>
      </w:r>
      <w:r>
        <w:rPr>
          <w:spacing w:val="-5"/>
          <w:sz w:val="24"/>
        </w:rPr>
        <w:t xml:space="preserve"> </w:t>
      </w:r>
      <w:r>
        <w:rPr>
          <w:sz w:val="24"/>
        </w:rPr>
        <w:t>многогранников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примере</w:t>
      </w:r>
    </w:p>
    <w:p w:rsidR="008011F2" w:rsidRDefault="00BC181D">
      <w:pPr>
        <w:pStyle w:val="a4"/>
        <w:numPr>
          <w:ilvl w:val="1"/>
          <w:numId w:val="5"/>
        </w:numPr>
        <w:tabs>
          <w:tab w:val="left" w:pos="1452"/>
        </w:tabs>
        <w:spacing w:before="3" w:line="275" w:lineRule="exact"/>
        <w:ind w:left="1452" w:hanging="360"/>
        <w:rPr>
          <w:sz w:val="24"/>
        </w:rPr>
      </w:pPr>
      <w:r>
        <w:rPr>
          <w:sz w:val="24"/>
        </w:rPr>
        <w:t>правильной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пирамиды;</w:t>
      </w:r>
    </w:p>
    <w:p w:rsidR="008011F2" w:rsidRDefault="00BC181D">
      <w:pPr>
        <w:pStyle w:val="a4"/>
        <w:numPr>
          <w:ilvl w:val="1"/>
          <w:numId w:val="5"/>
        </w:numPr>
        <w:tabs>
          <w:tab w:val="left" w:pos="1452"/>
        </w:tabs>
        <w:spacing w:line="275" w:lineRule="exact"/>
        <w:ind w:left="1452" w:hanging="360"/>
        <w:rPr>
          <w:sz w:val="24"/>
        </w:rPr>
      </w:pPr>
      <w:r>
        <w:rPr>
          <w:sz w:val="24"/>
        </w:rPr>
        <w:t>прямой</w:t>
      </w:r>
      <w:r>
        <w:rPr>
          <w:spacing w:val="-2"/>
          <w:sz w:val="24"/>
        </w:rPr>
        <w:t xml:space="preserve"> призмы.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before="2" w:line="275" w:lineRule="exact"/>
        <w:rPr>
          <w:sz w:val="24"/>
        </w:rPr>
      </w:pPr>
      <w:r>
        <w:rPr>
          <w:sz w:val="24"/>
        </w:rPr>
        <w:t>Выполните</w:t>
      </w:r>
      <w:r>
        <w:rPr>
          <w:spacing w:val="-1"/>
          <w:sz w:val="24"/>
        </w:rPr>
        <w:t xml:space="preserve"> </w:t>
      </w:r>
      <w:r>
        <w:rPr>
          <w:sz w:val="24"/>
        </w:rPr>
        <w:t>разв</w:t>
      </w:r>
      <w:r>
        <w:rPr>
          <w:sz w:val="24"/>
        </w:rPr>
        <w:t>ертку</w:t>
      </w:r>
      <w:r>
        <w:rPr>
          <w:spacing w:val="-9"/>
          <w:sz w:val="24"/>
        </w:rPr>
        <w:t xml:space="preserve"> </w:t>
      </w:r>
      <w:r>
        <w:rPr>
          <w:sz w:val="24"/>
        </w:rPr>
        <w:t>тел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вращения:</w:t>
      </w:r>
    </w:p>
    <w:p w:rsidR="008011F2" w:rsidRDefault="00BC181D">
      <w:pPr>
        <w:pStyle w:val="a4"/>
        <w:numPr>
          <w:ilvl w:val="1"/>
          <w:numId w:val="5"/>
        </w:numPr>
        <w:tabs>
          <w:tab w:val="left" w:pos="1452"/>
        </w:tabs>
        <w:spacing w:line="275" w:lineRule="exact"/>
        <w:ind w:left="1452" w:hanging="360"/>
        <w:rPr>
          <w:sz w:val="24"/>
        </w:rPr>
      </w:pPr>
      <w:r>
        <w:rPr>
          <w:sz w:val="24"/>
        </w:rPr>
        <w:t>прямого</w:t>
      </w:r>
      <w:r>
        <w:rPr>
          <w:spacing w:val="-4"/>
          <w:sz w:val="24"/>
        </w:rPr>
        <w:t xml:space="preserve"> </w:t>
      </w:r>
      <w:r>
        <w:rPr>
          <w:sz w:val="24"/>
        </w:rPr>
        <w:t xml:space="preserve">кругового </w:t>
      </w:r>
      <w:r>
        <w:rPr>
          <w:spacing w:val="-2"/>
          <w:sz w:val="24"/>
        </w:rPr>
        <w:t>конуса;</w:t>
      </w:r>
    </w:p>
    <w:p w:rsidR="008011F2" w:rsidRDefault="00BC181D">
      <w:pPr>
        <w:pStyle w:val="a4"/>
        <w:numPr>
          <w:ilvl w:val="1"/>
          <w:numId w:val="5"/>
        </w:numPr>
        <w:tabs>
          <w:tab w:val="left" w:pos="1452"/>
        </w:tabs>
        <w:spacing w:before="3" w:line="275" w:lineRule="exact"/>
        <w:ind w:left="1452" w:hanging="360"/>
        <w:rPr>
          <w:sz w:val="24"/>
        </w:rPr>
      </w:pPr>
      <w:r>
        <w:rPr>
          <w:spacing w:val="-2"/>
          <w:sz w:val="24"/>
        </w:rPr>
        <w:t>цилиндра.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line="275" w:lineRule="exact"/>
        <w:rPr>
          <w:sz w:val="24"/>
        </w:rPr>
      </w:pPr>
      <w:r>
        <w:rPr>
          <w:sz w:val="24"/>
        </w:rPr>
        <w:t>Дайте</w:t>
      </w:r>
      <w:r>
        <w:rPr>
          <w:spacing w:val="-7"/>
          <w:sz w:val="24"/>
        </w:rPr>
        <w:t xml:space="preserve"> </w:t>
      </w:r>
      <w:r>
        <w:rPr>
          <w:sz w:val="24"/>
        </w:rPr>
        <w:t>определение</w:t>
      </w:r>
      <w:r>
        <w:rPr>
          <w:spacing w:val="-5"/>
          <w:sz w:val="24"/>
        </w:rPr>
        <w:t xml:space="preserve"> </w:t>
      </w:r>
      <w:r>
        <w:rPr>
          <w:sz w:val="24"/>
        </w:rPr>
        <w:t>проецирующей</w:t>
      </w:r>
      <w:r>
        <w:rPr>
          <w:spacing w:val="-3"/>
          <w:sz w:val="24"/>
        </w:rPr>
        <w:t xml:space="preserve"> </w:t>
      </w:r>
      <w:r>
        <w:rPr>
          <w:sz w:val="24"/>
        </w:rPr>
        <w:t>плоскости.</w:t>
      </w:r>
      <w:r>
        <w:rPr>
          <w:spacing w:val="-10"/>
          <w:sz w:val="24"/>
        </w:rPr>
        <w:t xml:space="preserve"> </w:t>
      </w:r>
      <w:r>
        <w:rPr>
          <w:sz w:val="24"/>
        </w:rPr>
        <w:t>Приведите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пример.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before="3" w:line="275" w:lineRule="exact"/>
        <w:rPr>
          <w:sz w:val="24"/>
        </w:rPr>
      </w:pPr>
      <w:r>
        <w:rPr>
          <w:sz w:val="24"/>
        </w:rPr>
        <w:t>Какую</w:t>
      </w:r>
      <w:r>
        <w:rPr>
          <w:spacing w:val="-6"/>
          <w:sz w:val="24"/>
        </w:rPr>
        <w:t xml:space="preserve"> </w:t>
      </w:r>
      <w:r>
        <w:rPr>
          <w:sz w:val="24"/>
        </w:rPr>
        <w:t>форму</w:t>
      </w:r>
      <w:r>
        <w:rPr>
          <w:spacing w:val="-11"/>
          <w:sz w:val="24"/>
        </w:rPr>
        <w:t xml:space="preserve"> </w:t>
      </w:r>
      <w:r>
        <w:rPr>
          <w:sz w:val="24"/>
        </w:rPr>
        <w:t>может</w:t>
      </w:r>
      <w:r>
        <w:rPr>
          <w:spacing w:val="-2"/>
          <w:sz w:val="24"/>
        </w:rPr>
        <w:t xml:space="preserve"> </w:t>
      </w:r>
      <w:r>
        <w:rPr>
          <w:sz w:val="24"/>
        </w:rPr>
        <w:t>иметь</w:t>
      </w:r>
      <w:r>
        <w:rPr>
          <w:spacing w:val="-1"/>
          <w:sz w:val="24"/>
        </w:rPr>
        <w:t xml:space="preserve"> </w:t>
      </w:r>
      <w:r>
        <w:rPr>
          <w:sz w:val="24"/>
        </w:rPr>
        <w:t>сечение</w:t>
      </w:r>
      <w:r>
        <w:rPr>
          <w:spacing w:val="-7"/>
          <w:sz w:val="24"/>
        </w:rPr>
        <w:t xml:space="preserve"> </w:t>
      </w:r>
      <w:r>
        <w:rPr>
          <w:sz w:val="24"/>
        </w:rPr>
        <w:t>цилиндра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проецирующей </w:t>
      </w:r>
      <w:r>
        <w:rPr>
          <w:spacing w:val="-2"/>
          <w:sz w:val="24"/>
        </w:rPr>
        <w:t>плоскостью?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line="275" w:lineRule="exact"/>
        <w:rPr>
          <w:sz w:val="24"/>
        </w:rPr>
      </w:pPr>
      <w:r>
        <w:rPr>
          <w:sz w:val="24"/>
        </w:rPr>
        <w:t>Перечислите</w:t>
      </w:r>
      <w:r>
        <w:rPr>
          <w:spacing w:val="-3"/>
          <w:sz w:val="24"/>
        </w:rPr>
        <w:t xml:space="preserve"> </w:t>
      </w:r>
      <w:r>
        <w:rPr>
          <w:sz w:val="24"/>
        </w:rPr>
        <w:t>все</w:t>
      </w:r>
      <w:r>
        <w:rPr>
          <w:spacing w:val="-2"/>
          <w:sz w:val="24"/>
        </w:rPr>
        <w:t xml:space="preserve"> </w:t>
      </w:r>
      <w:r>
        <w:rPr>
          <w:sz w:val="24"/>
        </w:rPr>
        <w:t>возможные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варианты.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before="4" w:line="237" w:lineRule="auto"/>
        <w:ind w:right="486"/>
        <w:rPr>
          <w:sz w:val="24"/>
        </w:rPr>
      </w:pPr>
      <w:r>
        <w:rPr>
          <w:sz w:val="24"/>
        </w:rPr>
        <w:t>Какую</w:t>
      </w:r>
      <w:r>
        <w:rPr>
          <w:spacing w:val="-4"/>
          <w:sz w:val="24"/>
        </w:rPr>
        <w:t xml:space="preserve"> </w:t>
      </w:r>
      <w:r>
        <w:rPr>
          <w:sz w:val="24"/>
        </w:rPr>
        <w:t>форму</w:t>
      </w:r>
      <w:r>
        <w:rPr>
          <w:spacing w:val="-12"/>
          <w:sz w:val="24"/>
        </w:rPr>
        <w:t xml:space="preserve"> </w:t>
      </w:r>
      <w:r>
        <w:rPr>
          <w:sz w:val="24"/>
        </w:rPr>
        <w:t>может</w:t>
      </w:r>
      <w:r>
        <w:rPr>
          <w:spacing w:val="-2"/>
          <w:sz w:val="24"/>
        </w:rPr>
        <w:t xml:space="preserve"> </w:t>
      </w:r>
      <w:r>
        <w:rPr>
          <w:sz w:val="24"/>
        </w:rPr>
        <w:t>иметь</w:t>
      </w:r>
      <w:r>
        <w:rPr>
          <w:spacing w:val="-1"/>
          <w:sz w:val="24"/>
        </w:rPr>
        <w:t xml:space="preserve"> </w:t>
      </w:r>
      <w:r>
        <w:rPr>
          <w:sz w:val="24"/>
        </w:rPr>
        <w:t>сечение</w:t>
      </w:r>
      <w:r>
        <w:rPr>
          <w:spacing w:val="-8"/>
          <w:sz w:val="24"/>
        </w:rPr>
        <w:t xml:space="preserve"> </w:t>
      </w:r>
      <w:r>
        <w:rPr>
          <w:sz w:val="24"/>
        </w:rPr>
        <w:t>прямого кругового</w:t>
      </w:r>
      <w:r>
        <w:rPr>
          <w:spacing w:val="-2"/>
          <w:sz w:val="24"/>
        </w:rPr>
        <w:t xml:space="preserve"> </w:t>
      </w:r>
      <w:r>
        <w:rPr>
          <w:sz w:val="24"/>
        </w:rPr>
        <w:t>конуса</w:t>
      </w:r>
      <w:r>
        <w:rPr>
          <w:spacing w:val="-3"/>
          <w:sz w:val="24"/>
        </w:rPr>
        <w:t xml:space="preserve"> </w:t>
      </w:r>
      <w:r>
        <w:rPr>
          <w:sz w:val="24"/>
        </w:rPr>
        <w:t>проецирующей</w:t>
      </w:r>
      <w:r>
        <w:rPr>
          <w:spacing w:val="-1"/>
          <w:sz w:val="24"/>
        </w:rPr>
        <w:t xml:space="preserve"> </w:t>
      </w:r>
      <w:r>
        <w:rPr>
          <w:sz w:val="24"/>
        </w:rPr>
        <w:t>плоскостью? Приведите примеры.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before="4" w:line="275" w:lineRule="exact"/>
        <w:rPr>
          <w:sz w:val="24"/>
        </w:rPr>
      </w:pP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чем</w:t>
      </w:r>
      <w:r>
        <w:rPr>
          <w:spacing w:val="-1"/>
          <w:sz w:val="24"/>
        </w:rPr>
        <w:t xml:space="preserve"> </w:t>
      </w:r>
      <w:r>
        <w:rPr>
          <w:sz w:val="24"/>
        </w:rPr>
        <w:t>заключается</w:t>
      </w:r>
      <w:r>
        <w:rPr>
          <w:spacing w:val="-3"/>
          <w:sz w:val="24"/>
        </w:rPr>
        <w:t xml:space="preserve"> </w:t>
      </w:r>
      <w:r>
        <w:rPr>
          <w:sz w:val="24"/>
        </w:rPr>
        <w:t>способ</w:t>
      </w:r>
      <w:r>
        <w:rPr>
          <w:spacing w:val="-3"/>
          <w:sz w:val="24"/>
        </w:rPr>
        <w:t xml:space="preserve"> </w:t>
      </w:r>
      <w:r>
        <w:rPr>
          <w:sz w:val="24"/>
        </w:rPr>
        <w:t>вспомогательных</w:t>
      </w:r>
      <w:r>
        <w:rPr>
          <w:spacing w:val="-7"/>
          <w:sz w:val="24"/>
        </w:rPr>
        <w:t xml:space="preserve"> </w:t>
      </w:r>
      <w:r>
        <w:rPr>
          <w:sz w:val="24"/>
        </w:rPr>
        <w:t>секущих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плоскостей?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line="275" w:lineRule="exact"/>
        <w:rPr>
          <w:sz w:val="24"/>
        </w:rPr>
      </w:pPr>
      <w:r>
        <w:rPr>
          <w:sz w:val="24"/>
        </w:rPr>
        <w:t>Когда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графических</w:t>
      </w:r>
      <w:r>
        <w:rPr>
          <w:spacing w:val="-7"/>
          <w:sz w:val="24"/>
        </w:rPr>
        <w:t xml:space="preserve"> </w:t>
      </w:r>
      <w:r>
        <w:rPr>
          <w:sz w:val="24"/>
        </w:rPr>
        <w:t>работах</w:t>
      </w:r>
      <w:r>
        <w:rPr>
          <w:spacing w:val="-6"/>
          <w:sz w:val="24"/>
        </w:rPr>
        <w:t xml:space="preserve"> </w:t>
      </w:r>
      <w:r>
        <w:rPr>
          <w:sz w:val="24"/>
        </w:rPr>
        <w:t>применяется</w:t>
      </w:r>
      <w:r>
        <w:rPr>
          <w:spacing w:val="-2"/>
          <w:sz w:val="24"/>
        </w:rPr>
        <w:t xml:space="preserve"> </w:t>
      </w:r>
      <w:r>
        <w:rPr>
          <w:sz w:val="24"/>
        </w:rPr>
        <w:t>способ</w:t>
      </w:r>
      <w:r>
        <w:rPr>
          <w:spacing w:val="-4"/>
          <w:sz w:val="24"/>
        </w:rPr>
        <w:t xml:space="preserve"> </w:t>
      </w:r>
      <w:r>
        <w:rPr>
          <w:sz w:val="24"/>
        </w:rPr>
        <w:t>вспомогательных</w:t>
      </w:r>
      <w:r>
        <w:rPr>
          <w:spacing w:val="-6"/>
          <w:sz w:val="24"/>
        </w:rPr>
        <w:t xml:space="preserve"> </w:t>
      </w:r>
      <w:r>
        <w:rPr>
          <w:sz w:val="24"/>
        </w:rPr>
        <w:t>секущих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плоскостей?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before="2" w:line="275" w:lineRule="exact"/>
        <w:rPr>
          <w:sz w:val="24"/>
        </w:rPr>
      </w:pPr>
      <w:r>
        <w:rPr>
          <w:sz w:val="24"/>
        </w:rPr>
        <w:t>Построить</w:t>
      </w:r>
      <w:r>
        <w:rPr>
          <w:spacing w:val="-8"/>
          <w:sz w:val="24"/>
        </w:rPr>
        <w:t xml:space="preserve"> </w:t>
      </w:r>
      <w:r>
        <w:rPr>
          <w:sz w:val="24"/>
        </w:rPr>
        <w:t>сечение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многогранника</w:t>
      </w:r>
      <w:r>
        <w:rPr>
          <w:spacing w:val="-9"/>
          <w:sz w:val="24"/>
        </w:rPr>
        <w:t xml:space="preserve"> </w:t>
      </w:r>
      <w:r>
        <w:rPr>
          <w:sz w:val="24"/>
        </w:rPr>
        <w:t>проецирующей</w:t>
      </w:r>
      <w:r>
        <w:rPr>
          <w:spacing w:val="-2"/>
          <w:sz w:val="24"/>
        </w:rPr>
        <w:t xml:space="preserve"> </w:t>
      </w:r>
      <w:r>
        <w:rPr>
          <w:sz w:val="24"/>
        </w:rPr>
        <w:t>плоскостью.</w:t>
      </w:r>
      <w:r>
        <w:rPr>
          <w:spacing w:val="-6"/>
          <w:sz w:val="24"/>
        </w:rPr>
        <w:t xml:space="preserve"> </w:t>
      </w:r>
      <w:r>
        <w:rPr>
          <w:sz w:val="24"/>
        </w:rPr>
        <w:t>Приведите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пример.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line="242" w:lineRule="auto"/>
        <w:ind w:right="1086"/>
        <w:rPr>
          <w:sz w:val="24"/>
        </w:rPr>
      </w:pPr>
      <w:r>
        <w:rPr>
          <w:sz w:val="24"/>
        </w:rPr>
        <w:t>Как</w:t>
      </w:r>
      <w:r>
        <w:rPr>
          <w:spacing w:val="-7"/>
          <w:sz w:val="24"/>
        </w:rPr>
        <w:t xml:space="preserve"> </w:t>
      </w:r>
      <w:r>
        <w:rPr>
          <w:sz w:val="24"/>
        </w:rPr>
        <w:t>определить</w:t>
      </w:r>
      <w:r>
        <w:rPr>
          <w:spacing w:val="-7"/>
          <w:sz w:val="24"/>
        </w:rPr>
        <w:t xml:space="preserve"> </w:t>
      </w:r>
      <w:r>
        <w:rPr>
          <w:sz w:val="24"/>
        </w:rPr>
        <w:t>натуральную</w:t>
      </w:r>
      <w:r>
        <w:rPr>
          <w:spacing w:val="-7"/>
          <w:sz w:val="24"/>
        </w:rPr>
        <w:t xml:space="preserve"> </w:t>
      </w:r>
      <w:r>
        <w:rPr>
          <w:sz w:val="24"/>
        </w:rPr>
        <w:t>величину</w:t>
      </w:r>
      <w:r>
        <w:rPr>
          <w:spacing w:val="-14"/>
          <w:sz w:val="24"/>
        </w:rPr>
        <w:t xml:space="preserve"> </w:t>
      </w:r>
      <w:r>
        <w:rPr>
          <w:sz w:val="24"/>
        </w:rPr>
        <w:t>сечения</w:t>
      </w:r>
      <w:r>
        <w:rPr>
          <w:spacing w:val="-1"/>
          <w:sz w:val="24"/>
        </w:rPr>
        <w:t xml:space="preserve"> </w:t>
      </w:r>
      <w:r>
        <w:rPr>
          <w:sz w:val="24"/>
        </w:rPr>
        <w:t>геометрического</w:t>
      </w:r>
      <w:r>
        <w:rPr>
          <w:spacing w:val="-5"/>
          <w:sz w:val="24"/>
        </w:rPr>
        <w:t xml:space="preserve"> </w:t>
      </w:r>
      <w:r>
        <w:rPr>
          <w:sz w:val="24"/>
        </w:rPr>
        <w:t>тела</w:t>
      </w:r>
      <w:r>
        <w:rPr>
          <w:spacing w:val="-6"/>
          <w:sz w:val="24"/>
        </w:rPr>
        <w:t xml:space="preserve"> </w:t>
      </w:r>
      <w:r>
        <w:rPr>
          <w:sz w:val="24"/>
        </w:rPr>
        <w:t>проецирующей плоскостью? Приведите пример.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line="270" w:lineRule="exact"/>
        <w:rPr>
          <w:sz w:val="24"/>
        </w:rPr>
      </w:pPr>
      <w:r>
        <w:rPr>
          <w:sz w:val="24"/>
        </w:rPr>
        <w:t>Что</w:t>
      </w:r>
      <w:r>
        <w:rPr>
          <w:spacing w:val="-2"/>
          <w:sz w:val="24"/>
        </w:rPr>
        <w:t xml:space="preserve"> </w:t>
      </w:r>
      <w:r>
        <w:rPr>
          <w:sz w:val="24"/>
        </w:rPr>
        <w:t>в «Инженерной</w:t>
      </w:r>
      <w:r>
        <w:rPr>
          <w:spacing w:val="-5"/>
          <w:sz w:val="24"/>
        </w:rPr>
        <w:t xml:space="preserve"> </w:t>
      </w:r>
      <w:r>
        <w:rPr>
          <w:sz w:val="24"/>
        </w:rPr>
        <w:t>графике»</w:t>
      </w:r>
      <w:r>
        <w:rPr>
          <w:spacing w:val="-6"/>
          <w:sz w:val="24"/>
        </w:rPr>
        <w:t xml:space="preserve"> </w:t>
      </w:r>
      <w:r>
        <w:rPr>
          <w:sz w:val="24"/>
        </w:rPr>
        <w:t>называется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видом?</w:t>
      </w:r>
      <w:r>
        <w:rPr>
          <w:spacing w:val="-7"/>
          <w:sz w:val="24"/>
        </w:rPr>
        <w:t xml:space="preserve"> </w:t>
      </w:r>
      <w:r>
        <w:rPr>
          <w:sz w:val="24"/>
        </w:rPr>
        <w:t>Запишите</w:t>
      </w:r>
      <w:r>
        <w:rPr>
          <w:spacing w:val="-2"/>
          <w:sz w:val="24"/>
        </w:rPr>
        <w:t xml:space="preserve"> </w:t>
      </w:r>
      <w:r>
        <w:rPr>
          <w:sz w:val="24"/>
        </w:rPr>
        <w:t>названия</w:t>
      </w:r>
      <w:r>
        <w:rPr>
          <w:spacing w:val="-6"/>
          <w:sz w:val="24"/>
        </w:rPr>
        <w:t xml:space="preserve"> </w:t>
      </w:r>
      <w:r>
        <w:rPr>
          <w:sz w:val="24"/>
        </w:rPr>
        <w:t>известных</w:t>
      </w:r>
      <w:r>
        <w:rPr>
          <w:spacing w:val="-5"/>
          <w:sz w:val="24"/>
        </w:rPr>
        <w:t xml:space="preserve"> </w:t>
      </w:r>
      <w:r>
        <w:rPr>
          <w:sz w:val="24"/>
        </w:rPr>
        <w:t>вам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видов.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before="1" w:line="275" w:lineRule="exact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располагаются вид</w:t>
      </w:r>
      <w:r>
        <w:rPr>
          <w:sz w:val="24"/>
        </w:rPr>
        <w:t>ы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чертеже?</w:t>
      </w:r>
      <w:r>
        <w:rPr>
          <w:spacing w:val="-5"/>
          <w:sz w:val="24"/>
        </w:rPr>
        <w:t xml:space="preserve"> </w:t>
      </w:r>
      <w:r>
        <w:rPr>
          <w:sz w:val="24"/>
        </w:rPr>
        <w:t>Допустимо</w:t>
      </w:r>
      <w:r>
        <w:rPr>
          <w:spacing w:val="1"/>
          <w:sz w:val="24"/>
        </w:rPr>
        <w:t xml:space="preserve"> </w:t>
      </w:r>
      <w:r>
        <w:rPr>
          <w:sz w:val="24"/>
        </w:rPr>
        <w:t>ли</w:t>
      </w:r>
      <w:r>
        <w:rPr>
          <w:spacing w:val="-3"/>
          <w:sz w:val="24"/>
        </w:rPr>
        <w:t xml:space="preserve"> </w:t>
      </w:r>
      <w:r>
        <w:rPr>
          <w:sz w:val="24"/>
        </w:rPr>
        <w:t>произвольное</w:t>
      </w:r>
      <w:r>
        <w:rPr>
          <w:spacing w:val="-5"/>
          <w:sz w:val="24"/>
        </w:rPr>
        <w:t xml:space="preserve"> </w:t>
      </w:r>
      <w:r>
        <w:rPr>
          <w:sz w:val="24"/>
        </w:rPr>
        <w:t>расположение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видов?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line="242" w:lineRule="auto"/>
        <w:ind w:right="275"/>
        <w:rPr>
          <w:sz w:val="24"/>
        </w:rPr>
      </w:pPr>
      <w:r>
        <w:rPr>
          <w:sz w:val="24"/>
        </w:rPr>
        <w:t>Какие</w:t>
      </w:r>
      <w:r>
        <w:rPr>
          <w:spacing w:val="-2"/>
          <w:sz w:val="24"/>
        </w:rPr>
        <w:t xml:space="preserve"> </w:t>
      </w:r>
      <w:r>
        <w:rPr>
          <w:sz w:val="24"/>
        </w:rPr>
        <w:t>аксонометрические</w:t>
      </w:r>
      <w:r>
        <w:rPr>
          <w:spacing w:val="-2"/>
          <w:sz w:val="24"/>
        </w:rPr>
        <w:t xml:space="preserve"> </w:t>
      </w:r>
      <w:r>
        <w:rPr>
          <w:sz w:val="24"/>
        </w:rPr>
        <w:t>проекции</w:t>
      </w:r>
      <w:r>
        <w:rPr>
          <w:spacing w:val="-5"/>
          <w:sz w:val="24"/>
        </w:rPr>
        <w:t xml:space="preserve"> </w:t>
      </w:r>
      <w:r>
        <w:rPr>
          <w:sz w:val="24"/>
        </w:rPr>
        <w:t>вам</w:t>
      </w:r>
      <w:r>
        <w:rPr>
          <w:spacing w:val="-4"/>
          <w:sz w:val="24"/>
        </w:rPr>
        <w:t xml:space="preserve"> </w:t>
      </w:r>
      <w:r>
        <w:rPr>
          <w:sz w:val="24"/>
        </w:rPr>
        <w:t>известны?</w:t>
      </w:r>
      <w:r>
        <w:rPr>
          <w:spacing w:val="-7"/>
          <w:sz w:val="24"/>
        </w:rPr>
        <w:t xml:space="preserve"> </w:t>
      </w:r>
      <w:r>
        <w:rPr>
          <w:sz w:val="24"/>
        </w:rPr>
        <w:t>Под</w:t>
      </w:r>
      <w:r>
        <w:rPr>
          <w:spacing w:val="-3"/>
          <w:sz w:val="24"/>
        </w:rPr>
        <w:t xml:space="preserve"> </w:t>
      </w:r>
      <w:r>
        <w:rPr>
          <w:sz w:val="24"/>
        </w:rPr>
        <w:t>каким углом</w:t>
      </w:r>
      <w:r>
        <w:rPr>
          <w:spacing w:val="-4"/>
          <w:sz w:val="24"/>
        </w:rPr>
        <w:t xml:space="preserve"> </w:t>
      </w:r>
      <w:r>
        <w:rPr>
          <w:sz w:val="24"/>
        </w:rPr>
        <w:t>расположены</w:t>
      </w:r>
      <w:r>
        <w:rPr>
          <w:spacing w:val="-4"/>
          <w:sz w:val="24"/>
        </w:rPr>
        <w:t xml:space="preserve"> </w:t>
      </w:r>
      <w:r>
        <w:rPr>
          <w:sz w:val="24"/>
        </w:rPr>
        <w:t>оси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этих проекциях? Приведите пример (схему).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line="242" w:lineRule="auto"/>
        <w:ind w:right="1221"/>
        <w:rPr>
          <w:sz w:val="24"/>
        </w:rPr>
      </w:pPr>
      <w:r>
        <w:rPr>
          <w:sz w:val="24"/>
        </w:rPr>
        <w:t>Постройте</w:t>
      </w:r>
      <w:r>
        <w:rPr>
          <w:spacing w:val="-11"/>
          <w:sz w:val="24"/>
        </w:rPr>
        <w:t xml:space="preserve"> </w:t>
      </w:r>
      <w:r>
        <w:rPr>
          <w:sz w:val="24"/>
        </w:rPr>
        <w:t>окружность</w:t>
      </w:r>
      <w:r>
        <w:rPr>
          <w:spacing w:val="-5"/>
          <w:sz w:val="24"/>
        </w:rPr>
        <w:t xml:space="preserve"> </w:t>
      </w:r>
      <w:r>
        <w:rPr>
          <w:sz w:val="24"/>
        </w:rPr>
        <w:t>R25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прямоугольной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изометрии</w:t>
      </w:r>
      <w:r>
        <w:rPr>
          <w:spacing w:val="-6"/>
          <w:sz w:val="24"/>
        </w:rPr>
        <w:t xml:space="preserve"> </w:t>
      </w:r>
      <w:r>
        <w:rPr>
          <w:sz w:val="24"/>
        </w:rPr>
        <w:t>(окружность</w:t>
      </w:r>
      <w:r>
        <w:rPr>
          <w:spacing w:val="-6"/>
          <w:sz w:val="24"/>
        </w:rPr>
        <w:t xml:space="preserve"> </w:t>
      </w:r>
      <w:r>
        <w:rPr>
          <w:sz w:val="24"/>
        </w:rPr>
        <w:t>расположена</w:t>
      </w:r>
      <w:r>
        <w:rPr>
          <w:spacing w:val="-8"/>
          <w:sz w:val="24"/>
        </w:rPr>
        <w:t xml:space="preserve"> </w:t>
      </w:r>
      <w:r>
        <w:rPr>
          <w:sz w:val="24"/>
        </w:rPr>
        <w:t>в горизонтальной плоскости).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line="271" w:lineRule="exact"/>
        <w:rPr>
          <w:sz w:val="24"/>
        </w:rPr>
      </w:pPr>
      <w:r>
        <w:rPr>
          <w:sz w:val="24"/>
        </w:rPr>
        <w:t>Объясните,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чем</w:t>
      </w:r>
      <w:r>
        <w:rPr>
          <w:spacing w:val="-5"/>
          <w:sz w:val="24"/>
        </w:rPr>
        <w:t xml:space="preserve"> </w:t>
      </w:r>
      <w:r>
        <w:rPr>
          <w:sz w:val="24"/>
        </w:rPr>
        <w:t>отличие</w:t>
      </w:r>
      <w:r>
        <w:rPr>
          <w:spacing w:val="-3"/>
          <w:sz w:val="24"/>
        </w:rPr>
        <w:t xml:space="preserve"> </w:t>
      </w:r>
      <w:r>
        <w:rPr>
          <w:sz w:val="24"/>
        </w:rPr>
        <w:t>технического</w:t>
      </w:r>
      <w:r>
        <w:rPr>
          <w:spacing w:val="-3"/>
          <w:sz w:val="24"/>
        </w:rPr>
        <w:t xml:space="preserve"> </w:t>
      </w:r>
      <w:r>
        <w:rPr>
          <w:sz w:val="24"/>
        </w:rPr>
        <w:t>рисунка</w:t>
      </w:r>
      <w:r>
        <w:rPr>
          <w:spacing w:val="-4"/>
          <w:sz w:val="24"/>
        </w:rPr>
        <w:t xml:space="preserve"> </w:t>
      </w:r>
      <w:r>
        <w:rPr>
          <w:sz w:val="24"/>
        </w:rPr>
        <w:t>от</w:t>
      </w:r>
      <w:r>
        <w:rPr>
          <w:spacing w:val="-6"/>
          <w:sz w:val="24"/>
        </w:rPr>
        <w:t xml:space="preserve"> </w:t>
      </w:r>
      <w:r>
        <w:rPr>
          <w:sz w:val="24"/>
        </w:rPr>
        <w:t>аксонометрической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проекции?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ind w:right="636"/>
        <w:rPr>
          <w:sz w:val="24"/>
        </w:rPr>
      </w:pP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чего применяют</w:t>
      </w:r>
      <w:r>
        <w:rPr>
          <w:spacing w:val="-2"/>
          <w:sz w:val="24"/>
        </w:rPr>
        <w:t xml:space="preserve"> </w:t>
      </w:r>
      <w:r>
        <w:rPr>
          <w:sz w:val="24"/>
        </w:rPr>
        <w:t>разрезы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комплексных</w:t>
      </w:r>
      <w:r>
        <w:rPr>
          <w:spacing w:val="-6"/>
          <w:sz w:val="24"/>
        </w:rPr>
        <w:t xml:space="preserve"> </w:t>
      </w:r>
      <w:r>
        <w:rPr>
          <w:sz w:val="24"/>
        </w:rPr>
        <w:t>чертежах?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чем</w:t>
      </w:r>
      <w:r>
        <w:rPr>
          <w:spacing w:val="-1"/>
          <w:sz w:val="24"/>
        </w:rPr>
        <w:t xml:space="preserve"> </w:t>
      </w:r>
      <w:r>
        <w:rPr>
          <w:sz w:val="24"/>
        </w:rPr>
        <w:t>отличие</w:t>
      </w:r>
      <w:r>
        <w:rPr>
          <w:spacing w:val="-3"/>
          <w:sz w:val="24"/>
        </w:rPr>
        <w:t xml:space="preserve"> </w:t>
      </w:r>
      <w:r>
        <w:rPr>
          <w:sz w:val="24"/>
        </w:rPr>
        <w:t>между</w:t>
      </w:r>
      <w:r>
        <w:rPr>
          <w:spacing w:val="-11"/>
          <w:sz w:val="24"/>
        </w:rPr>
        <w:t xml:space="preserve"> </w:t>
      </w:r>
      <w:r>
        <w:rPr>
          <w:sz w:val="24"/>
        </w:rPr>
        <w:t>разрезом</w:t>
      </w:r>
      <w:r>
        <w:rPr>
          <w:spacing w:val="-5"/>
          <w:sz w:val="24"/>
        </w:rPr>
        <w:t xml:space="preserve"> </w:t>
      </w:r>
      <w:r>
        <w:rPr>
          <w:sz w:val="24"/>
        </w:rPr>
        <w:t xml:space="preserve">и </w:t>
      </w:r>
      <w:r>
        <w:rPr>
          <w:spacing w:val="-2"/>
          <w:sz w:val="24"/>
        </w:rPr>
        <w:t>сечением?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line="275" w:lineRule="exact"/>
        <w:rPr>
          <w:sz w:val="24"/>
        </w:rPr>
      </w:pPr>
      <w:r>
        <w:rPr>
          <w:sz w:val="24"/>
        </w:rPr>
        <w:t>Классифицируйте</w:t>
      </w:r>
      <w:r>
        <w:rPr>
          <w:spacing w:val="-7"/>
          <w:sz w:val="24"/>
        </w:rPr>
        <w:t xml:space="preserve"> </w:t>
      </w:r>
      <w:r>
        <w:rPr>
          <w:sz w:val="24"/>
        </w:rPr>
        <w:t>разрезы</w:t>
      </w:r>
      <w:r>
        <w:rPr>
          <w:spacing w:val="-3"/>
          <w:sz w:val="24"/>
        </w:rPr>
        <w:t xml:space="preserve"> </w:t>
      </w:r>
      <w:r>
        <w:rPr>
          <w:sz w:val="24"/>
        </w:rPr>
        <w:t>(по</w:t>
      </w:r>
      <w:r>
        <w:rPr>
          <w:spacing w:val="-4"/>
          <w:sz w:val="24"/>
        </w:rPr>
        <w:t xml:space="preserve"> </w:t>
      </w:r>
      <w:r>
        <w:rPr>
          <w:sz w:val="24"/>
        </w:rPr>
        <w:t>направлению</w:t>
      </w:r>
      <w:r>
        <w:rPr>
          <w:spacing w:val="-10"/>
          <w:sz w:val="24"/>
        </w:rPr>
        <w:t xml:space="preserve"> </w:t>
      </w:r>
      <w:r>
        <w:rPr>
          <w:sz w:val="24"/>
        </w:rPr>
        <w:t>секущей</w:t>
      </w:r>
      <w:r>
        <w:rPr>
          <w:spacing w:val="-2"/>
          <w:sz w:val="24"/>
        </w:rPr>
        <w:t xml:space="preserve"> плоскости).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line="275" w:lineRule="exact"/>
        <w:rPr>
          <w:sz w:val="24"/>
        </w:rPr>
      </w:pPr>
      <w:r>
        <w:rPr>
          <w:sz w:val="24"/>
        </w:rPr>
        <w:t>Чем</w:t>
      </w:r>
      <w:r>
        <w:rPr>
          <w:spacing w:val="1"/>
          <w:sz w:val="24"/>
        </w:rPr>
        <w:t xml:space="preserve"> </w:t>
      </w:r>
      <w:r>
        <w:rPr>
          <w:sz w:val="24"/>
        </w:rPr>
        <w:t>сложные разрезы</w:t>
      </w:r>
      <w:r>
        <w:rPr>
          <w:spacing w:val="-7"/>
          <w:sz w:val="24"/>
        </w:rPr>
        <w:t xml:space="preserve"> </w:t>
      </w:r>
      <w:r>
        <w:rPr>
          <w:sz w:val="24"/>
        </w:rPr>
        <w:t>отличаются от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простых?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before="1" w:line="237" w:lineRule="auto"/>
        <w:ind w:right="704"/>
        <w:rPr>
          <w:sz w:val="24"/>
        </w:rPr>
      </w:pPr>
      <w:r>
        <w:rPr>
          <w:sz w:val="24"/>
        </w:rPr>
        <w:t>Под</w:t>
      </w:r>
      <w:r>
        <w:rPr>
          <w:spacing w:val="-4"/>
          <w:sz w:val="24"/>
        </w:rPr>
        <w:t xml:space="preserve"> </w:t>
      </w:r>
      <w:r>
        <w:rPr>
          <w:sz w:val="24"/>
        </w:rPr>
        <w:t>каким</w:t>
      </w:r>
      <w:r>
        <w:rPr>
          <w:spacing w:val="-1"/>
          <w:sz w:val="24"/>
        </w:rPr>
        <w:t xml:space="preserve"> </w:t>
      </w:r>
      <w:r>
        <w:rPr>
          <w:sz w:val="24"/>
        </w:rPr>
        <w:t>углом</w:t>
      </w:r>
      <w:r>
        <w:rPr>
          <w:spacing w:val="-5"/>
          <w:sz w:val="24"/>
        </w:rPr>
        <w:t xml:space="preserve"> </w:t>
      </w:r>
      <w:r>
        <w:rPr>
          <w:sz w:val="24"/>
        </w:rPr>
        <w:t>выполняется</w:t>
      </w:r>
      <w:r>
        <w:rPr>
          <w:spacing w:val="-7"/>
          <w:sz w:val="24"/>
        </w:rPr>
        <w:t xml:space="preserve"> </w:t>
      </w:r>
      <w:r>
        <w:rPr>
          <w:sz w:val="24"/>
        </w:rPr>
        <w:t>штриховка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разрезе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комплексном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3"/>
          <w:sz w:val="24"/>
        </w:rPr>
        <w:t xml:space="preserve"> </w:t>
      </w:r>
      <w:r>
        <w:rPr>
          <w:sz w:val="24"/>
        </w:rPr>
        <w:t>детали?</w:t>
      </w:r>
      <w:r>
        <w:rPr>
          <w:spacing w:val="-8"/>
          <w:sz w:val="24"/>
        </w:rPr>
        <w:t xml:space="preserve"> </w:t>
      </w:r>
      <w:r>
        <w:rPr>
          <w:sz w:val="24"/>
        </w:rPr>
        <w:t>Как определяется направление штриховки в разрезе в аксонометрии?</w:t>
      </w:r>
    </w:p>
    <w:p w:rsidR="008011F2" w:rsidRDefault="008011F2">
      <w:pPr>
        <w:pStyle w:val="a4"/>
        <w:spacing w:line="237" w:lineRule="auto"/>
        <w:rPr>
          <w:sz w:val="24"/>
        </w:rPr>
        <w:sectPr w:rsidR="008011F2">
          <w:pgSz w:w="11910" w:h="16840"/>
          <w:pgMar w:top="620" w:right="566" w:bottom="940" w:left="708" w:header="0" w:footer="749" w:gutter="0"/>
          <w:cols w:space="720"/>
        </w:sectPr>
      </w:pP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before="67"/>
        <w:rPr>
          <w:sz w:val="24"/>
        </w:rPr>
      </w:pPr>
      <w:r>
        <w:rPr>
          <w:noProof/>
          <w:sz w:val="24"/>
          <w:lang w:eastAsia="ru-RU"/>
        </w:rPr>
        <w:lastRenderedPageBreak/>
        <w:drawing>
          <wp:anchor distT="0" distB="0" distL="0" distR="0" simplePos="0" relativeHeight="251652096" behindDoc="1" locked="0" layoutInCell="1" allowOverlap="1">
            <wp:simplePos x="0" y="0"/>
            <wp:positionH relativeFrom="page">
              <wp:posOffset>990600</wp:posOffset>
            </wp:positionH>
            <wp:positionV relativeFrom="paragraph">
              <wp:posOffset>250825</wp:posOffset>
            </wp:positionV>
            <wp:extent cx="2819400" cy="1828800"/>
            <wp:effectExtent l="0" t="0" r="0" b="0"/>
            <wp:wrapTopAndBottom/>
            <wp:docPr id="31" name="Image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31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t>Принимая</w:t>
      </w:r>
      <w:r>
        <w:rPr>
          <w:spacing w:val="-8"/>
          <w:sz w:val="24"/>
        </w:rPr>
        <w:t xml:space="preserve"> </w:t>
      </w:r>
      <w:r>
        <w:rPr>
          <w:sz w:val="24"/>
        </w:rPr>
        <w:t>вид</w:t>
      </w:r>
      <w:r>
        <w:rPr>
          <w:spacing w:val="-4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стрелке</w:t>
      </w:r>
      <w:r>
        <w:rPr>
          <w:spacing w:val="-3"/>
          <w:sz w:val="24"/>
        </w:rPr>
        <w:t xml:space="preserve"> </w:t>
      </w:r>
      <w:r>
        <w:rPr>
          <w:sz w:val="24"/>
        </w:rPr>
        <w:t>"А"</w:t>
      </w:r>
      <w:r>
        <w:rPr>
          <w:spacing w:val="-5"/>
          <w:sz w:val="24"/>
        </w:rPr>
        <w:t xml:space="preserve"> </w:t>
      </w:r>
      <w:r>
        <w:rPr>
          <w:sz w:val="24"/>
        </w:rPr>
        <w:t>за</w:t>
      </w:r>
      <w:r>
        <w:rPr>
          <w:spacing w:val="-3"/>
          <w:sz w:val="24"/>
        </w:rPr>
        <w:t xml:space="preserve"> </w:t>
      </w:r>
      <w:r>
        <w:rPr>
          <w:sz w:val="24"/>
        </w:rPr>
        <w:t>главный,</w:t>
      </w:r>
      <w:r>
        <w:rPr>
          <w:spacing w:val="-1"/>
          <w:sz w:val="24"/>
        </w:rPr>
        <w:t xml:space="preserve"> </w:t>
      </w:r>
      <w:r>
        <w:rPr>
          <w:sz w:val="24"/>
        </w:rPr>
        <w:t>укажите</w:t>
      </w:r>
      <w:r>
        <w:rPr>
          <w:spacing w:val="-3"/>
          <w:sz w:val="24"/>
        </w:rPr>
        <w:t xml:space="preserve"> </w:t>
      </w:r>
      <w:r>
        <w:rPr>
          <w:sz w:val="24"/>
        </w:rPr>
        <w:t>изображение,</w:t>
      </w:r>
      <w:r>
        <w:rPr>
          <w:spacing w:val="-1"/>
          <w:sz w:val="24"/>
        </w:rPr>
        <w:t xml:space="preserve"> </w:t>
      </w:r>
      <w:r>
        <w:rPr>
          <w:sz w:val="24"/>
        </w:rPr>
        <w:t>соответствующее</w:t>
      </w:r>
      <w:r>
        <w:rPr>
          <w:spacing w:val="-4"/>
          <w:sz w:val="24"/>
        </w:rPr>
        <w:t xml:space="preserve"> </w:t>
      </w:r>
      <w:r>
        <w:rPr>
          <w:sz w:val="24"/>
        </w:rPr>
        <w:t xml:space="preserve">виду </w:t>
      </w:r>
      <w:r>
        <w:rPr>
          <w:spacing w:val="-2"/>
          <w:sz w:val="24"/>
        </w:rPr>
        <w:t>серху:</w:t>
      </w:r>
    </w:p>
    <w:p w:rsidR="008011F2" w:rsidRDefault="008011F2">
      <w:pPr>
        <w:pStyle w:val="a3"/>
        <w:spacing w:before="199"/>
      </w:pP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rPr>
          <w:sz w:val="24"/>
        </w:rPr>
      </w:pPr>
      <w:r>
        <w:rPr>
          <w:noProof/>
          <w:sz w:val="24"/>
          <w:lang w:eastAsia="ru-RU"/>
        </w:rPr>
        <w:drawing>
          <wp:anchor distT="0" distB="0" distL="0" distR="0" simplePos="0" relativeHeight="251653120" behindDoc="1" locked="0" layoutInCell="1" allowOverlap="1">
            <wp:simplePos x="0" y="0"/>
            <wp:positionH relativeFrom="page">
              <wp:posOffset>933450</wp:posOffset>
            </wp:positionH>
            <wp:positionV relativeFrom="paragraph">
              <wp:posOffset>204470</wp:posOffset>
            </wp:positionV>
            <wp:extent cx="4297045" cy="2149475"/>
            <wp:effectExtent l="0" t="0" r="0" b="0"/>
            <wp:wrapTopAndBottom/>
            <wp:docPr id="32" name="Image 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 32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97011" cy="21496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t>Укажите</w:t>
      </w:r>
      <w:r>
        <w:rPr>
          <w:spacing w:val="-4"/>
          <w:sz w:val="24"/>
        </w:rPr>
        <w:t xml:space="preserve"> </w:t>
      </w:r>
      <w:r>
        <w:rPr>
          <w:sz w:val="24"/>
        </w:rPr>
        <w:t>ошибки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проставлении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размеров:</w:t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before="86" w:after="47"/>
        <w:rPr>
          <w:sz w:val="24"/>
        </w:rPr>
      </w:pPr>
      <w:r>
        <w:rPr>
          <w:sz w:val="24"/>
        </w:rPr>
        <w:t>Определить</w:t>
      </w:r>
      <w:r>
        <w:rPr>
          <w:spacing w:val="-5"/>
          <w:sz w:val="24"/>
        </w:rPr>
        <w:t xml:space="preserve"> </w:t>
      </w:r>
      <w:r>
        <w:rPr>
          <w:sz w:val="24"/>
        </w:rPr>
        <w:t>правильность</w:t>
      </w:r>
      <w:r>
        <w:rPr>
          <w:spacing w:val="-7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8"/>
          <w:sz w:val="24"/>
        </w:rPr>
        <w:t xml:space="preserve"> </w:t>
      </w:r>
      <w:r>
        <w:rPr>
          <w:sz w:val="24"/>
        </w:rPr>
        <w:t>местного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разреза:</w:t>
      </w:r>
    </w:p>
    <w:p w:rsidR="008011F2" w:rsidRDefault="00BC181D">
      <w:pPr>
        <w:ind w:left="816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227320" cy="1280160"/>
            <wp:effectExtent l="0" t="0" r="0" b="0"/>
            <wp:docPr id="33" name="Image 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33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7838" cy="128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before="38"/>
        <w:rPr>
          <w:sz w:val="24"/>
        </w:rPr>
      </w:pPr>
      <w:r>
        <w:rPr>
          <w:noProof/>
          <w:sz w:val="24"/>
          <w:lang w:eastAsia="ru-RU"/>
        </w:rPr>
        <w:drawing>
          <wp:anchor distT="0" distB="0" distL="0" distR="0" simplePos="0" relativeHeight="251654144" behindDoc="1" locked="0" layoutInCell="1" allowOverlap="1">
            <wp:simplePos x="0" y="0"/>
            <wp:positionH relativeFrom="page">
              <wp:posOffset>914400</wp:posOffset>
            </wp:positionH>
            <wp:positionV relativeFrom="paragraph">
              <wp:posOffset>226695</wp:posOffset>
            </wp:positionV>
            <wp:extent cx="5008245" cy="1400175"/>
            <wp:effectExtent l="0" t="0" r="0" b="0"/>
            <wp:wrapTopAndBottom/>
            <wp:docPr id="34" name="Image 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 34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843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t>Определить</w:t>
      </w:r>
      <w:r>
        <w:rPr>
          <w:spacing w:val="-3"/>
          <w:sz w:val="24"/>
        </w:rPr>
        <w:t xml:space="preserve"> </w:t>
      </w:r>
      <w:r>
        <w:rPr>
          <w:sz w:val="24"/>
        </w:rPr>
        <w:t>лишний</w:t>
      </w:r>
      <w:r>
        <w:rPr>
          <w:spacing w:val="-6"/>
          <w:sz w:val="24"/>
        </w:rPr>
        <w:t xml:space="preserve"> </w:t>
      </w:r>
      <w:r>
        <w:rPr>
          <w:spacing w:val="-4"/>
          <w:sz w:val="24"/>
        </w:rPr>
        <w:t>вид:</w:t>
      </w:r>
    </w:p>
    <w:p w:rsidR="008011F2" w:rsidRDefault="008011F2">
      <w:pPr>
        <w:pStyle w:val="a4"/>
        <w:rPr>
          <w:sz w:val="24"/>
        </w:rPr>
        <w:sectPr w:rsidR="008011F2">
          <w:pgSz w:w="11910" w:h="16840"/>
          <w:pgMar w:top="900" w:right="566" w:bottom="940" w:left="708" w:header="0" w:footer="749" w:gutter="0"/>
          <w:cols w:space="720"/>
        </w:sectPr>
      </w:pPr>
    </w:p>
    <w:p w:rsidR="008011F2" w:rsidRDefault="00BC181D">
      <w:pPr>
        <w:pStyle w:val="a4"/>
        <w:numPr>
          <w:ilvl w:val="0"/>
          <w:numId w:val="5"/>
        </w:numPr>
        <w:tabs>
          <w:tab w:val="left" w:pos="732"/>
        </w:tabs>
        <w:spacing w:before="74"/>
        <w:rPr>
          <w:sz w:val="24"/>
        </w:rPr>
      </w:pPr>
      <w:r>
        <w:rPr>
          <w:sz w:val="24"/>
        </w:rPr>
        <w:lastRenderedPageBreak/>
        <w:t>Выполнить</w:t>
      </w:r>
      <w:r>
        <w:rPr>
          <w:spacing w:val="-6"/>
          <w:sz w:val="24"/>
        </w:rPr>
        <w:t xml:space="preserve"> </w:t>
      </w:r>
      <w:r>
        <w:rPr>
          <w:sz w:val="24"/>
        </w:rPr>
        <w:t>эскиз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детали</w:t>
      </w:r>
    </w:p>
    <w:p w:rsidR="008011F2" w:rsidRDefault="00BC181D">
      <w:pPr>
        <w:pStyle w:val="a3"/>
        <w:spacing w:before="7"/>
        <w:rPr>
          <w:sz w:val="19"/>
        </w:rPr>
      </w:pPr>
      <w:r>
        <w:rPr>
          <w:noProof/>
          <w:sz w:val="19"/>
          <w:lang w:eastAsia="ru-RU"/>
        </w:rPr>
        <w:drawing>
          <wp:anchor distT="0" distB="0" distL="0" distR="0" simplePos="0" relativeHeight="251655168" behindDoc="1" locked="0" layoutInCell="1" allowOverlap="1">
            <wp:simplePos x="0" y="0"/>
            <wp:positionH relativeFrom="page">
              <wp:posOffset>977265</wp:posOffset>
            </wp:positionH>
            <wp:positionV relativeFrom="paragraph">
              <wp:posOffset>158750</wp:posOffset>
            </wp:positionV>
            <wp:extent cx="4627245" cy="2944495"/>
            <wp:effectExtent l="0" t="0" r="0" b="0"/>
            <wp:wrapTopAndBottom/>
            <wp:docPr id="35" name="Image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 35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27284" cy="29443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11F2" w:rsidRDefault="008011F2">
      <w:pPr>
        <w:pStyle w:val="a3"/>
        <w:spacing w:before="94"/>
      </w:pPr>
    </w:p>
    <w:p w:rsidR="008011F2" w:rsidRDefault="00BC181D">
      <w:pPr>
        <w:pStyle w:val="a3"/>
        <w:spacing w:line="237" w:lineRule="auto"/>
        <w:ind w:left="372"/>
      </w:pPr>
      <w:r>
        <w:t>При</w:t>
      </w:r>
      <w:r>
        <w:rPr>
          <w:spacing w:val="-6"/>
        </w:rPr>
        <w:t xml:space="preserve"> </w:t>
      </w:r>
      <w:r>
        <w:t>оценивании</w:t>
      </w:r>
      <w:r>
        <w:rPr>
          <w:spacing w:val="-8"/>
        </w:rPr>
        <w:t xml:space="preserve"> </w:t>
      </w:r>
      <w:r>
        <w:t>ответов</w:t>
      </w:r>
      <w:r>
        <w:rPr>
          <w:spacing w:val="-2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контрольные</w:t>
      </w:r>
      <w:r>
        <w:rPr>
          <w:spacing w:val="-3"/>
        </w:rPr>
        <w:t xml:space="preserve"> </w:t>
      </w:r>
      <w:r>
        <w:t>вопросы</w:t>
      </w:r>
      <w:r>
        <w:rPr>
          <w:spacing w:val="-2"/>
        </w:rPr>
        <w:t xml:space="preserve"> </w:t>
      </w:r>
      <w:r>
        <w:t>учитывается</w:t>
      </w:r>
      <w:r>
        <w:rPr>
          <w:spacing w:val="-3"/>
        </w:rPr>
        <w:t xml:space="preserve"> </w:t>
      </w:r>
      <w:r>
        <w:t>количество</w:t>
      </w:r>
      <w:r>
        <w:rPr>
          <w:spacing w:val="-3"/>
        </w:rPr>
        <w:t xml:space="preserve"> </w:t>
      </w:r>
      <w:r>
        <w:t>правильных</w:t>
      </w:r>
      <w:r>
        <w:rPr>
          <w:spacing w:val="-7"/>
        </w:rPr>
        <w:t xml:space="preserve"> </w:t>
      </w:r>
      <w:r>
        <w:t xml:space="preserve">и неправильных ответов в соответствии с </w:t>
      </w:r>
      <w:r>
        <w:rPr>
          <w:i/>
        </w:rPr>
        <w:t xml:space="preserve">Таблицей </w:t>
      </w:r>
      <w:r>
        <w:t>.</w:t>
      </w:r>
    </w:p>
    <w:p w:rsidR="008011F2" w:rsidRDefault="00BC181D">
      <w:pPr>
        <w:spacing w:before="205" w:after="6"/>
        <w:ind w:right="821"/>
        <w:jc w:val="right"/>
        <w:rPr>
          <w:b/>
          <w:i/>
          <w:sz w:val="24"/>
        </w:rPr>
      </w:pPr>
      <w:r>
        <w:rPr>
          <w:b/>
          <w:i/>
          <w:spacing w:val="-2"/>
          <w:sz w:val="24"/>
        </w:rPr>
        <w:t>Таблица</w:t>
      </w:r>
    </w:p>
    <w:tbl>
      <w:tblPr>
        <w:tblW w:w="0" w:type="auto"/>
        <w:tblInd w:w="4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8"/>
        <w:gridCol w:w="2511"/>
        <w:gridCol w:w="2597"/>
      </w:tblGrid>
      <w:tr w:rsidR="008011F2">
        <w:trPr>
          <w:trHeight w:val="398"/>
        </w:trPr>
        <w:tc>
          <w:tcPr>
            <w:tcW w:w="4538" w:type="dxa"/>
            <w:vMerge w:val="restart"/>
          </w:tcPr>
          <w:p w:rsidR="008011F2" w:rsidRDefault="00BC181D">
            <w:pPr>
              <w:pStyle w:val="TableParagraph"/>
              <w:spacing w:before="169"/>
              <w:ind w:left="1872" w:hanging="1499"/>
            </w:pPr>
            <w:r>
              <w:t>Процент</w:t>
            </w:r>
            <w:r>
              <w:rPr>
                <w:spacing w:val="-14"/>
              </w:rPr>
              <w:t xml:space="preserve"> </w:t>
            </w:r>
            <w:r>
              <w:t>результативности</w:t>
            </w:r>
            <w:r>
              <w:rPr>
                <w:spacing w:val="-14"/>
              </w:rPr>
              <w:t xml:space="preserve"> </w:t>
            </w:r>
            <w:r>
              <w:t xml:space="preserve">(правильных </w:t>
            </w:r>
            <w:r>
              <w:rPr>
                <w:spacing w:val="-2"/>
              </w:rPr>
              <w:t>ответов)</w:t>
            </w:r>
          </w:p>
        </w:tc>
        <w:tc>
          <w:tcPr>
            <w:tcW w:w="5108" w:type="dxa"/>
            <w:gridSpan w:val="2"/>
          </w:tcPr>
          <w:p w:rsidR="008011F2" w:rsidRDefault="00BC181D">
            <w:pPr>
              <w:pStyle w:val="TableParagraph"/>
              <w:spacing w:before="68"/>
              <w:ind w:left="1286"/>
            </w:pPr>
            <w:r>
              <w:t>Оценка</w:t>
            </w:r>
            <w:r>
              <w:rPr>
                <w:spacing w:val="-4"/>
              </w:rPr>
              <w:t xml:space="preserve"> </w:t>
            </w:r>
            <w:r>
              <w:t>уровня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подготовки</w:t>
            </w:r>
          </w:p>
        </w:tc>
      </w:tr>
      <w:tr w:rsidR="008011F2">
        <w:trPr>
          <w:trHeight w:val="440"/>
        </w:trPr>
        <w:tc>
          <w:tcPr>
            <w:tcW w:w="4538" w:type="dxa"/>
            <w:vMerge/>
            <w:tcBorders>
              <w:top w:val="nil"/>
            </w:tcBorders>
          </w:tcPr>
          <w:p w:rsidR="008011F2" w:rsidRDefault="008011F2">
            <w:pPr>
              <w:rPr>
                <w:sz w:val="2"/>
                <w:szCs w:val="2"/>
              </w:rPr>
            </w:pPr>
          </w:p>
        </w:tc>
        <w:tc>
          <w:tcPr>
            <w:tcW w:w="2511" w:type="dxa"/>
          </w:tcPr>
          <w:p w:rsidR="008011F2" w:rsidRDefault="00BC181D">
            <w:pPr>
              <w:pStyle w:val="TableParagraph"/>
              <w:spacing w:before="87"/>
              <w:ind w:left="18" w:right="4"/>
              <w:jc w:val="center"/>
            </w:pPr>
            <w:r>
              <w:t>балл</w:t>
            </w:r>
            <w:r>
              <w:rPr>
                <w:spacing w:val="3"/>
              </w:rPr>
              <w:t xml:space="preserve"> </w:t>
            </w:r>
            <w:r>
              <w:rPr>
                <w:spacing w:val="-2"/>
              </w:rPr>
              <w:t>(отметка)</w:t>
            </w:r>
          </w:p>
        </w:tc>
        <w:tc>
          <w:tcPr>
            <w:tcW w:w="2597" w:type="dxa"/>
          </w:tcPr>
          <w:p w:rsidR="008011F2" w:rsidRDefault="00BC181D">
            <w:pPr>
              <w:pStyle w:val="TableParagraph"/>
              <w:spacing w:before="87"/>
              <w:ind w:left="14" w:right="2"/>
              <w:jc w:val="center"/>
            </w:pPr>
            <w:r>
              <w:t>вербальный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аналог</w:t>
            </w:r>
          </w:p>
        </w:tc>
      </w:tr>
      <w:tr w:rsidR="008011F2">
        <w:trPr>
          <w:trHeight w:val="397"/>
        </w:trPr>
        <w:tc>
          <w:tcPr>
            <w:tcW w:w="4538" w:type="dxa"/>
          </w:tcPr>
          <w:p w:rsidR="008011F2" w:rsidRDefault="00BC181D">
            <w:pPr>
              <w:pStyle w:val="TableParagraph"/>
              <w:spacing w:before="67"/>
              <w:ind w:left="27" w:right="5"/>
              <w:jc w:val="center"/>
            </w:pPr>
            <w:r>
              <w:t>85</w:t>
            </w:r>
            <w:r>
              <w:rPr>
                <w:spacing w:val="3"/>
              </w:rPr>
              <w:t xml:space="preserve"> </w:t>
            </w:r>
            <w:r>
              <w:t>÷</w:t>
            </w:r>
            <w:r>
              <w:rPr>
                <w:spacing w:val="-1"/>
              </w:rPr>
              <w:t xml:space="preserve"> </w:t>
            </w:r>
            <w:r>
              <w:rPr>
                <w:spacing w:val="-5"/>
              </w:rPr>
              <w:t>100</w:t>
            </w:r>
          </w:p>
        </w:tc>
        <w:tc>
          <w:tcPr>
            <w:tcW w:w="2511" w:type="dxa"/>
          </w:tcPr>
          <w:p w:rsidR="008011F2" w:rsidRDefault="00BC181D">
            <w:pPr>
              <w:pStyle w:val="TableParagraph"/>
              <w:spacing w:before="67"/>
              <w:ind w:left="18"/>
              <w:jc w:val="center"/>
            </w:pPr>
            <w:r>
              <w:rPr>
                <w:spacing w:val="-10"/>
              </w:rPr>
              <w:t>5</w:t>
            </w:r>
          </w:p>
        </w:tc>
        <w:tc>
          <w:tcPr>
            <w:tcW w:w="2597" w:type="dxa"/>
          </w:tcPr>
          <w:p w:rsidR="008011F2" w:rsidRDefault="00BC181D">
            <w:pPr>
              <w:pStyle w:val="TableParagraph"/>
              <w:spacing w:before="67"/>
              <w:ind w:left="14" w:right="5"/>
              <w:jc w:val="center"/>
            </w:pPr>
            <w:r>
              <w:rPr>
                <w:spacing w:val="-2"/>
              </w:rPr>
              <w:t>отлично</w:t>
            </w:r>
          </w:p>
        </w:tc>
      </w:tr>
      <w:tr w:rsidR="008011F2">
        <w:trPr>
          <w:trHeight w:val="397"/>
        </w:trPr>
        <w:tc>
          <w:tcPr>
            <w:tcW w:w="4538" w:type="dxa"/>
          </w:tcPr>
          <w:p w:rsidR="008011F2" w:rsidRDefault="00BC181D">
            <w:pPr>
              <w:pStyle w:val="TableParagraph"/>
              <w:spacing w:before="67"/>
              <w:ind w:left="27"/>
              <w:jc w:val="center"/>
            </w:pPr>
            <w:r>
              <w:t>70</w:t>
            </w:r>
            <w:r>
              <w:rPr>
                <w:spacing w:val="3"/>
              </w:rPr>
              <w:t xml:space="preserve"> </w:t>
            </w:r>
            <w:r>
              <w:t>÷</w:t>
            </w:r>
            <w:r>
              <w:rPr>
                <w:spacing w:val="-1"/>
              </w:rPr>
              <w:t xml:space="preserve"> </w:t>
            </w:r>
            <w:r>
              <w:rPr>
                <w:spacing w:val="-5"/>
              </w:rPr>
              <w:t>85</w:t>
            </w:r>
          </w:p>
        </w:tc>
        <w:tc>
          <w:tcPr>
            <w:tcW w:w="2511" w:type="dxa"/>
          </w:tcPr>
          <w:p w:rsidR="008011F2" w:rsidRDefault="00BC181D">
            <w:pPr>
              <w:pStyle w:val="TableParagraph"/>
              <w:spacing w:before="67"/>
              <w:ind w:left="18"/>
              <w:jc w:val="center"/>
            </w:pPr>
            <w:r>
              <w:rPr>
                <w:spacing w:val="-10"/>
              </w:rPr>
              <w:t>4</w:t>
            </w:r>
          </w:p>
        </w:tc>
        <w:tc>
          <w:tcPr>
            <w:tcW w:w="2597" w:type="dxa"/>
          </w:tcPr>
          <w:p w:rsidR="008011F2" w:rsidRDefault="00BC181D">
            <w:pPr>
              <w:pStyle w:val="TableParagraph"/>
              <w:spacing w:before="67"/>
              <w:ind w:left="14"/>
              <w:jc w:val="center"/>
            </w:pPr>
            <w:r>
              <w:rPr>
                <w:spacing w:val="-2"/>
              </w:rPr>
              <w:t>хорошо</w:t>
            </w:r>
          </w:p>
        </w:tc>
      </w:tr>
      <w:tr w:rsidR="008011F2">
        <w:trPr>
          <w:trHeight w:val="397"/>
        </w:trPr>
        <w:tc>
          <w:tcPr>
            <w:tcW w:w="4538" w:type="dxa"/>
          </w:tcPr>
          <w:p w:rsidR="008011F2" w:rsidRDefault="00BC181D">
            <w:pPr>
              <w:pStyle w:val="TableParagraph"/>
              <w:spacing w:before="68"/>
              <w:ind w:left="27"/>
              <w:jc w:val="center"/>
            </w:pPr>
            <w:r>
              <w:t>50</w:t>
            </w:r>
            <w:r>
              <w:rPr>
                <w:spacing w:val="3"/>
              </w:rPr>
              <w:t xml:space="preserve"> </w:t>
            </w:r>
            <w:r>
              <w:t>÷</w:t>
            </w:r>
            <w:r>
              <w:rPr>
                <w:spacing w:val="-1"/>
              </w:rPr>
              <w:t xml:space="preserve"> </w:t>
            </w:r>
            <w:r>
              <w:rPr>
                <w:spacing w:val="-5"/>
              </w:rPr>
              <w:t>69</w:t>
            </w:r>
          </w:p>
        </w:tc>
        <w:tc>
          <w:tcPr>
            <w:tcW w:w="2511" w:type="dxa"/>
          </w:tcPr>
          <w:p w:rsidR="008011F2" w:rsidRDefault="00BC181D">
            <w:pPr>
              <w:pStyle w:val="TableParagraph"/>
              <w:spacing w:before="68"/>
              <w:ind w:left="18"/>
              <w:jc w:val="center"/>
            </w:pPr>
            <w:r>
              <w:rPr>
                <w:spacing w:val="-10"/>
              </w:rPr>
              <w:t>3</w:t>
            </w:r>
          </w:p>
        </w:tc>
        <w:tc>
          <w:tcPr>
            <w:tcW w:w="2597" w:type="dxa"/>
          </w:tcPr>
          <w:p w:rsidR="008011F2" w:rsidRDefault="00BC181D">
            <w:pPr>
              <w:pStyle w:val="TableParagraph"/>
              <w:spacing w:before="68"/>
              <w:ind w:left="14" w:right="1"/>
              <w:jc w:val="center"/>
            </w:pPr>
            <w:r>
              <w:rPr>
                <w:spacing w:val="-2"/>
              </w:rPr>
              <w:t>удовлетворительно</w:t>
            </w:r>
          </w:p>
        </w:tc>
      </w:tr>
      <w:tr w:rsidR="008011F2">
        <w:trPr>
          <w:trHeight w:val="431"/>
        </w:trPr>
        <w:tc>
          <w:tcPr>
            <w:tcW w:w="4538" w:type="dxa"/>
          </w:tcPr>
          <w:p w:rsidR="008011F2" w:rsidRDefault="00BC181D">
            <w:pPr>
              <w:pStyle w:val="TableParagraph"/>
              <w:spacing w:before="82"/>
              <w:ind w:left="27" w:right="10"/>
              <w:jc w:val="center"/>
            </w:pPr>
            <w:r>
              <w:t>менее</w:t>
            </w:r>
            <w:r>
              <w:rPr>
                <w:spacing w:val="-9"/>
              </w:rPr>
              <w:t xml:space="preserve"> </w:t>
            </w:r>
            <w:r>
              <w:rPr>
                <w:spacing w:val="-5"/>
              </w:rPr>
              <w:t>50</w:t>
            </w:r>
          </w:p>
        </w:tc>
        <w:tc>
          <w:tcPr>
            <w:tcW w:w="2511" w:type="dxa"/>
          </w:tcPr>
          <w:p w:rsidR="008011F2" w:rsidRDefault="00BC181D">
            <w:pPr>
              <w:pStyle w:val="TableParagraph"/>
              <w:spacing w:before="82"/>
              <w:ind w:left="18"/>
              <w:jc w:val="center"/>
            </w:pPr>
            <w:r>
              <w:rPr>
                <w:spacing w:val="-10"/>
              </w:rPr>
              <w:t>2</w:t>
            </w:r>
          </w:p>
        </w:tc>
        <w:tc>
          <w:tcPr>
            <w:tcW w:w="2597" w:type="dxa"/>
          </w:tcPr>
          <w:p w:rsidR="008011F2" w:rsidRDefault="00BC181D">
            <w:pPr>
              <w:pStyle w:val="TableParagraph"/>
              <w:spacing w:before="63"/>
              <w:ind w:left="14" w:right="2"/>
              <w:jc w:val="center"/>
            </w:pPr>
            <w:r>
              <w:rPr>
                <w:spacing w:val="-2"/>
              </w:rPr>
              <w:t>неудовлетворительно</w:t>
            </w:r>
          </w:p>
        </w:tc>
      </w:tr>
    </w:tbl>
    <w:p w:rsidR="008011F2" w:rsidRDefault="008011F2">
      <w:pPr>
        <w:pStyle w:val="TableParagraph"/>
        <w:jc w:val="center"/>
        <w:sectPr w:rsidR="008011F2">
          <w:pgSz w:w="11910" w:h="16840"/>
          <w:pgMar w:top="620" w:right="566" w:bottom="940" w:left="708" w:header="0" w:footer="749" w:gutter="0"/>
          <w:cols w:space="720"/>
        </w:sectPr>
      </w:pPr>
    </w:p>
    <w:p w:rsidR="008011F2" w:rsidRDefault="00BC181D">
      <w:pPr>
        <w:spacing w:before="74" w:line="388" w:lineRule="auto"/>
        <w:ind w:left="2317" w:right="2458"/>
        <w:jc w:val="center"/>
        <w:rPr>
          <w:b/>
          <w:sz w:val="28"/>
        </w:rPr>
      </w:pPr>
      <w:r>
        <w:rPr>
          <w:b/>
          <w:sz w:val="28"/>
        </w:rPr>
        <w:lastRenderedPageBreak/>
        <w:t>Материалы</w:t>
      </w:r>
      <w:r>
        <w:rPr>
          <w:b/>
          <w:spacing w:val="-15"/>
          <w:sz w:val="28"/>
        </w:rPr>
        <w:t xml:space="preserve"> </w:t>
      </w:r>
      <w:r>
        <w:rPr>
          <w:b/>
          <w:sz w:val="28"/>
        </w:rPr>
        <w:t>к</w:t>
      </w:r>
      <w:r>
        <w:rPr>
          <w:b/>
          <w:spacing w:val="-16"/>
          <w:sz w:val="28"/>
        </w:rPr>
        <w:t xml:space="preserve"> </w:t>
      </w:r>
      <w:r>
        <w:rPr>
          <w:b/>
          <w:sz w:val="28"/>
        </w:rPr>
        <w:t>дифференцированному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зачету по учебной дисциплине</w:t>
      </w:r>
    </w:p>
    <w:p w:rsidR="008011F2" w:rsidRDefault="00BC181D">
      <w:pPr>
        <w:spacing w:line="321" w:lineRule="exact"/>
        <w:ind w:right="147"/>
        <w:jc w:val="center"/>
        <w:rPr>
          <w:b/>
          <w:sz w:val="28"/>
        </w:rPr>
      </w:pPr>
      <w:r>
        <w:rPr>
          <w:b/>
          <w:sz w:val="28"/>
        </w:rPr>
        <w:t>«Инженерная</w:t>
      </w:r>
      <w:r>
        <w:rPr>
          <w:b/>
          <w:spacing w:val="-15"/>
          <w:sz w:val="28"/>
        </w:rPr>
        <w:t xml:space="preserve"> </w:t>
      </w:r>
      <w:r>
        <w:rPr>
          <w:b/>
          <w:spacing w:val="-2"/>
          <w:sz w:val="28"/>
        </w:rPr>
        <w:t>графика»</w:t>
      </w:r>
    </w:p>
    <w:p w:rsidR="008011F2" w:rsidRDefault="008011F2">
      <w:pPr>
        <w:pStyle w:val="a3"/>
        <w:rPr>
          <w:b/>
          <w:sz w:val="28"/>
        </w:rPr>
      </w:pPr>
    </w:p>
    <w:p w:rsidR="008011F2" w:rsidRDefault="008011F2">
      <w:pPr>
        <w:pStyle w:val="a3"/>
        <w:spacing w:before="200"/>
        <w:rPr>
          <w:b/>
          <w:sz w:val="28"/>
        </w:rPr>
      </w:pPr>
    </w:p>
    <w:p w:rsidR="008011F2" w:rsidRDefault="00BC181D">
      <w:pPr>
        <w:ind w:left="1490" w:right="921"/>
        <w:jc w:val="center"/>
        <w:rPr>
          <w:b/>
          <w:sz w:val="28"/>
        </w:rPr>
      </w:pPr>
      <w:r>
        <w:rPr>
          <w:b/>
          <w:spacing w:val="-2"/>
          <w:sz w:val="28"/>
        </w:rPr>
        <w:t>Пояснительная</w:t>
      </w:r>
      <w:r>
        <w:rPr>
          <w:b/>
          <w:spacing w:val="7"/>
          <w:sz w:val="28"/>
        </w:rPr>
        <w:t xml:space="preserve"> </w:t>
      </w:r>
      <w:r>
        <w:rPr>
          <w:b/>
          <w:spacing w:val="-2"/>
          <w:sz w:val="28"/>
        </w:rPr>
        <w:t>записка</w:t>
      </w:r>
    </w:p>
    <w:p w:rsidR="008011F2" w:rsidRDefault="00BC181D">
      <w:pPr>
        <w:spacing w:before="317" w:line="362" w:lineRule="auto"/>
        <w:ind w:left="12" w:right="158" w:firstLine="705"/>
        <w:jc w:val="both"/>
        <w:rPr>
          <w:sz w:val="28"/>
        </w:rPr>
      </w:pPr>
      <w:r>
        <w:rPr>
          <w:b/>
          <w:sz w:val="28"/>
        </w:rPr>
        <w:t xml:space="preserve">Цель: </w:t>
      </w:r>
      <w:r>
        <w:rPr>
          <w:sz w:val="28"/>
        </w:rPr>
        <w:t>определение уровня сформированности умений и</w:t>
      </w:r>
      <w:r>
        <w:rPr>
          <w:spacing w:val="80"/>
          <w:sz w:val="28"/>
        </w:rPr>
        <w:t xml:space="preserve"> </w:t>
      </w:r>
      <w:r>
        <w:rPr>
          <w:sz w:val="28"/>
        </w:rPr>
        <w:t xml:space="preserve">профессиональных </w:t>
      </w:r>
      <w:r>
        <w:rPr>
          <w:sz w:val="28"/>
        </w:rPr>
        <w:t>компетенций</w:t>
      </w:r>
      <w:r>
        <w:rPr>
          <w:spacing w:val="40"/>
          <w:sz w:val="28"/>
        </w:rPr>
        <w:t xml:space="preserve"> </w:t>
      </w:r>
      <w:r>
        <w:rPr>
          <w:sz w:val="28"/>
        </w:rPr>
        <w:t>по дисциплине</w:t>
      </w:r>
      <w:r>
        <w:rPr>
          <w:spacing w:val="40"/>
          <w:sz w:val="28"/>
        </w:rPr>
        <w:t xml:space="preserve"> </w:t>
      </w:r>
      <w:r>
        <w:rPr>
          <w:sz w:val="28"/>
        </w:rPr>
        <w:t>«Инженерная графика»</w:t>
      </w:r>
    </w:p>
    <w:p w:rsidR="008011F2" w:rsidRDefault="00BC181D">
      <w:pPr>
        <w:spacing w:line="319" w:lineRule="exact"/>
        <w:ind w:left="718"/>
        <w:jc w:val="both"/>
        <w:rPr>
          <w:sz w:val="28"/>
        </w:rPr>
      </w:pPr>
      <w:r>
        <w:rPr>
          <w:b/>
          <w:sz w:val="28"/>
        </w:rPr>
        <w:t>Форма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зачета:</w:t>
      </w:r>
      <w:r>
        <w:rPr>
          <w:b/>
          <w:spacing w:val="-9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10"/>
          <w:sz w:val="28"/>
        </w:rPr>
        <w:t xml:space="preserve"> </w:t>
      </w:r>
      <w:r>
        <w:rPr>
          <w:sz w:val="28"/>
        </w:rPr>
        <w:t>практического</w:t>
      </w:r>
      <w:r>
        <w:rPr>
          <w:spacing w:val="-10"/>
          <w:sz w:val="28"/>
        </w:rPr>
        <w:t xml:space="preserve"> </w:t>
      </w:r>
      <w:r>
        <w:rPr>
          <w:spacing w:val="-2"/>
          <w:sz w:val="28"/>
        </w:rPr>
        <w:t>задания.</w:t>
      </w:r>
    </w:p>
    <w:p w:rsidR="008011F2" w:rsidRDefault="00BC181D">
      <w:pPr>
        <w:spacing w:before="159" w:line="360" w:lineRule="auto"/>
        <w:ind w:left="12" w:right="158" w:firstLine="710"/>
        <w:jc w:val="both"/>
        <w:rPr>
          <w:sz w:val="28"/>
        </w:rPr>
      </w:pPr>
      <w:r>
        <w:rPr>
          <w:sz w:val="28"/>
        </w:rPr>
        <w:t xml:space="preserve">В дифференцированный зачет включены все разделы изучаемой дисциплины: геометрическое черчение, проекционное черчение (основы начертательной геометрии), </w:t>
      </w:r>
      <w:r>
        <w:rPr>
          <w:sz w:val="28"/>
        </w:rPr>
        <w:t>техническое рисование и элементы технического конструирования, машиностроительное черчение и основы компьютерной графики.</w:t>
      </w:r>
    </w:p>
    <w:p w:rsidR="008011F2" w:rsidRDefault="00BC181D">
      <w:pPr>
        <w:pStyle w:val="1"/>
        <w:spacing w:before="8" w:line="240" w:lineRule="auto"/>
        <w:ind w:left="722"/>
        <w:jc w:val="both"/>
      </w:pPr>
      <w:r>
        <w:t>Требования</w:t>
      </w:r>
      <w:r>
        <w:rPr>
          <w:spacing w:val="-11"/>
        </w:rPr>
        <w:t xml:space="preserve"> </w:t>
      </w:r>
      <w:r>
        <w:t>к</w:t>
      </w:r>
      <w:r>
        <w:rPr>
          <w:spacing w:val="-10"/>
        </w:rPr>
        <w:t xml:space="preserve"> </w:t>
      </w:r>
      <w:r>
        <w:t>результатам</w:t>
      </w:r>
      <w:r>
        <w:rPr>
          <w:spacing w:val="-6"/>
        </w:rPr>
        <w:t xml:space="preserve"> </w:t>
      </w:r>
      <w:r>
        <w:t>освоения</w:t>
      </w:r>
      <w:r>
        <w:rPr>
          <w:spacing w:val="-11"/>
        </w:rPr>
        <w:t xml:space="preserve"> </w:t>
      </w:r>
      <w:r>
        <w:t>дисциплины</w:t>
      </w:r>
      <w:r>
        <w:rPr>
          <w:spacing w:val="-9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rPr>
          <w:spacing w:val="-2"/>
        </w:rPr>
        <w:t>ФГОС:</w:t>
      </w:r>
    </w:p>
    <w:p w:rsidR="008011F2" w:rsidRDefault="00BC181D">
      <w:pPr>
        <w:spacing w:before="153"/>
        <w:ind w:left="718"/>
        <w:jc w:val="both"/>
        <w:rPr>
          <w:i/>
          <w:sz w:val="28"/>
        </w:rPr>
      </w:pPr>
      <w:r>
        <w:rPr>
          <w:sz w:val="28"/>
        </w:rPr>
        <w:t>В</w:t>
      </w:r>
      <w:r>
        <w:rPr>
          <w:spacing w:val="-14"/>
          <w:sz w:val="28"/>
        </w:rPr>
        <w:t xml:space="preserve"> </w:t>
      </w:r>
      <w:r>
        <w:rPr>
          <w:sz w:val="28"/>
        </w:rPr>
        <w:t>результате</w:t>
      </w:r>
      <w:r>
        <w:rPr>
          <w:spacing w:val="-9"/>
          <w:sz w:val="28"/>
        </w:rPr>
        <w:t xml:space="preserve"> </w:t>
      </w:r>
      <w:r>
        <w:rPr>
          <w:sz w:val="28"/>
        </w:rPr>
        <w:t>освоения</w:t>
      </w:r>
      <w:r>
        <w:rPr>
          <w:spacing w:val="-5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-9"/>
          <w:sz w:val="28"/>
        </w:rPr>
        <w:t xml:space="preserve"> </w:t>
      </w:r>
      <w:r>
        <w:rPr>
          <w:sz w:val="28"/>
        </w:rPr>
        <w:t>обучающийся</w:t>
      </w:r>
      <w:r>
        <w:rPr>
          <w:spacing w:val="-8"/>
          <w:sz w:val="28"/>
        </w:rPr>
        <w:t xml:space="preserve"> </w:t>
      </w:r>
      <w:r>
        <w:rPr>
          <w:sz w:val="28"/>
        </w:rPr>
        <w:t>должен</w:t>
      </w:r>
      <w:r>
        <w:rPr>
          <w:spacing w:val="-4"/>
          <w:sz w:val="28"/>
        </w:rPr>
        <w:t xml:space="preserve"> </w:t>
      </w:r>
      <w:r>
        <w:rPr>
          <w:i/>
          <w:spacing w:val="-2"/>
          <w:sz w:val="28"/>
        </w:rPr>
        <w:t>знать:</w:t>
      </w:r>
    </w:p>
    <w:p w:rsidR="008011F2" w:rsidRDefault="00BC181D">
      <w:pPr>
        <w:pStyle w:val="a4"/>
        <w:numPr>
          <w:ilvl w:val="0"/>
          <w:numId w:val="6"/>
        </w:numPr>
        <w:tabs>
          <w:tab w:val="left" w:pos="246"/>
        </w:tabs>
        <w:spacing w:before="163"/>
        <w:ind w:left="246" w:hanging="234"/>
        <w:rPr>
          <w:sz w:val="28"/>
        </w:rPr>
      </w:pPr>
      <w:r>
        <w:rPr>
          <w:sz w:val="28"/>
        </w:rPr>
        <w:t>правила</w:t>
      </w:r>
      <w:r>
        <w:rPr>
          <w:spacing w:val="-9"/>
          <w:sz w:val="28"/>
        </w:rPr>
        <w:t xml:space="preserve"> </w:t>
      </w:r>
      <w:r>
        <w:rPr>
          <w:sz w:val="28"/>
        </w:rPr>
        <w:t>чтения</w:t>
      </w:r>
      <w:r>
        <w:rPr>
          <w:spacing w:val="-10"/>
          <w:sz w:val="28"/>
        </w:rPr>
        <w:t xml:space="preserve"> </w:t>
      </w:r>
      <w:r>
        <w:rPr>
          <w:sz w:val="28"/>
        </w:rPr>
        <w:t>конструкторской</w:t>
      </w:r>
      <w:r>
        <w:rPr>
          <w:spacing w:val="-11"/>
          <w:sz w:val="28"/>
        </w:rPr>
        <w:t xml:space="preserve"> </w:t>
      </w:r>
      <w:r>
        <w:rPr>
          <w:sz w:val="28"/>
        </w:rPr>
        <w:t>и</w:t>
      </w:r>
      <w:r>
        <w:rPr>
          <w:spacing w:val="-10"/>
          <w:sz w:val="28"/>
        </w:rPr>
        <w:t xml:space="preserve"> </w:t>
      </w:r>
      <w:r>
        <w:rPr>
          <w:sz w:val="28"/>
        </w:rPr>
        <w:t>технологической</w:t>
      </w:r>
      <w:r>
        <w:rPr>
          <w:spacing w:val="-11"/>
          <w:sz w:val="28"/>
        </w:rPr>
        <w:t xml:space="preserve"> </w:t>
      </w:r>
      <w:r>
        <w:rPr>
          <w:spacing w:val="-2"/>
          <w:sz w:val="28"/>
        </w:rPr>
        <w:t>документации;</w:t>
      </w:r>
    </w:p>
    <w:p w:rsidR="008011F2" w:rsidRDefault="00BC181D">
      <w:pPr>
        <w:pStyle w:val="a4"/>
        <w:numPr>
          <w:ilvl w:val="0"/>
          <w:numId w:val="6"/>
        </w:numPr>
        <w:tabs>
          <w:tab w:val="left" w:pos="372"/>
          <w:tab w:val="left" w:pos="1648"/>
          <w:tab w:val="left" w:pos="3542"/>
          <w:tab w:val="left" w:pos="5560"/>
          <w:tab w:val="left" w:pos="6976"/>
          <w:tab w:val="left" w:pos="9465"/>
        </w:tabs>
        <w:spacing w:before="163" w:line="357" w:lineRule="auto"/>
        <w:ind w:right="168" w:firstLine="0"/>
        <w:rPr>
          <w:sz w:val="28"/>
        </w:rPr>
      </w:pPr>
      <w:r>
        <w:rPr>
          <w:spacing w:val="-2"/>
          <w:sz w:val="28"/>
        </w:rPr>
        <w:t>способы</w:t>
      </w:r>
      <w:r>
        <w:rPr>
          <w:sz w:val="28"/>
        </w:rPr>
        <w:tab/>
      </w:r>
      <w:r>
        <w:rPr>
          <w:spacing w:val="-2"/>
          <w:sz w:val="28"/>
        </w:rPr>
        <w:t>графического</w:t>
      </w:r>
      <w:r>
        <w:rPr>
          <w:sz w:val="28"/>
        </w:rPr>
        <w:tab/>
      </w:r>
      <w:r>
        <w:rPr>
          <w:spacing w:val="-2"/>
          <w:sz w:val="28"/>
        </w:rPr>
        <w:t>представления</w:t>
      </w:r>
      <w:r>
        <w:rPr>
          <w:sz w:val="28"/>
        </w:rPr>
        <w:tab/>
      </w:r>
      <w:r>
        <w:rPr>
          <w:spacing w:val="-2"/>
          <w:sz w:val="28"/>
        </w:rPr>
        <w:t>объектов,</w:t>
      </w:r>
      <w:r>
        <w:rPr>
          <w:sz w:val="28"/>
        </w:rPr>
        <w:tab/>
      </w:r>
      <w:r>
        <w:rPr>
          <w:spacing w:val="-2"/>
          <w:sz w:val="28"/>
        </w:rPr>
        <w:t>пространственных</w:t>
      </w:r>
      <w:r>
        <w:rPr>
          <w:sz w:val="28"/>
        </w:rPr>
        <w:tab/>
      </w:r>
      <w:r>
        <w:rPr>
          <w:spacing w:val="-2"/>
          <w:sz w:val="28"/>
        </w:rPr>
        <w:t xml:space="preserve">образов, </w:t>
      </w:r>
      <w:r>
        <w:rPr>
          <w:sz w:val="28"/>
        </w:rPr>
        <w:t>технологического оборудования и схем;</w:t>
      </w:r>
    </w:p>
    <w:p w:rsidR="008011F2" w:rsidRDefault="00BC181D">
      <w:pPr>
        <w:pStyle w:val="a4"/>
        <w:numPr>
          <w:ilvl w:val="0"/>
          <w:numId w:val="6"/>
        </w:numPr>
        <w:tabs>
          <w:tab w:val="left" w:pos="386"/>
          <w:tab w:val="left" w:pos="2017"/>
          <w:tab w:val="left" w:pos="4352"/>
          <w:tab w:val="left" w:pos="5961"/>
          <w:tab w:val="left" w:pos="7146"/>
          <w:tab w:val="left" w:pos="8436"/>
        </w:tabs>
        <w:spacing w:before="5" w:line="357" w:lineRule="auto"/>
        <w:ind w:right="157" w:firstLine="0"/>
        <w:rPr>
          <w:sz w:val="28"/>
        </w:rPr>
      </w:pPr>
      <w:r>
        <w:rPr>
          <w:spacing w:val="-2"/>
          <w:sz w:val="28"/>
        </w:rPr>
        <w:t>требования</w:t>
      </w:r>
      <w:r>
        <w:rPr>
          <w:sz w:val="28"/>
        </w:rPr>
        <w:tab/>
      </w:r>
      <w:r>
        <w:rPr>
          <w:spacing w:val="-2"/>
          <w:sz w:val="28"/>
        </w:rPr>
        <w:t>государственных</w:t>
      </w:r>
      <w:r>
        <w:rPr>
          <w:sz w:val="28"/>
        </w:rPr>
        <w:tab/>
      </w:r>
      <w:r>
        <w:rPr>
          <w:spacing w:val="-2"/>
          <w:sz w:val="28"/>
        </w:rPr>
        <w:t>стандартов</w:t>
      </w:r>
      <w:r>
        <w:rPr>
          <w:sz w:val="28"/>
        </w:rPr>
        <w:tab/>
      </w:r>
      <w:r>
        <w:rPr>
          <w:spacing w:val="-2"/>
          <w:sz w:val="28"/>
        </w:rPr>
        <w:t>Единой</w:t>
      </w:r>
      <w:r>
        <w:rPr>
          <w:sz w:val="28"/>
        </w:rPr>
        <w:tab/>
      </w:r>
      <w:r>
        <w:rPr>
          <w:spacing w:val="-2"/>
          <w:sz w:val="28"/>
        </w:rPr>
        <w:t>системы</w:t>
      </w:r>
      <w:r>
        <w:rPr>
          <w:sz w:val="28"/>
        </w:rPr>
        <w:tab/>
      </w:r>
      <w:r>
        <w:rPr>
          <w:spacing w:val="-2"/>
          <w:sz w:val="28"/>
        </w:rPr>
        <w:t xml:space="preserve">конструкторской </w:t>
      </w:r>
      <w:r>
        <w:rPr>
          <w:sz w:val="28"/>
        </w:rPr>
        <w:t>документации (ЕСКД) и Единой с</w:t>
      </w:r>
      <w:r>
        <w:rPr>
          <w:sz w:val="28"/>
        </w:rPr>
        <w:t>истемы технологической документации (ЕСТД);</w:t>
      </w:r>
    </w:p>
    <w:p w:rsidR="008011F2" w:rsidRDefault="00BC181D">
      <w:pPr>
        <w:pStyle w:val="a4"/>
        <w:numPr>
          <w:ilvl w:val="0"/>
          <w:numId w:val="6"/>
        </w:numPr>
        <w:tabs>
          <w:tab w:val="left" w:pos="174"/>
        </w:tabs>
        <w:spacing w:before="6"/>
        <w:ind w:left="174" w:hanging="162"/>
        <w:rPr>
          <w:sz w:val="28"/>
        </w:rPr>
      </w:pPr>
      <w:r>
        <w:rPr>
          <w:sz w:val="28"/>
        </w:rPr>
        <w:t>правила</w:t>
      </w:r>
      <w:r>
        <w:rPr>
          <w:spacing w:val="-11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11"/>
          <w:sz w:val="28"/>
        </w:rPr>
        <w:t xml:space="preserve"> </w:t>
      </w:r>
      <w:r>
        <w:rPr>
          <w:sz w:val="28"/>
        </w:rPr>
        <w:t>чертежей,</w:t>
      </w:r>
      <w:r>
        <w:rPr>
          <w:spacing w:val="-9"/>
          <w:sz w:val="28"/>
        </w:rPr>
        <w:t xml:space="preserve"> </w:t>
      </w:r>
      <w:r>
        <w:rPr>
          <w:sz w:val="28"/>
        </w:rPr>
        <w:t>технических</w:t>
      </w:r>
      <w:r>
        <w:rPr>
          <w:spacing w:val="-17"/>
          <w:sz w:val="28"/>
        </w:rPr>
        <w:t xml:space="preserve"> </w:t>
      </w:r>
      <w:r>
        <w:rPr>
          <w:spacing w:val="-2"/>
          <w:sz w:val="28"/>
        </w:rPr>
        <w:t>рисунков;</w:t>
      </w:r>
    </w:p>
    <w:p w:rsidR="008011F2" w:rsidRDefault="00BC181D">
      <w:pPr>
        <w:pStyle w:val="a4"/>
        <w:numPr>
          <w:ilvl w:val="0"/>
          <w:numId w:val="6"/>
        </w:numPr>
        <w:tabs>
          <w:tab w:val="left" w:pos="174"/>
        </w:tabs>
        <w:spacing w:before="163"/>
        <w:ind w:left="174" w:hanging="162"/>
        <w:rPr>
          <w:sz w:val="28"/>
        </w:rPr>
      </w:pPr>
      <w:r>
        <w:rPr>
          <w:sz w:val="28"/>
        </w:rPr>
        <w:t>технику</w:t>
      </w:r>
      <w:r>
        <w:rPr>
          <w:spacing w:val="-11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принципы</w:t>
      </w:r>
      <w:r>
        <w:rPr>
          <w:spacing w:val="-6"/>
          <w:sz w:val="28"/>
        </w:rPr>
        <w:t xml:space="preserve"> </w:t>
      </w:r>
      <w:r>
        <w:rPr>
          <w:sz w:val="28"/>
        </w:rPr>
        <w:t>нанесения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размеров;</w:t>
      </w:r>
    </w:p>
    <w:p w:rsidR="008011F2" w:rsidRDefault="00BC181D">
      <w:pPr>
        <w:pStyle w:val="a4"/>
        <w:numPr>
          <w:ilvl w:val="0"/>
          <w:numId w:val="6"/>
        </w:numPr>
        <w:tabs>
          <w:tab w:val="left" w:pos="174"/>
        </w:tabs>
        <w:spacing w:before="158"/>
        <w:ind w:left="174" w:hanging="162"/>
        <w:rPr>
          <w:sz w:val="28"/>
        </w:rPr>
      </w:pPr>
      <w:r>
        <w:rPr>
          <w:sz w:val="28"/>
        </w:rPr>
        <w:t>классы</w:t>
      </w:r>
      <w:r>
        <w:rPr>
          <w:spacing w:val="-6"/>
          <w:sz w:val="28"/>
        </w:rPr>
        <w:t xml:space="preserve"> </w:t>
      </w:r>
      <w:r>
        <w:rPr>
          <w:sz w:val="28"/>
        </w:rPr>
        <w:t>точности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их</w:t>
      </w:r>
      <w:r>
        <w:rPr>
          <w:spacing w:val="-9"/>
          <w:sz w:val="28"/>
        </w:rPr>
        <w:t xml:space="preserve"> </w:t>
      </w:r>
      <w:r>
        <w:rPr>
          <w:sz w:val="28"/>
        </w:rPr>
        <w:t>обозначение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чертежах;</w:t>
      </w:r>
    </w:p>
    <w:p w:rsidR="008011F2" w:rsidRDefault="00BC181D">
      <w:pPr>
        <w:pStyle w:val="a4"/>
        <w:numPr>
          <w:ilvl w:val="0"/>
          <w:numId w:val="6"/>
        </w:numPr>
        <w:tabs>
          <w:tab w:val="left" w:pos="174"/>
        </w:tabs>
        <w:spacing w:before="163"/>
        <w:ind w:left="174" w:hanging="162"/>
        <w:rPr>
          <w:sz w:val="28"/>
        </w:rPr>
      </w:pPr>
      <w:r>
        <w:rPr>
          <w:sz w:val="28"/>
        </w:rPr>
        <w:t>типы</w:t>
      </w:r>
      <w:r>
        <w:rPr>
          <w:spacing w:val="-7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назначение</w:t>
      </w:r>
      <w:r>
        <w:rPr>
          <w:spacing w:val="-5"/>
          <w:sz w:val="28"/>
        </w:rPr>
        <w:t xml:space="preserve"> </w:t>
      </w:r>
      <w:r>
        <w:rPr>
          <w:sz w:val="28"/>
        </w:rPr>
        <w:t>спецификаций,</w:t>
      </w:r>
      <w:r>
        <w:rPr>
          <w:spacing w:val="-4"/>
          <w:sz w:val="28"/>
        </w:rPr>
        <w:t xml:space="preserve"> </w:t>
      </w:r>
      <w:r>
        <w:rPr>
          <w:sz w:val="28"/>
        </w:rPr>
        <w:t>правила</w:t>
      </w:r>
      <w:r>
        <w:rPr>
          <w:spacing w:val="-5"/>
          <w:sz w:val="28"/>
        </w:rPr>
        <w:t xml:space="preserve"> </w:t>
      </w:r>
      <w:r>
        <w:rPr>
          <w:sz w:val="28"/>
        </w:rPr>
        <w:t>их</w:t>
      </w:r>
      <w:r>
        <w:rPr>
          <w:spacing w:val="-10"/>
          <w:sz w:val="28"/>
        </w:rPr>
        <w:t xml:space="preserve"> </w:t>
      </w:r>
      <w:r>
        <w:rPr>
          <w:sz w:val="28"/>
        </w:rPr>
        <w:t>чтения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составления</w:t>
      </w:r>
    </w:p>
    <w:p w:rsidR="008011F2" w:rsidRDefault="00BC181D">
      <w:pPr>
        <w:spacing w:before="163"/>
        <w:ind w:left="718"/>
        <w:rPr>
          <w:i/>
          <w:sz w:val="28"/>
        </w:rPr>
      </w:pPr>
      <w:r>
        <w:rPr>
          <w:sz w:val="28"/>
        </w:rPr>
        <w:t>В</w:t>
      </w:r>
      <w:r>
        <w:rPr>
          <w:spacing w:val="-14"/>
          <w:sz w:val="28"/>
        </w:rPr>
        <w:t xml:space="preserve"> </w:t>
      </w:r>
      <w:r>
        <w:rPr>
          <w:sz w:val="28"/>
        </w:rPr>
        <w:t>результате</w:t>
      </w:r>
      <w:r>
        <w:rPr>
          <w:spacing w:val="-9"/>
          <w:sz w:val="28"/>
        </w:rPr>
        <w:t xml:space="preserve"> </w:t>
      </w:r>
      <w:r>
        <w:rPr>
          <w:sz w:val="28"/>
        </w:rPr>
        <w:t>освоения</w:t>
      </w:r>
      <w:r>
        <w:rPr>
          <w:spacing w:val="-8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-9"/>
          <w:sz w:val="28"/>
        </w:rPr>
        <w:t xml:space="preserve"> </w:t>
      </w:r>
      <w:r>
        <w:rPr>
          <w:sz w:val="28"/>
        </w:rPr>
        <w:t>обучающийся</w:t>
      </w:r>
      <w:r>
        <w:rPr>
          <w:spacing w:val="-8"/>
          <w:sz w:val="28"/>
        </w:rPr>
        <w:t xml:space="preserve"> </w:t>
      </w:r>
      <w:r>
        <w:rPr>
          <w:sz w:val="28"/>
        </w:rPr>
        <w:t>должен</w:t>
      </w:r>
      <w:r>
        <w:rPr>
          <w:spacing w:val="-1"/>
          <w:sz w:val="28"/>
        </w:rPr>
        <w:t xml:space="preserve"> </w:t>
      </w:r>
      <w:r>
        <w:rPr>
          <w:i/>
          <w:spacing w:val="-2"/>
          <w:sz w:val="28"/>
        </w:rPr>
        <w:t>уметь:</w:t>
      </w:r>
    </w:p>
    <w:p w:rsidR="008011F2" w:rsidRDefault="00BC181D">
      <w:pPr>
        <w:pStyle w:val="a4"/>
        <w:numPr>
          <w:ilvl w:val="0"/>
          <w:numId w:val="6"/>
        </w:numPr>
        <w:tabs>
          <w:tab w:val="left" w:pos="401"/>
          <w:tab w:val="left" w:pos="1480"/>
          <w:tab w:val="left" w:pos="3874"/>
          <w:tab w:val="left" w:pos="4325"/>
          <w:tab w:val="left" w:pos="6714"/>
          <w:tab w:val="left" w:pos="8771"/>
          <w:tab w:val="left" w:pos="9357"/>
        </w:tabs>
        <w:spacing w:before="158" w:line="362" w:lineRule="auto"/>
        <w:ind w:right="161" w:firstLine="0"/>
        <w:rPr>
          <w:sz w:val="28"/>
        </w:rPr>
      </w:pPr>
      <w:r>
        <w:rPr>
          <w:spacing w:val="-2"/>
          <w:sz w:val="28"/>
        </w:rPr>
        <w:t>читать</w:t>
      </w:r>
      <w:r>
        <w:rPr>
          <w:sz w:val="28"/>
        </w:rPr>
        <w:tab/>
      </w:r>
      <w:r>
        <w:rPr>
          <w:spacing w:val="-2"/>
          <w:sz w:val="28"/>
        </w:rPr>
        <w:t>конструкторскую</w:t>
      </w:r>
      <w:r>
        <w:rPr>
          <w:sz w:val="28"/>
        </w:rPr>
        <w:tab/>
      </w:r>
      <w:r>
        <w:rPr>
          <w:spacing w:val="-10"/>
          <w:sz w:val="28"/>
        </w:rPr>
        <w:t>и</w:t>
      </w:r>
      <w:r>
        <w:rPr>
          <w:sz w:val="28"/>
        </w:rPr>
        <w:tab/>
      </w:r>
      <w:r>
        <w:rPr>
          <w:spacing w:val="-2"/>
          <w:sz w:val="28"/>
        </w:rPr>
        <w:t>технологическую</w:t>
      </w:r>
      <w:r>
        <w:rPr>
          <w:sz w:val="28"/>
        </w:rPr>
        <w:tab/>
      </w:r>
      <w:r>
        <w:rPr>
          <w:spacing w:val="-2"/>
          <w:sz w:val="28"/>
        </w:rPr>
        <w:t>документацию</w:t>
      </w:r>
      <w:r>
        <w:rPr>
          <w:sz w:val="28"/>
        </w:rPr>
        <w:tab/>
      </w:r>
      <w:r>
        <w:rPr>
          <w:spacing w:val="-6"/>
          <w:sz w:val="28"/>
        </w:rPr>
        <w:t>по</w:t>
      </w:r>
      <w:r>
        <w:rPr>
          <w:sz w:val="28"/>
        </w:rPr>
        <w:tab/>
      </w:r>
      <w:r>
        <w:rPr>
          <w:spacing w:val="-2"/>
          <w:sz w:val="28"/>
        </w:rPr>
        <w:t>профилю специальности;</w:t>
      </w:r>
    </w:p>
    <w:p w:rsidR="008011F2" w:rsidRDefault="00BC181D">
      <w:pPr>
        <w:pStyle w:val="a4"/>
        <w:numPr>
          <w:ilvl w:val="0"/>
          <w:numId w:val="6"/>
        </w:numPr>
        <w:tabs>
          <w:tab w:val="left" w:pos="193"/>
        </w:tabs>
        <w:spacing w:line="362" w:lineRule="auto"/>
        <w:ind w:right="156" w:firstLine="0"/>
        <w:rPr>
          <w:sz w:val="28"/>
        </w:rPr>
      </w:pPr>
      <w:r>
        <w:rPr>
          <w:sz w:val="28"/>
        </w:rPr>
        <w:t>выполнять комплексные чертежи геометрических тел и проекции точек лежащих на их поверхности в ручной и машинной графике;</w:t>
      </w:r>
    </w:p>
    <w:p w:rsidR="008011F2" w:rsidRDefault="008011F2">
      <w:pPr>
        <w:pStyle w:val="a4"/>
        <w:spacing w:line="362" w:lineRule="auto"/>
        <w:rPr>
          <w:sz w:val="28"/>
        </w:rPr>
        <w:sectPr w:rsidR="008011F2">
          <w:pgSz w:w="11910" w:h="16840"/>
          <w:pgMar w:top="1240" w:right="566" w:bottom="940" w:left="708" w:header="0" w:footer="749" w:gutter="0"/>
          <w:cols w:space="720"/>
        </w:sectPr>
      </w:pPr>
    </w:p>
    <w:p w:rsidR="008011F2" w:rsidRDefault="00BC181D">
      <w:pPr>
        <w:pStyle w:val="a4"/>
        <w:numPr>
          <w:ilvl w:val="0"/>
          <w:numId w:val="6"/>
        </w:numPr>
        <w:tabs>
          <w:tab w:val="left" w:pos="212"/>
        </w:tabs>
        <w:spacing w:before="75" w:line="362" w:lineRule="auto"/>
        <w:ind w:right="158" w:firstLine="0"/>
        <w:rPr>
          <w:sz w:val="28"/>
        </w:rPr>
      </w:pPr>
      <w:r>
        <w:rPr>
          <w:sz w:val="28"/>
        </w:rPr>
        <w:lastRenderedPageBreak/>
        <w:t>выполнять</w:t>
      </w:r>
      <w:r>
        <w:rPr>
          <w:spacing w:val="32"/>
          <w:sz w:val="28"/>
        </w:rPr>
        <w:t xml:space="preserve"> </w:t>
      </w:r>
      <w:r>
        <w:rPr>
          <w:sz w:val="28"/>
        </w:rPr>
        <w:t>эскизы,</w:t>
      </w:r>
      <w:r>
        <w:rPr>
          <w:spacing w:val="36"/>
          <w:sz w:val="28"/>
        </w:rPr>
        <w:t xml:space="preserve"> </w:t>
      </w:r>
      <w:r>
        <w:rPr>
          <w:sz w:val="28"/>
        </w:rPr>
        <w:t>технические</w:t>
      </w:r>
      <w:r>
        <w:rPr>
          <w:spacing w:val="35"/>
          <w:sz w:val="28"/>
        </w:rPr>
        <w:t xml:space="preserve"> </w:t>
      </w:r>
      <w:r>
        <w:rPr>
          <w:sz w:val="28"/>
        </w:rPr>
        <w:t>рисунки</w:t>
      </w:r>
      <w:r>
        <w:rPr>
          <w:spacing w:val="33"/>
          <w:sz w:val="28"/>
        </w:rPr>
        <w:t xml:space="preserve"> </w:t>
      </w:r>
      <w:r>
        <w:rPr>
          <w:sz w:val="28"/>
        </w:rPr>
        <w:t>и</w:t>
      </w:r>
      <w:r>
        <w:rPr>
          <w:spacing w:val="33"/>
          <w:sz w:val="28"/>
        </w:rPr>
        <w:t xml:space="preserve"> </w:t>
      </w:r>
      <w:r>
        <w:rPr>
          <w:sz w:val="28"/>
        </w:rPr>
        <w:t>чертежи</w:t>
      </w:r>
      <w:r>
        <w:rPr>
          <w:spacing w:val="33"/>
          <w:sz w:val="28"/>
        </w:rPr>
        <w:t xml:space="preserve"> </w:t>
      </w:r>
      <w:r>
        <w:rPr>
          <w:sz w:val="28"/>
        </w:rPr>
        <w:t>деталей,</w:t>
      </w:r>
      <w:r>
        <w:rPr>
          <w:spacing w:val="36"/>
          <w:sz w:val="28"/>
        </w:rPr>
        <w:t xml:space="preserve"> </w:t>
      </w:r>
      <w:r>
        <w:rPr>
          <w:sz w:val="28"/>
        </w:rPr>
        <w:t>их элементов,</w:t>
      </w:r>
      <w:r>
        <w:rPr>
          <w:spacing w:val="40"/>
          <w:sz w:val="28"/>
        </w:rPr>
        <w:t xml:space="preserve"> </w:t>
      </w:r>
      <w:r>
        <w:rPr>
          <w:sz w:val="28"/>
        </w:rPr>
        <w:t>узлов</w:t>
      </w:r>
      <w:r>
        <w:rPr>
          <w:spacing w:val="33"/>
          <w:sz w:val="28"/>
        </w:rPr>
        <w:t xml:space="preserve"> </w:t>
      </w:r>
      <w:r>
        <w:rPr>
          <w:sz w:val="28"/>
        </w:rPr>
        <w:t>в ручной и машинной графике;</w:t>
      </w:r>
    </w:p>
    <w:p w:rsidR="008011F2" w:rsidRDefault="00BC181D">
      <w:pPr>
        <w:pStyle w:val="a4"/>
        <w:numPr>
          <w:ilvl w:val="0"/>
          <w:numId w:val="6"/>
        </w:numPr>
        <w:tabs>
          <w:tab w:val="left" w:pos="449"/>
          <w:tab w:val="left" w:pos="2070"/>
          <w:tab w:val="left" w:pos="3921"/>
          <w:tab w:val="left" w:pos="5820"/>
          <w:tab w:val="left" w:pos="8301"/>
          <w:tab w:val="left" w:pos="10319"/>
        </w:tabs>
        <w:spacing w:line="362" w:lineRule="auto"/>
        <w:ind w:right="159" w:firstLine="0"/>
        <w:rPr>
          <w:sz w:val="28"/>
        </w:rPr>
      </w:pPr>
      <w:r>
        <w:rPr>
          <w:spacing w:val="-2"/>
          <w:sz w:val="28"/>
        </w:rPr>
        <w:t>выполнять</w:t>
      </w:r>
      <w:r>
        <w:rPr>
          <w:sz w:val="28"/>
        </w:rPr>
        <w:tab/>
      </w:r>
      <w:r>
        <w:rPr>
          <w:spacing w:val="-2"/>
          <w:sz w:val="28"/>
        </w:rPr>
        <w:t>графические</w:t>
      </w:r>
      <w:r>
        <w:rPr>
          <w:sz w:val="28"/>
        </w:rPr>
        <w:tab/>
      </w:r>
      <w:r>
        <w:rPr>
          <w:spacing w:val="-2"/>
          <w:sz w:val="28"/>
        </w:rPr>
        <w:t>изображения</w:t>
      </w:r>
      <w:r>
        <w:rPr>
          <w:sz w:val="28"/>
        </w:rPr>
        <w:tab/>
      </w:r>
      <w:r>
        <w:rPr>
          <w:spacing w:val="-2"/>
          <w:sz w:val="28"/>
        </w:rPr>
        <w:t>технологического</w:t>
      </w:r>
      <w:r>
        <w:rPr>
          <w:sz w:val="28"/>
        </w:rPr>
        <w:tab/>
      </w:r>
      <w:r>
        <w:rPr>
          <w:spacing w:val="-2"/>
          <w:sz w:val="28"/>
        </w:rPr>
        <w:t>оборудования</w:t>
      </w:r>
      <w:r>
        <w:rPr>
          <w:sz w:val="28"/>
        </w:rPr>
        <w:tab/>
      </w:r>
      <w:r>
        <w:rPr>
          <w:spacing w:val="-10"/>
          <w:sz w:val="28"/>
        </w:rPr>
        <w:t xml:space="preserve">и </w:t>
      </w:r>
      <w:r>
        <w:rPr>
          <w:sz w:val="28"/>
        </w:rPr>
        <w:t>технологических схем в ручной и машинной графике;</w:t>
      </w:r>
    </w:p>
    <w:p w:rsidR="008011F2" w:rsidRDefault="00BC181D">
      <w:pPr>
        <w:tabs>
          <w:tab w:val="left" w:pos="1604"/>
          <w:tab w:val="left" w:pos="5180"/>
          <w:tab w:val="left" w:pos="7467"/>
          <w:tab w:val="left" w:pos="7822"/>
          <w:tab w:val="left" w:pos="8911"/>
        </w:tabs>
        <w:spacing w:line="362" w:lineRule="auto"/>
        <w:ind w:left="12" w:right="156"/>
        <w:rPr>
          <w:sz w:val="28"/>
        </w:rPr>
      </w:pPr>
      <w:r>
        <w:rPr>
          <w:spacing w:val="-2"/>
          <w:sz w:val="28"/>
        </w:rPr>
        <w:t>-оформлять</w:t>
      </w:r>
      <w:r>
        <w:rPr>
          <w:sz w:val="28"/>
        </w:rPr>
        <w:tab/>
      </w:r>
      <w:r>
        <w:rPr>
          <w:spacing w:val="-2"/>
          <w:sz w:val="28"/>
        </w:rPr>
        <w:t>проектно-конструкторскую,</w:t>
      </w:r>
      <w:r>
        <w:rPr>
          <w:sz w:val="28"/>
        </w:rPr>
        <w:tab/>
      </w:r>
      <w:r>
        <w:rPr>
          <w:spacing w:val="-2"/>
          <w:sz w:val="28"/>
        </w:rPr>
        <w:t>технологическую</w:t>
      </w:r>
      <w:r>
        <w:rPr>
          <w:sz w:val="28"/>
        </w:rPr>
        <w:tab/>
      </w:r>
      <w:r>
        <w:rPr>
          <w:spacing w:val="-10"/>
          <w:sz w:val="28"/>
        </w:rPr>
        <w:t>и</w:t>
      </w:r>
      <w:r>
        <w:rPr>
          <w:sz w:val="28"/>
        </w:rPr>
        <w:tab/>
      </w:r>
      <w:r>
        <w:rPr>
          <w:spacing w:val="-2"/>
          <w:sz w:val="28"/>
        </w:rPr>
        <w:t>другую</w:t>
      </w:r>
      <w:r>
        <w:rPr>
          <w:sz w:val="28"/>
        </w:rPr>
        <w:tab/>
      </w:r>
      <w:r>
        <w:rPr>
          <w:spacing w:val="-2"/>
          <w:sz w:val="28"/>
        </w:rPr>
        <w:t xml:space="preserve">техническую </w:t>
      </w:r>
      <w:r>
        <w:rPr>
          <w:sz w:val="28"/>
        </w:rPr>
        <w:t>документацию в соответствии с действующей нормативной базой;</w:t>
      </w:r>
    </w:p>
    <w:p w:rsidR="008011F2" w:rsidRDefault="008011F2">
      <w:pPr>
        <w:pStyle w:val="a3"/>
        <w:spacing w:before="141"/>
        <w:rPr>
          <w:sz w:val="28"/>
        </w:rPr>
      </w:pPr>
    </w:p>
    <w:p w:rsidR="008011F2" w:rsidRDefault="00BC181D">
      <w:pPr>
        <w:pStyle w:val="1"/>
        <w:spacing w:before="0" w:line="240" w:lineRule="auto"/>
        <w:ind w:left="718"/>
        <w:jc w:val="both"/>
        <w:rPr>
          <w:b w:val="0"/>
        </w:rPr>
      </w:pPr>
      <w:r>
        <w:t>Критерии</w:t>
      </w:r>
      <w:r>
        <w:rPr>
          <w:spacing w:val="-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нормы</w:t>
      </w:r>
      <w:r>
        <w:rPr>
          <w:spacing w:val="-7"/>
        </w:rPr>
        <w:t xml:space="preserve"> </w:t>
      </w:r>
      <w:r>
        <w:rPr>
          <w:spacing w:val="-2"/>
        </w:rPr>
        <w:t>оценки</w:t>
      </w:r>
      <w:r>
        <w:rPr>
          <w:b w:val="0"/>
          <w:spacing w:val="-2"/>
        </w:rPr>
        <w:t>:</w:t>
      </w:r>
    </w:p>
    <w:p w:rsidR="008011F2" w:rsidRDefault="00BC181D">
      <w:pPr>
        <w:spacing w:before="163" w:line="360" w:lineRule="auto"/>
        <w:ind w:left="12" w:right="144" w:firstLine="720"/>
        <w:jc w:val="both"/>
        <w:rPr>
          <w:sz w:val="28"/>
        </w:rPr>
      </w:pPr>
      <w:r>
        <w:rPr>
          <w:b/>
          <w:sz w:val="28"/>
        </w:rPr>
        <w:t xml:space="preserve">Оценка «отлично» </w:t>
      </w:r>
      <w:r>
        <w:rPr>
          <w:sz w:val="28"/>
        </w:rPr>
        <w:t>ставится, если обучающийся выполнил работу в полном объеме</w:t>
      </w:r>
      <w:r>
        <w:rPr>
          <w:spacing w:val="-9"/>
          <w:sz w:val="28"/>
        </w:rPr>
        <w:t xml:space="preserve"> </w:t>
      </w:r>
      <w:r>
        <w:rPr>
          <w:sz w:val="28"/>
        </w:rPr>
        <w:t>с</w:t>
      </w:r>
      <w:r>
        <w:rPr>
          <w:spacing w:val="-9"/>
          <w:sz w:val="28"/>
        </w:rPr>
        <w:t xml:space="preserve"> </w:t>
      </w:r>
      <w:r>
        <w:rPr>
          <w:sz w:val="28"/>
        </w:rPr>
        <w:t>соблюдением</w:t>
      </w:r>
      <w:r>
        <w:rPr>
          <w:spacing w:val="-9"/>
          <w:sz w:val="28"/>
        </w:rPr>
        <w:t xml:space="preserve"> </w:t>
      </w:r>
      <w:r>
        <w:rPr>
          <w:sz w:val="28"/>
        </w:rPr>
        <w:t>требований</w:t>
      </w:r>
      <w:r>
        <w:rPr>
          <w:spacing w:val="40"/>
          <w:sz w:val="28"/>
        </w:rPr>
        <w:t xml:space="preserve"> </w:t>
      </w:r>
      <w:r>
        <w:rPr>
          <w:sz w:val="28"/>
        </w:rPr>
        <w:t>ГОСТ;</w:t>
      </w:r>
      <w:r>
        <w:rPr>
          <w:spacing w:val="-3"/>
          <w:sz w:val="28"/>
        </w:rPr>
        <w:t xml:space="preserve"> </w:t>
      </w:r>
      <w:r>
        <w:rPr>
          <w:sz w:val="28"/>
        </w:rPr>
        <w:t>уверенно</w:t>
      </w:r>
      <w:r>
        <w:rPr>
          <w:spacing w:val="-2"/>
          <w:sz w:val="28"/>
        </w:rPr>
        <w:t xml:space="preserve"> </w:t>
      </w:r>
      <w:r>
        <w:rPr>
          <w:sz w:val="28"/>
        </w:rPr>
        <w:t>читает</w:t>
      </w:r>
      <w:r>
        <w:rPr>
          <w:spacing w:val="-8"/>
          <w:sz w:val="28"/>
        </w:rPr>
        <w:t xml:space="preserve"> </w:t>
      </w:r>
      <w:r>
        <w:rPr>
          <w:sz w:val="28"/>
        </w:rPr>
        <w:t>чертеж,</w:t>
      </w:r>
      <w:r>
        <w:rPr>
          <w:spacing w:val="-5"/>
          <w:sz w:val="28"/>
        </w:rPr>
        <w:t xml:space="preserve"> </w:t>
      </w:r>
      <w:r>
        <w:rPr>
          <w:sz w:val="28"/>
        </w:rPr>
        <w:t>соблюдает</w:t>
      </w:r>
      <w:r>
        <w:rPr>
          <w:spacing w:val="-8"/>
          <w:sz w:val="28"/>
        </w:rPr>
        <w:t xml:space="preserve"> </w:t>
      </w:r>
      <w:r>
        <w:rPr>
          <w:sz w:val="28"/>
        </w:rPr>
        <w:t>правила техники безопасности; правильно и аккуратно выполняет</w:t>
      </w:r>
      <w:r>
        <w:rPr>
          <w:spacing w:val="40"/>
          <w:sz w:val="28"/>
        </w:rPr>
        <w:t xml:space="preserve"> </w:t>
      </w:r>
      <w:r>
        <w:rPr>
          <w:sz w:val="28"/>
        </w:rPr>
        <w:t>чертежи с соблюдением графических параметров.</w:t>
      </w:r>
    </w:p>
    <w:p w:rsidR="008011F2" w:rsidRDefault="00BC181D">
      <w:pPr>
        <w:spacing w:line="362" w:lineRule="auto"/>
        <w:ind w:left="12" w:right="152" w:firstLine="719"/>
        <w:jc w:val="both"/>
        <w:rPr>
          <w:sz w:val="28"/>
        </w:rPr>
      </w:pPr>
      <w:r>
        <w:rPr>
          <w:b/>
          <w:sz w:val="28"/>
        </w:rPr>
        <w:t xml:space="preserve">Оценка «хорошо» </w:t>
      </w:r>
      <w:r>
        <w:rPr>
          <w:sz w:val="28"/>
        </w:rPr>
        <w:t xml:space="preserve">ставится, если выполнены требования к оценке отлично, но допущены 2-3 недочета или 1 ошибка при </w:t>
      </w:r>
      <w:r>
        <w:rPr>
          <w:sz w:val="28"/>
        </w:rPr>
        <w:t>выполнение графической работы, делает анализ допущенных ошибок.</w:t>
      </w:r>
    </w:p>
    <w:p w:rsidR="008011F2" w:rsidRDefault="00BC181D">
      <w:pPr>
        <w:spacing w:line="362" w:lineRule="auto"/>
        <w:ind w:left="12" w:right="153" w:firstLine="720"/>
        <w:jc w:val="both"/>
        <w:rPr>
          <w:sz w:val="28"/>
        </w:rPr>
      </w:pPr>
      <w:r>
        <w:rPr>
          <w:b/>
          <w:sz w:val="28"/>
        </w:rPr>
        <w:t xml:space="preserve">Оценка «удовлетворительно» </w:t>
      </w:r>
      <w:r>
        <w:rPr>
          <w:sz w:val="28"/>
        </w:rPr>
        <w:t>ставится, если работа обучающимся выполнена не полностью, допущено 2-3 ошибки, допускает ошибки при чтении чертежа.</w:t>
      </w:r>
    </w:p>
    <w:p w:rsidR="008011F2" w:rsidRDefault="00BC181D">
      <w:pPr>
        <w:spacing w:line="362" w:lineRule="auto"/>
        <w:ind w:left="12" w:right="154" w:firstLine="720"/>
        <w:jc w:val="both"/>
        <w:rPr>
          <w:sz w:val="28"/>
        </w:rPr>
      </w:pPr>
      <w:r>
        <w:rPr>
          <w:b/>
          <w:sz w:val="28"/>
        </w:rPr>
        <w:t xml:space="preserve">Оценка «неудовлетворительно» </w:t>
      </w:r>
      <w:r>
        <w:rPr>
          <w:sz w:val="28"/>
        </w:rPr>
        <w:t>ставится, если графи</w:t>
      </w:r>
      <w:r>
        <w:rPr>
          <w:sz w:val="28"/>
        </w:rPr>
        <w:t>ческая работа обучающимся не выполнена.</w:t>
      </w:r>
    </w:p>
    <w:p w:rsidR="008011F2" w:rsidRDefault="008011F2">
      <w:pPr>
        <w:spacing w:line="362" w:lineRule="auto"/>
        <w:jc w:val="both"/>
        <w:rPr>
          <w:sz w:val="28"/>
        </w:rPr>
        <w:sectPr w:rsidR="008011F2">
          <w:pgSz w:w="11910" w:h="16840"/>
          <w:pgMar w:top="620" w:right="566" w:bottom="940" w:left="708" w:header="0" w:footer="749" w:gutter="0"/>
          <w:cols w:space="720"/>
        </w:sectPr>
      </w:pPr>
    </w:p>
    <w:p w:rsidR="008011F2" w:rsidRDefault="00BC181D">
      <w:pPr>
        <w:spacing w:before="60"/>
        <w:ind w:right="154"/>
        <w:jc w:val="center"/>
        <w:rPr>
          <w:b/>
          <w:sz w:val="28"/>
        </w:rPr>
      </w:pPr>
      <w:r>
        <w:rPr>
          <w:b/>
          <w:sz w:val="28"/>
        </w:rPr>
        <w:lastRenderedPageBreak/>
        <w:t>Практические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задания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к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дифференцированному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зачету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10"/>
          <w:sz w:val="28"/>
        </w:rPr>
        <w:t xml:space="preserve"> </w:t>
      </w:r>
      <w:r>
        <w:rPr>
          <w:b/>
          <w:spacing w:val="-2"/>
          <w:sz w:val="28"/>
        </w:rPr>
        <w:t>дисциплине</w:t>
      </w:r>
    </w:p>
    <w:p w:rsidR="008011F2" w:rsidRDefault="00BC181D">
      <w:pPr>
        <w:spacing w:before="162"/>
        <w:ind w:right="147"/>
        <w:jc w:val="center"/>
        <w:rPr>
          <w:b/>
          <w:sz w:val="28"/>
        </w:rPr>
      </w:pPr>
      <w:r>
        <w:rPr>
          <w:b/>
          <w:sz w:val="28"/>
        </w:rPr>
        <w:t>«Инженерная</w:t>
      </w:r>
      <w:r>
        <w:rPr>
          <w:b/>
          <w:spacing w:val="-15"/>
          <w:sz w:val="28"/>
        </w:rPr>
        <w:t xml:space="preserve"> </w:t>
      </w:r>
      <w:r>
        <w:rPr>
          <w:b/>
          <w:spacing w:val="-2"/>
          <w:sz w:val="28"/>
        </w:rPr>
        <w:t>графика»</w:t>
      </w:r>
    </w:p>
    <w:p w:rsidR="008011F2" w:rsidRDefault="00BC181D">
      <w:pPr>
        <w:spacing w:before="158" w:line="319" w:lineRule="exact"/>
        <w:ind w:left="12"/>
        <w:rPr>
          <w:b/>
          <w:sz w:val="28"/>
        </w:rPr>
      </w:pPr>
      <w:r>
        <w:rPr>
          <w:b/>
          <w:sz w:val="28"/>
        </w:rPr>
        <w:t>Вариант</w:t>
      </w:r>
      <w:r>
        <w:rPr>
          <w:b/>
          <w:spacing w:val="-9"/>
          <w:sz w:val="28"/>
        </w:rPr>
        <w:t xml:space="preserve"> </w:t>
      </w:r>
      <w:r>
        <w:rPr>
          <w:b/>
          <w:spacing w:val="-10"/>
          <w:sz w:val="28"/>
        </w:rPr>
        <w:t>1</w:t>
      </w:r>
    </w:p>
    <w:p w:rsidR="008011F2" w:rsidRDefault="00BC181D">
      <w:pPr>
        <w:pStyle w:val="a4"/>
        <w:numPr>
          <w:ilvl w:val="0"/>
          <w:numId w:val="7"/>
        </w:numPr>
        <w:tabs>
          <w:tab w:val="left" w:pos="434"/>
          <w:tab w:val="left" w:pos="501"/>
        </w:tabs>
        <w:spacing w:line="242" w:lineRule="auto"/>
        <w:ind w:right="1333" w:hanging="360"/>
        <w:rPr>
          <w:sz w:val="27"/>
        </w:rPr>
      </w:pPr>
      <w:r>
        <w:rPr>
          <w:sz w:val="27"/>
        </w:rPr>
        <w:tab/>
        <w:t>Оформите</w:t>
      </w:r>
      <w:r>
        <w:rPr>
          <w:spacing w:val="-6"/>
          <w:sz w:val="27"/>
        </w:rPr>
        <w:t xml:space="preserve"> </w:t>
      </w:r>
      <w:r>
        <w:rPr>
          <w:sz w:val="27"/>
        </w:rPr>
        <w:t>работу</w:t>
      </w:r>
      <w:r>
        <w:rPr>
          <w:spacing w:val="-6"/>
          <w:sz w:val="27"/>
        </w:rPr>
        <w:t xml:space="preserve"> </w:t>
      </w:r>
      <w:r>
        <w:rPr>
          <w:sz w:val="27"/>
        </w:rPr>
        <w:t>в</w:t>
      </w:r>
      <w:r>
        <w:rPr>
          <w:spacing w:val="-8"/>
          <w:sz w:val="27"/>
        </w:rPr>
        <w:t xml:space="preserve"> </w:t>
      </w:r>
      <w:r>
        <w:rPr>
          <w:sz w:val="27"/>
        </w:rPr>
        <w:t>соответствии</w:t>
      </w:r>
      <w:r>
        <w:rPr>
          <w:spacing w:val="-6"/>
          <w:sz w:val="27"/>
        </w:rPr>
        <w:t xml:space="preserve"> </w:t>
      </w:r>
      <w:r>
        <w:rPr>
          <w:sz w:val="27"/>
        </w:rPr>
        <w:t>с</w:t>
      </w:r>
      <w:r>
        <w:rPr>
          <w:spacing w:val="-5"/>
          <w:sz w:val="27"/>
        </w:rPr>
        <w:t xml:space="preserve"> </w:t>
      </w:r>
      <w:r>
        <w:rPr>
          <w:sz w:val="27"/>
        </w:rPr>
        <w:t>ЕСКД</w:t>
      </w:r>
      <w:r>
        <w:rPr>
          <w:spacing w:val="-2"/>
          <w:sz w:val="27"/>
        </w:rPr>
        <w:t xml:space="preserve"> </w:t>
      </w:r>
      <w:r>
        <w:rPr>
          <w:sz w:val="27"/>
        </w:rPr>
        <w:t>(Единая</w:t>
      </w:r>
      <w:r>
        <w:rPr>
          <w:spacing w:val="-5"/>
          <w:sz w:val="27"/>
        </w:rPr>
        <w:t xml:space="preserve"> </w:t>
      </w:r>
      <w:r>
        <w:rPr>
          <w:sz w:val="27"/>
        </w:rPr>
        <w:t>система</w:t>
      </w:r>
      <w:r>
        <w:rPr>
          <w:spacing w:val="-6"/>
          <w:sz w:val="27"/>
        </w:rPr>
        <w:t xml:space="preserve"> </w:t>
      </w:r>
      <w:r>
        <w:rPr>
          <w:sz w:val="27"/>
        </w:rPr>
        <w:t xml:space="preserve">конструкторской документации) в </w:t>
      </w:r>
      <w:r>
        <w:rPr>
          <w:sz w:val="27"/>
        </w:rPr>
        <w:t>программе «КОМПАС».</w:t>
      </w:r>
    </w:p>
    <w:p w:rsidR="008011F2" w:rsidRDefault="00BC181D">
      <w:pPr>
        <w:pStyle w:val="a4"/>
        <w:numPr>
          <w:ilvl w:val="0"/>
          <w:numId w:val="7"/>
        </w:numPr>
        <w:tabs>
          <w:tab w:val="left" w:pos="434"/>
        </w:tabs>
        <w:ind w:right="715" w:hanging="360"/>
        <w:rPr>
          <w:sz w:val="27"/>
        </w:rPr>
      </w:pPr>
      <w:r>
        <w:rPr>
          <w:sz w:val="27"/>
        </w:rPr>
        <w:t>Выполните</w:t>
      </w:r>
      <w:r>
        <w:rPr>
          <w:spacing w:val="-8"/>
          <w:sz w:val="27"/>
        </w:rPr>
        <w:t xml:space="preserve"> </w:t>
      </w:r>
      <w:r>
        <w:rPr>
          <w:sz w:val="27"/>
        </w:rPr>
        <w:t>графическое</w:t>
      </w:r>
      <w:r>
        <w:rPr>
          <w:spacing w:val="-8"/>
          <w:sz w:val="27"/>
        </w:rPr>
        <w:t xml:space="preserve"> </w:t>
      </w:r>
      <w:r>
        <w:rPr>
          <w:sz w:val="27"/>
        </w:rPr>
        <w:t>изображение</w:t>
      </w:r>
      <w:r>
        <w:rPr>
          <w:spacing w:val="-3"/>
          <w:sz w:val="27"/>
        </w:rPr>
        <w:t xml:space="preserve"> </w:t>
      </w:r>
      <w:r>
        <w:rPr>
          <w:sz w:val="27"/>
        </w:rPr>
        <w:t>детали</w:t>
      </w:r>
      <w:r>
        <w:rPr>
          <w:spacing w:val="-8"/>
          <w:sz w:val="27"/>
        </w:rPr>
        <w:t xml:space="preserve"> </w:t>
      </w:r>
      <w:r>
        <w:rPr>
          <w:sz w:val="27"/>
        </w:rPr>
        <w:t>в</w:t>
      </w:r>
      <w:r>
        <w:rPr>
          <w:spacing w:val="-10"/>
          <w:sz w:val="27"/>
        </w:rPr>
        <w:t xml:space="preserve"> </w:t>
      </w:r>
      <w:r>
        <w:rPr>
          <w:sz w:val="27"/>
        </w:rPr>
        <w:t>программе</w:t>
      </w:r>
      <w:r>
        <w:rPr>
          <w:spacing w:val="-3"/>
          <w:sz w:val="27"/>
        </w:rPr>
        <w:t xml:space="preserve"> </w:t>
      </w:r>
      <w:r>
        <w:rPr>
          <w:sz w:val="27"/>
        </w:rPr>
        <w:t>«КОМПАС»,</w:t>
      </w:r>
      <w:r>
        <w:rPr>
          <w:spacing w:val="-8"/>
          <w:sz w:val="27"/>
        </w:rPr>
        <w:t xml:space="preserve"> </w:t>
      </w:r>
      <w:r>
        <w:rPr>
          <w:sz w:val="27"/>
        </w:rPr>
        <w:t>соблюдая графические параметры.</w:t>
      </w:r>
    </w:p>
    <w:p w:rsidR="008011F2" w:rsidRDefault="00BC181D">
      <w:pPr>
        <w:pStyle w:val="a3"/>
        <w:spacing w:before="13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56192" behindDoc="1" locked="0" layoutInCell="1" allowOverlap="1">
            <wp:simplePos x="0" y="0"/>
            <wp:positionH relativeFrom="page">
              <wp:posOffset>2536825</wp:posOffset>
            </wp:positionH>
            <wp:positionV relativeFrom="paragraph">
              <wp:posOffset>169545</wp:posOffset>
            </wp:positionV>
            <wp:extent cx="2520315" cy="3082925"/>
            <wp:effectExtent l="0" t="0" r="0" b="0"/>
            <wp:wrapTopAndBottom/>
            <wp:docPr id="36" name="Image 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 36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0385" cy="30826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11F2" w:rsidRDefault="008011F2">
      <w:pPr>
        <w:pStyle w:val="a3"/>
        <w:spacing w:before="68"/>
        <w:rPr>
          <w:sz w:val="27"/>
        </w:rPr>
      </w:pPr>
    </w:p>
    <w:p w:rsidR="008011F2" w:rsidRDefault="00BC181D">
      <w:pPr>
        <w:pStyle w:val="1"/>
        <w:spacing w:before="0"/>
      </w:pPr>
      <w:r>
        <w:t>Вариант</w:t>
      </w:r>
      <w:r>
        <w:rPr>
          <w:spacing w:val="-9"/>
        </w:rPr>
        <w:t xml:space="preserve"> </w:t>
      </w:r>
      <w:r>
        <w:rPr>
          <w:spacing w:val="-10"/>
        </w:rPr>
        <w:t>2</w:t>
      </w:r>
    </w:p>
    <w:p w:rsidR="008011F2" w:rsidRDefault="00BC181D">
      <w:pPr>
        <w:pStyle w:val="a4"/>
        <w:numPr>
          <w:ilvl w:val="0"/>
          <w:numId w:val="8"/>
        </w:numPr>
        <w:tabs>
          <w:tab w:val="left" w:pos="434"/>
          <w:tab w:val="left" w:pos="502"/>
        </w:tabs>
        <w:spacing w:line="237" w:lineRule="auto"/>
        <w:ind w:right="1333" w:hanging="361"/>
        <w:rPr>
          <w:sz w:val="27"/>
        </w:rPr>
      </w:pPr>
      <w:r>
        <w:rPr>
          <w:sz w:val="27"/>
        </w:rPr>
        <w:tab/>
        <w:t>Оформите</w:t>
      </w:r>
      <w:r>
        <w:rPr>
          <w:spacing w:val="-6"/>
          <w:sz w:val="27"/>
        </w:rPr>
        <w:t xml:space="preserve"> </w:t>
      </w:r>
      <w:r>
        <w:rPr>
          <w:sz w:val="27"/>
        </w:rPr>
        <w:t>работу</w:t>
      </w:r>
      <w:r>
        <w:rPr>
          <w:spacing w:val="-6"/>
          <w:sz w:val="27"/>
        </w:rPr>
        <w:t xml:space="preserve"> </w:t>
      </w:r>
      <w:r>
        <w:rPr>
          <w:sz w:val="27"/>
        </w:rPr>
        <w:t>в</w:t>
      </w:r>
      <w:r>
        <w:rPr>
          <w:spacing w:val="-8"/>
          <w:sz w:val="27"/>
        </w:rPr>
        <w:t xml:space="preserve"> </w:t>
      </w:r>
      <w:r>
        <w:rPr>
          <w:sz w:val="27"/>
        </w:rPr>
        <w:t>соответствии</w:t>
      </w:r>
      <w:r>
        <w:rPr>
          <w:spacing w:val="-6"/>
          <w:sz w:val="27"/>
        </w:rPr>
        <w:t xml:space="preserve"> </w:t>
      </w:r>
      <w:r>
        <w:rPr>
          <w:sz w:val="27"/>
        </w:rPr>
        <w:t>с</w:t>
      </w:r>
      <w:r>
        <w:rPr>
          <w:spacing w:val="-5"/>
          <w:sz w:val="27"/>
        </w:rPr>
        <w:t xml:space="preserve"> </w:t>
      </w:r>
      <w:r>
        <w:rPr>
          <w:sz w:val="27"/>
        </w:rPr>
        <w:t>ЕСКД</w:t>
      </w:r>
      <w:r>
        <w:rPr>
          <w:spacing w:val="-3"/>
          <w:sz w:val="27"/>
        </w:rPr>
        <w:t xml:space="preserve"> </w:t>
      </w:r>
      <w:r>
        <w:rPr>
          <w:sz w:val="27"/>
        </w:rPr>
        <w:t>(Единая</w:t>
      </w:r>
      <w:r>
        <w:rPr>
          <w:spacing w:val="-5"/>
          <w:sz w:val="27"/>
        </w:rPr>
        <w:t xml:space="preserve"> </w:t>
      </w:r>
      <w:r>
        <w:rPr>
          <w:sz w:val="27"/>
        </w:rPr>
        <w:t>система</w:t>
      </w:r>
      <w:r>
        <w:rPr>
          <w:spacing w:val="-6"/>
          <w:sz w:val="27"/>
        </w:rPr>
        <w:t xml:space="preserve"> </w:t>
      </w:r>
      <w:r>
        <w:rPr>
          <w:sz w:val="27"/>
        </w:rPr>
        <w:t>конструкторской документации) в программе «КОМПАС».</w:t>
      </w:r>
    </w:p>
    <w:p w:rsidR="008011F2" w:rsidRDefault="00BC181D">
      <w:pPr>
        <w:pStyle w:val="a4"/>
        <w:numPr>
          <w:ilvl w:val="0"/>
          <w:numId w:val="8"/>
        </w:numPr>
        <w:tabs>
          <w:tab w:val="left" w:pos="434"/>
        </w:tabs>
        <w:spacing w:before="2"/>
        <w:ind w:right="715" w:hanging="360"/>
        <w:rPr>
          <w:sz w:val="27"/>
        </w:rPr>
      </w:pPr>
      <w:r>
        <w:rPr>
          <w:sz w:val="27"/>
        </w:rPr>
        <w:t>Выполните</w:t>
      </w:r>
      <w:r>
        <w:rPr>
          <w:spacing w:val="-8"/>
          <w:sz w:val="27"/>
        </w:rPr>
        <w:t xml:space="preserve"> </w:t>
      </w:r>
      <w:r>
        <w:rPr>
          <w:sz w:val="27"/>
        </w:rPr>
        <w:t>графическое</w:t>
      </w:r>
      <w:r>
        <w:rPr>
          <w:spacing w:val="-8"/>
          <w:sz w:val="27"/>
        </w:rPr>
        <w:t xml:space="preserve"> </w:t>
      </w:r>
      <w:r>
        <w:rPr>
          <w:sz w:val="27"/>
        </w:rPr>
        <w:t>изображение</w:t>
      </w:r>
      <w:r>
        <w:rPr>
          <w:spacing w:val="-3"/>
          <w:sz w:val="27"/>
        </w:rPr>
        <w:t xml:space="preserve"> </w:t>
      </w:r>
      <w:r>
        <w:rPr>
          <w:sz w:val="27"/>
        </w:rPr>
        <w:t>детали</w:t>
      </w:r>
      <w:r>
        <w:rPr>
          <w:spacing w:val="-8"/>
          <w:sz w:val="27"/>
        </w:rPr>
        <w:t xml:space="preserve"> </w:t>
      </w:r>
      <w:r>
        <w:rPr>
          <w:sz w:val="27"/>
        </w:rPr>
        <w:t>в</w:t>
      </w:r>
      <w:r>
        <w:rPr>
          <w:spacing w:val="-10"/>
          <w:sz w:val="27"/>
        </w:rPr>
        <w:t xml:space="preserve"> </w:t>
      </w:r>
      <w:r>
        <w:rPr>
          <w:sz w:val="27"/>
        </w:rPr>
        <w:t>программе</w:t>
      </w:r>
      <w:r>
        <w:rPr>
          <w:spacing w:val="-3"/>
          <w:sz w:val="27"/>
        </w:rPr>
        <w:t xml:space="preserve"> </w:t>
      </w:r>
      <w:r>
        <w:rPr>
          <w:sz w:val="27"/>
        </w:rPr>
        <w:t>«КОМПАС»,</w:t>
      </w:r>
      <w:r>
        <w:rPr>
          <w:spacing w:val="-8"/>
          <w:sz w:val="27"/>
        </w:rPr>
        <w:t xml:space="preserve"> </w:t>
      </w:r>
      <w:r>
        <w:rPr>
          <w:sz w:val="27"/>
        </w:rPr>
        <w:t>соблюдая графические параметры.</w:t>
      </w:r>
    </w:p>
    <w:p w:rsidR="008011F2" w:rsidRDefault="00BC181D">
      <w:pPr>
        <w:pStyle w:val="a3"/>
        <w:spacing w:before="82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57216" behindDoc="1" locked="0" layoutInCell="1" allowOverlap="1">
            <wp:simplePos x="0" y="0"/>
            <wp:positionH relativeFrom="page">
              <wp:posOffset>2428240</wp:posOffset>
            </wp:positionH>
            <wp:positionV relativeFrom="paragraph">
              <wp:posOffset>212725</wp:posOffset>
            </wp:positionV>
            <wp:extent cx="2764790" cy="3286760"/>
            <wp:effectExtent l="0" t="0" r="0" b="0"/>
            <wp:wrapTopAndBottom/>
            <wp:docPr id="37" name="Image 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 37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5105" cy="32866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11F2" w:rsidRDefault="008011F2">
      <w:pPr>
        <w:pStyle w:val="a3"/>
        <w:rPr>
          <w:sz w:val="20"/>
        </w:rPr>
        <w:sectPr w:rsidR="008011F2">
          <w:pgSz w:w="11910" w:h="16840"/>
          <w:pgMar w:top="640" w:right="566" w:bottom="940" w:left="708" w:header="0" w:footer="749" w:gutter="0"/>
          <w:cols w:space="720"/>
        </w:sectPr>
      </w:pPr>
    </w:p>
    <w:p w:rsidR="008011F2" w:rsidRDefault="00BC181D">
      <w:pPr>
        <w:pStyle w:val="1"/>
      </w:pPr>
      <w:r>
        <w:lastRenderedPageBreak/>
        <w:t>Вариант</w:t>
      </w:r>
      <w:r>
        <w:rPr>
          <w:spacing w:val="-9"/>
        </w:rPr>
        <w:t xml:space="preserve"> </w:t>
      </w:r>
      <w:r>
        <w:rPr>
          <w:spacing w:val="-10"/>
        </w:rPr>
        <w:t>3</w:t>
      </w:r>
    </w:p>
    <w:p w:rsidR="008011F2" w:rsidRDefault="00BC181D">
      <w:pPr>
        <w:pStyle w:val="a4"/>
        <w:numPr>
          <w:ilvl w:val="0"/>
          <w:numId w:val="9"/>
        </w:numPr>
        <w:tabs>
          <w:tab w:val="left" w:pos="434"/>
          <w:tab w:val="left" w:pos="501"/>
        </w:tabs>
        <w:spacing w:line="237" w:lineRule="auto"/>
        <w:ind w:right="1333" w:hanging="360"/>
        <w:rPr>
          <w:sz w:val="27"/>
        </w:rPr>
      </w:pPr>
      <w:r>
        <w:rPr>
          <w:sz w:val="27"/>
        </w:rPr>
        <w:tab/>
        <w:t>Оформите</w:t>
      </w:r>
      <w:r>
        <w:rPr>
          <w:spacing w:val="-6"/>
          <w:sz w:val="27"/>
        </w:rPr>
        <w:t xml:space="preserve"> </w:t>
      </w:r>
      <w:r>
        <w:rPr>
          <w:sz w:val="27"/>
        </w:rPr>
        <w:t>работу</w:t>
      </w:r>
      <w:r>
        <w:rPr>
          <w:spacing w:val="-6"/>
          <w:sz w:val="27"/>
        </w:rPr>
        <w:t xml:space="preserve"> </w:t>
      </w:r>
      <w:r>
        <w:rPr>
          <w:sz w:val="27"/>
        </w:rPr>
        <w:t>в</w:t>
      </w:r>
      <w:r>
        <w:rPr>
          <w:spacing w:val="-8"/>
          <w:sz w:val="27"/>
        </w:rPr>
        <w:t xml:space="preserve"> </w:t>
      </w:r>
      <w:r>
        <w:rPr>
          <w:sz w:val="27"/>
        </w:rPr>
        <w:t>соответствии</w:t>
      </w:r>
      <w:r>
        <w:rPr>
          <w:spacing w:val="-6"/>
          <w:sz w:val="27"/>
        </w:rPr>
        <w:t xml:space="preserve"> </w:t>
      </w:r>
      <w:r>
        <w:rPr>
          <w:sz w:val="27"/>
        </w:rPr>
        <w:t>с</w:t>
      </w:r>
      <w:r>
        <w:rPr>
          <w:spacing w:val="-5"/>
          <w:sz w:val="27"/>
        </w:rPr>
        <w:t xml:space="preserve"> </w:t>
      </w:r>
      <w:r>
        <w:rPr>
          <w:sz w:val="27"/>
        </w:rPr>
        <w:t>ЕСКД</w:t>
      </w:r>
      <w:r>
        <w:rPr>
          <w:spacing w:val="-2"/>
          <w:sz w:val="27"/>
        </w:rPr>
        <w:t xml:space="preserve"> </w:t>
      </w:r>
      <w:r>
        <w:rPr>
          <w:sz w:val="27"/>
        </w:rPr>
        <w:t>(Единая</w:t>
      </w:r>
      <w:r>
        <w:rPr>
          <w:spacing w:val="-5"/>
          <w:sz w:val="27"/>
        </w:rPr>
        <w:t xml:space="preserve"> </w:t>
      </w:r>
      <w:r>
        <w:rPr>
          <w:sz w:val="27"/>
        </w:rPr>
        <w:t>система</w:t>
      </w:r>
      <w:r>
        <w:rPr>
          <w:spacing w:val="-6"/>
          <w:sz w:val="27"/>
        </w:rPr>
        <w:t xml:space="preserve"> </w:t>
      </w:r>
      <w:r>
        <w:rPr>
          <w:sz w:val="27"/>
        </w:rPr>
        <w:t>конструкторской документации) в программе «КОМПАС».</w:t>
      </w:r>
    </w:p>
    <w:p w:rsidR="008011F2" w:rsidRDefault="00BC181D">
      <w:pPr>
        <w:pStyle w:val="a4"/>
        <w:numPr>
          <w:ilvl w:val="0"/>
          <w:numId w:val="9"/>
        </w:numPr>
        <w:tabs>
          <w:tab w:val="left" w:pos="434"/>
        </w:tabs>
        <w:spacing w:before="1"/>
        <w:ind w:right="715" w:hanging="360"/>
        <w:rPr>
          <w:sz w:val="27"/>
        </w:rPr>
      </w:pPr>
      <w:r>
        <w:rPr>
          <w:sz w:val="27"/>
        </w:rPr>
        <w:t>Выполните</w:t>
      </w:r>
      <w:r>
        <w:rPr>
          <w:spacing w:val="-8"/>
          <w:sz w:val="27"/>
        </w:rPr>
        <w:t xml:space="preserve"> </w:t>
      </w:r>
      <w:r>
        <w:rPr>
          <w:sz w:val="27"/>
        </w:rPr>
        <w:t>графическое</w:t>
      </w:r>
      <w:r>
        <w:rPr>
          <w:spacing w:val="-8"/>
          <w:sz w:val="27"/>
        </w:rPr>
        <w:t xml:space="preserve"> </w:t>
      </w:r>
      <w:r>
        <w:rPr>
          <w:sz w:val="27"/>
        </w:rPr>
        <w:t>изображение</w:t>
      </w:r>
      <w:r>
        <w:rPr>
          <w:spacing w:val="-3"/>
          <w:sz w:val="27"/>
        </w:rPr>
        <w:t xml:space="preserve"> </w:t>
      </w:r>
      <w:r>
        <w:rPr>
          <w:sz w:val="27"/>
        </w:rPr>
        <w:t>детали</w:t>
      </w:r>
      <w:r>
        <w:rPr>
          <w:spacing w:val="-8"/>
          <w:sz w:val="27"/>
        </w:rPr>
        <w:t xml:space="preserve"> </w:t>
      </w:r>
      <w:r>
        <w:rPr>
          <w:sz w:val="27"/>
        </w:rPr>
        <w:t>в</w:t>
      </w:r>
      <w:r>
        <w:rPr>
          <w:spacing w:val="-10"/>
          <w:sz w:val="27"/>
        </w:rPr>
        <w:t xml:space="preserve"> </w:t>
      </w:r>
      <w:r>
        <w:rPr>
          <w:sz w:val="27"/>
        </w:rPr>
        <w:t>программе</w:t>
      </w:r>
      <w:r>
        <w:rPr>
          <w:spacing w:val="-3"/>
          <w:sz w:val="27"/>
        </w:rPr>
        <w:t xml:space="preserve"> </w:t>
      </w:r>
      <w:r>
        <w:rPr>
          <w:sz w:val="27"/>
        </w:rPr>
        <w:t>«КОМПАС»,</w:t>
      </w:r>
      <w:r>
        <w:rPr>
          <w:spacing w:val="-8"/>
          <w:sz w:val="27"/>
        </w:rPr>
        <w:t xml:space="preserve"> </w:t>
      </w:r>
      <w:r>
        <w:rPr>
          <w:sz w:val="27"/>
        </w:rPr>
        <w:t>соблюдая графические параметры.</w:t>
      </w:r>
    </w:p>
    <w:p w:rsidR="008011F2" w:rsidRDefault="00BC181D">
      <w:pPr>
        <w:pStyle w:val="a3"/>
        <w:spacing w:before="64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58240" behindDoc="1" locked="0" layoutInCell="1" allowOverlap="1">
            <wp:simplePos x="0" y="0"/>
            <wp:positionH relativeFrom="page">
              <wp:posOffset>2381250</wp:posOffset>
            </wp:positionH>
            <wp:positionV relativeFrom="paragraph">
              <wp:posOffset>201930</wp:posOffset>
            </wp:positionV>
            <wp:extent cx="2803525" cy="3144520"/>
            <wp:effectExtent l="0" t="0" r="0" b="0"/>
            <wp:wrapTopAndBottom/>
            <wp:docPr id="38" name="Image 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 38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3219" cy="31443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11F2" w:rsidRDefault="008011F2">
      <w:pPr>
        <w:pStyle w:val="a3"/>
        <w:rPr>
          <w:sz w:val="27"/>
        </w:rPr>
      </w:pPr>
    </w:p>
    <w:p w:rsidR="008011F2" w:rsidRDefault="008011F2">
      <w:pPr>
        <w:pStyle w:val="a3"/>
        <w:spacing w:before="292"/>
        <w:rPr>
          <w:sz w:val="27"/>
        </w:rPr>
      </w:pPr>
    </w:p>
    <w:p w:rsidR="008011F2" w:rsidRDefault="00BC181D">
      <w:pPr>
        <w:pStyle w:val="1"/>
        <w:spacing w:before="0"/>
      </w:pPr>
      <w:r>
        <w:t>Вариант</w:t>
      </w:r>
      <w:r>
        <w:rPr>
          <w:spacing w:val="-9"/>
        </w:rPr>
        <w:t xml:space="preserve"> </w:t>
      </w:r>
      <w:r>
        <w:rPr>
          <w:spacing w:val="-10"/>
        </w:rPr>
        <w:t>4</w:t>
      </w:r>
    </w:p>
    <w:p w:rsidR="008011F2" w:rsidRDefault="00BC181D">
      <w:pPr>
        <w:pStyle w:val="a4"/>
        <w:numPr>
          <w:ilvl w:val="0"/>
          <w:numId w:val="10"/>
        </w:numPr>
        <w:tabs>
          <w:tab w:val="left" w:pos="434"/>
          <w:tab w:val="left" w:pos="502"/>
        </w:tabs>
        <w:spacing w:line="237" w:lineRule="auto"/>
        <w:ind w:right="1328" w:hanging="361"/>
        <w:rPr>
          <w:sz w:val="27"/>
        </w:rPr>
      </w:pPr>
      <w:r>
        <w:rPr>
          <w:sz w:val="27"/>
        </w:rPr>
        <w:tab/>
        <w:t>Оформите</w:t>
      </w:r>
      <w:r>
        <w:rPr>
          <w:spacing w:val="-6"/>
          <w:sz w:val="27"/>
        </w:rPr>
        <w:t xml:space="preserve"> </w:t>
      </w:r>
      <w:r>
        <w:rPr>
          <w:sz w:val="27"/>
        </w:rPr>
        <w:t>работу</w:t>
      </w:r>
      <w:r>
        <w:rPr>
          <w:spacing w:val="-6"/>
          <w:sz w:val="27"/>
        </w:rPr>
        <w:t xml:space="preserve"> </w:t>
      </w:r>
      <w:r>
        <w:rPr>
          <w:sz w:val="27"/>
        </w:rPr>
        <w:t>в</w:t>
      </w:r>
      <w:r>
        <w:rPr>
          <w:spacing w:val="-8"/>
          <w:sz w:val="27"/>
        </w:rPr>
        <w:t xml:space="preserve"> </w:t>
      </w:r>
      <w:r>
        <w:rPr>
          <w:sz w:val="27"/>
        </w:rPr>
        <w:t>соответствии</w:t>
      </w:r>
      <w:r>
        <w:rPr>
          <w:spacing w:val="-6"/>
          <w:sz w:val="27"/>
        </w:rPr>
        <w:t xml:space="preserve"> </w:t>
      </w:r>
      <w:r>
        <w:rPr>
          <w:sz w:val="27"/>
        </w:rPr>
        <w:t>с</w:t>
      </w:r>
      <w:r>
        <w:rPr>
          <w:spacing w:val="-5"/>
          <w:sz w:val="27"/>
        </w:rPr>
        <w:t xml:space="preserve"> </w:t>
      </w:r>
      <w:r>
        <w:rPr>
          <w:sz w:val="27"/>
        </w:rPr>
        <w:t>ЕСКД</w:t>
      </w:r>
      <w:r>
        <w:rPr>
          <w:spacing w:val="-2"/>
          <w:sz w:val="27"/>
        </w:rPr>
        <w:t xml:space="preserve"> </w:t>
      </w:r>
      <w:r>
        <w:rPr>
          <w:sz w:val="27"/>
        </w:rPr>
        <w:t>(Единая</w:t>
      </w:r>
      <w:r>
        <w:rPr>
          <w:spacing w:val="-5"/>
          <w:sz w:val="27"/>
        </w:rPr>
        <w:t xml:space="preserve"> </w:t>
      </w:r>
      <w:r>
        <w:rPr>
          <w:sz w:val="27"/>
        </w:rPr>
        <w:t>система</w:t>
      </w:r>
      <w:r>
        <w:rPr>
          <w:spacing w:val="-6"/>
          <w:sz w:val="27"/>
        </w:rPr>
        <w:t xml:space="preserve"> </w:t>
      </w:r>
      <w:r>
        <w:rPr>
          <w:sz w:val="27"/>
        </w:rPr>
        <w:t>конструкторской документации) в программе «КОМПАС».</w:t>
      </w:r>
    </w:p>
    <w:p w:rsidR="008011F2" w:rsidRDefault="00BC181D">
      <w:pPr>
        <w:pStyle w:val="a4"/>
        <w:numPr>
          <w:ilvl w:val="0"/>
          <w:numId w:val="10"/>
        </w:numPr>
        <w:tabs>
          <w:tab w:val="left" w:pos="434"/>
        </w:tabs>
        <w:spacing w:before="2"/>
        <w:ind w:right="715" w:hanging="360"/>
        <w:rPr>
          <w:sz w:val="27"/>
        </w:rPr>
      </w:pPr>
      <w:r>
        <w:rPr>
          <w:sz w:val="27"/>
        </w:rPr>
        <w:t>Выполните</w:t>
      </w:r>
      <w:r>
        <w:rPr>
          <w:spacing w:val="-8"/>
          <w:sz w:val="27"/>
        </w:rPr>
        <w:t xml:space="preserve"> </w:t>
      </w:r>
      <w:r>
        <w:rPr>
          <w:sz w:val="27"/>
        </w:rPr>
        <w:t>графическое</w:t>
      </w:r>
      <w:r>
        <w:rPr>
          <w:spacing w:val="-8"/>
          <w:sz w:val="27"/>
        </w:rPr>
        <w:t xml:space="preserve"> </w:t>
      </w:r>
      <w:r>
        <w:rPr>
          <w:sz w:val="27"/>
        </w:rPr>
        <w:t>изображение</w:t>
      </w:r>
      <w:r>
        <w:rPr>
          <w:spacing w:val="-3"/>
          <w:sz w:val="27"/>
        </w:rPr>
        <w:t xml:space="preserve"> </w:t>
      </w:r>
      <w:r>
        <w:rPr>
          <w:sz w:val="27"/>
        </w:rPr>
        <w:t>детали</w:t>
      </w:r>
      <w:r>
        <w:rPr>
          <w:spacing w:val="-8"/>
          <w:sz w:val="27"/>
        </w:rPr>
        <w:t xml:space="preserve"> </w:t>
      </w:r>
      <w:r>
        <w:rPr>
          <w:sz w:val="27"/>
        </w:rPr>
        <w:t>в</w:t>
      </w:r>
      <w:r>
        <w:rPr>
          <w:spacing w:val="-10"/>
          <w:sz w:val="27"/>
        </w:rPr>
        <w:t xml:space="preserve"> </w:t>
      </w:r>
      <w:r>
        <w:rPr>
          <w:sz w:val="27"/>
        </w:rPr>
        <w:t>программе</w:t>
      </w:r>
      <w:r>
        <w:rPr>
          <w:spacing w:val="-3"/>
          <w:sz w:val="27"/>
        </w:rPr>
        <w:t xml:space="preserve"> </w:t>
      </w:r>
      <w:r>
        <w:rPr>
          <w:sz w:val="27"/>
        </w:rPr>
        <w:t>«КОМПАС»,</w:t>
      </w:r>
      <w:r>
        <w:rPr>
          <w:spacing w:val="-8"/>
          <w:sz w:val="27"/>
        </w:rPr>
        <w:t xml:space="preserve"> </w:t>
      </w:r>
      <w:r>
        <w:rPr>
          <w:sz w:val="27"/>
        </w:rPr>
        <w:t>соблюдая графические</w:t>
      </w:r>
      <w:r>
        <w:rPr>
          <w:sz w:val="27"/>
        </w:rPr>
        <w:t xml:space="preserve"> параметры.</w:t>
      </w:r>
    </w:p>
    <w:p w:rsidR="008011F2" w:rsidRDefault="00BC181D">
      <w:pPr>
        <w:pStyle w:val="a3"/>
        <w:spacing w:before="127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59264" behindDoc="1" locked="0" layoutInCell="1" allowOverlap="1">
            <wp:simplePos x="0" y="0"/>
            <wp:positionH relativeFrom="page">
              <wp:posOffset>2408555</wp:posOffset>
            </wp:positionH>
            <wp:positionV relativeFrom="paragraph">
              <wp:posOffset>241300</wp:posOffset>
            </wp:positionV>
            <wp:extent cx="2757805" cy="3440430"/>
            <wp:effectExtent l="0" t="0" r="0" b="0"/>
            <wp:wrapTopAndBottom/>
            <wp:docPr id="39" name="Image 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 39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7851" cy="34404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11F2" w:rsidRDefault="008011F2">
      <w:pPr>
        <w:pStyle w:val="a3"/>
        <w:rPr>
          <w:sz w:val="20"/>
        </w:rPr>
        <w:sectPr w:rsidR="008011F2">
          <w:pgSz w:w="11910" w:h="16840"/>
          <w:pgMar w:top="640" w:right="566" w:bottom="940" w:left="708" w:header="0" w:footer="749" w:gutter="0"/>
          <w:cols w:space="720"/>
        </w:sectPr>
      </w:pPr>
    </w:p>
    <w:p w:rsidR="008011F2" w:rsidRDefault="00BC181D">
      <w:pPr>
        <w:pStyle w:val="1"/>
      </w:pPr>
      <w:r>
        <w:lastRenderedPageBreak/>
        <w:t>Вариант</w:t>
      </w:r>
      <w:r>
        <w:rPr>
          <w:spacing w:val="-9"/>
        </w:rPr>
        <w:t xml:space="preserve"> </w:t>
      </w:r>
      <w:r>
        <w:rPr>
          <w:spacing w:val="-10"/>
        </w:rPr>
        <w:t>5</w:t>
      </w:r>
    </w:p>
    <w:p w:rsidR="008011F2" w:rsidRDefault="00BC181D">
      <w:pPr>
        <w:pStyle w:val="a4"/>
        <w:numPr>
          <w:ilvl w:val="0"/>
          <w:numId w:val="11"/>
        </w:numPr>
        <w:tabs>
          <w:tab w:val="left" w:pos="434"/>
          <w:tab w:val="left" w:pos="501"/>
        </w:tabs>
        <w:spacing w:line="237" w:lineRule="auto"/>
        <w:ind w:right="1333" w:hanging="360"/>
        <w:rPr>
          <w:sz w:val="27"/>
        </w:rPr>
      </w:pPr>
      <w:r>
        <w:rPr>
          <w:sz w:val="27"/>
        </w:rPr>
        <w:tab/>
        <w:t>Оформите</w:t>
      </w:r>
      <w:r>
        <w:rPr>
          <w:spacing w:val="-6"/>
          <w:sz w:val="27"/>
        </w:rPr>
        <w:t xml:space="preserve"> </w:t>
      </w:r>
      <w:r>
        <w:rPr>
          <w:sz w:val="27"/>
        </w:rPr>
        <w:t>работу</w:t>
      </w:r>
      <w:r>
        <w:rPr>
          <w:spacing w:val="-6"/>
          <w:sz w:val="27"/>
        </w:rPr>
        <w:t xml:space="preserve"> </w:t>
      </w:r>
      <w:r>
        <w:rPr>
          <w:sz w:val="27"/>
        </w:rPr>
        <w:t>в</w:t>
      </w:r>
      <w:r>
        <w:rPr>
          <w:spacing w:val="-8"/>
          <w:sz w:val="27"/>
        </w:rPr>
        <w:t xml:space="preserve"> </w:t>
      </w:r>
      <w:r>
        <w:rPr>
          <w:sz w:val="27"/>
        </w:rPr>
        <w:t>соответствии</w:t>
      </w:r>
      <w:r>
        <w:rPr>
          <w:spacing w:val="-6"/>
          <w:sz w:val="27"/>
        </w:rPr>
        <w:t xml:space="preserve"> </w:t>
      </w:r>
      <w:r>
        <w:rPr>
          <w:sz w:val="27"/>
        </w:rPr>
        <w:t>с</w:t>
      </w:r>
      <w:r>
        <w:rPr>
          <w:spacing w:val="-5"/>
          <w:sz w:val="27"/>
        </w:rPr>
        <w:t xml:space="preserve"> </w:t>
      </w:r>
      <w:r>
        <w:rPr>
          <w:sz w:val="27"/>
        </w:rPr>
        <w:t>ЕСКД</w:t>
      </w:r>
      <w:r>
        <w:rPr>
          <w:spacing w:val="-2"/>
          <w:sz w:val="27"/>
        </w:rPr>
        <w:t xml:space="preserve"> </w:t>
      </w:r>
      <w:r>
        <w:rPr>
          <w:sz w:val="27"/>
        </w:rPr>
        <w:t>(Единая</w:t>
      </w:r>
      <w:r>
        <w:rPr>
          <w:spacing w:val="-5"/>
          <w:sz w:val="27"/>
        </w:rPr>
        <w:t xml:space="preserve"> </w:t>
      </w:r>
      <w:r>
        <w:rPr>
          <w:sz w:val="27"/>
        </w:rPr>
        <w:t>система</w:t>
      </w:r>
      <w:r>
        <w:rPr>
          <w:spacing w:val="-6"/>
          <w:sz w:val="27"/>
        </w:rPr>
        <w:t xml:space="preserve"> </w:t>
      </w:r>
      <w:r>
        <w:rPr>
          <w:sz w:val="27"/>
        </w:rPr>
        <w:t>конструкторской документации) в программе «КОМПАС».</w:t>
      </w:r>
    </w:p>
    <w:p w:rsidR="008011F2" w:rsidRDefault="00BC181D">
      <w:pPr>
        <w:pStyle w:val="a4"/>
        <w:numPr>
          <w:ilvl w:val="0"/>
          <w:numId w:val="11"/>
        </w:numPr>
        <w:tabs>
          <w:tab w:val="left" w:pos="434"/>
        </w:tabs>
        <w:spacing w:before="1"/>
        <w:ind w:right="715" w:hanging="360"/>
        <w:rPr>
          <w:sz w:val="27"/>
        </w:rPr>
      </w:pPr>
      <w:r>
        <w:rPr>
          <w:sz w:val="27"/>
        </w:rPr>
        <w:t>Выполните</w:t>
      </w:r>
      <w:r>
        <w:rPr>
          <w:spacing w:val="-8"/>
          <w:sz w:val="27"/>
        </w:rPr>
        <w:t xml:space="preserve"> </w:t>
      </w:r>
      <w:r>
        <w:rPr>
          <w:sz w:val="27"/>
        </w:rPr>
        <w:t>графическое</w:t>
      </w:r>
      <w:r>
        <w:rPr>
          <w:spacing w:val="-8"/>
          <w:sz w:val="27"/>
        </w:rPr>
        <w:t xml:space="preserve"> </w:t>
      </w:r>
      <w:r>
        <w:rPr>
          <w:sz w:val="27"/>
        </w:rPr>
        <w:t>изображение</w:t>
      </w:r>
      <w:r>
        <w:rPr>
          <w:spacing w:val="-3"/>
          <w:sz w:val="27"/>
        </w:rPr>
        <w:t xml:space="preserve"> </w:t>
      </w:r>
      <w:r>
        <w:rPr>
          <w:sz w:val="27"/>
        </w:rPr>
        <w:t>детали</w:t>
      </w:r>
      <w:r>
        <w:rPr>
          <w:spacing w:val="-8"/>
          <w:sz w:val="27"/>
        </w:rPr>
        <w:t xml:space="preserve"> </w:t>
      </w:r>
      <w:r>
        <w:rPr>
          <w:sz w:val="27"/>
        </w:rPr>
        <w:t>в</w:t>
      </w:r>
      <w:r>
        <w:rPr>
          <w:spacing w:val="-10"/>
          <w:sz w:val="27"/>
        </w:rPr>
        <w:t xml:space="preserve"> </w:t>
      </w:r>
      <w:r>
        <w:rPr>
          <w:sz w:val="27"/>
        </w:rPr>
        <w:t>программе</w:t>
      </w:r>
      <w:r>
        <w:rPr>
          <w:spacing w:val="-3"/>
          <w:sz w:val="27"/>
        </w:rPr>
        <w:t xml:space="preserve"> </w:t>
      </w:r>
      <w:r>
        <w:rPr>
          <w:sz w:val="27"/>
        </w:rPr>
        <w:t>«КОМПАС»,</w:t>
      </w:r>
      <w:r>
        <w:rPr>
          <w:spacing w:val="-8"/>
          <w:sz w:val="27"/>
        </w:rPr>
        <w:t xml:space="preserve"> </w:t>
      </w:r>
      <w:r>
        <w:rPr>
          <w:sz w:val="27"/>
        </w:rPr>
        <w:t>соблюдая графические параметры.</w:t>
      </w:r>
    </w:p>
    <w:p w:rsidR="008011F2" w:rsidRDefault="00BC181D">
      <w:pPr>
        <w:pStyle w:val="a3"/>
        <w:spacing w:before="109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60288" behindDoc="1" locked="0" layoutInCell="1" allowOverlap="1">
            <wp:simplePos x="0" y="0"/>
            <wp:positionH relativeFrom="page">
              <wp:posOffset>2291715</wp:posOffset>
            </wp:positionH>
            <wp:positionV relativeFrom="paragraph">
              <wp:posOffset>230505</wp:posOffset>
            </wp:positionV>
            <wp:extent cx="3009900" cy="3543935"/>
            <wp:effectExtent l="0" t="0" r="0" b="0"/>
            <wp:wrapTopAndBottom/>
            <wp:docPr id="40" name="Image 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 40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0121" cy="3543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11F2" w:rsidRDefault="00BC181D">
      <w:pPr>
        <w:pStyle w:val="1"/>
        <w:spacing w:before="292"/>
      </w:pPr>
      <w:r>
        <w:t>Вариант</w:t>
      </w:r>
      <w:r>
        <w:rPr>
          <w:spacing w:val="-9"/>
        </w:rPr>
        <w:t xml:space="preserve"> </w:t>
      </w:r>
      <w:r>
        <w:rPr>
          <w:spacing w:val="-10"/>
        </w:rPr>
        <w:t>6</w:t>
      </w:r>
    </w:p>
    <w:p w:rsidR="008011F2" w:rsidRDefault="00BC181D">
      <w:pPr>
        <w:pStyle w:val="a4"/>
        <w:numPr>
          <w:ilvl w:val="0"/>
          <w:numId w:val="12"/>
        </w:numPr>
        <w:tabs>
          <w:tab w:val="left" w:pos="434"/>
          <w:tab w:val="left" w:pos="502"/>
        </w:tabs>
        <w:spacing w:line="242" w:lineRule="auto"/>
        <w:ind w:right="1333" w:hanging="361"/>
        <w:rPr>
          <w:sz w:val="27"/>
        </w:rPr>
      </w:pPr>
      <w:r>
        <w:rPr>
          <w:sz w:val="27"/>
        </w:rPr>
        <w:tab/>
        <w:t>Оформите</w:t>
      </w:r>
      <w:r>
        <w:rPr>
          <w:spacing w:val="-6"/>
          <w:sz w:val="27"/>
        </w:rPr>
        <w:t xml:space="preserve"> </w:t>
      </w:r>
      <w:r>
        <w:rPr>
          <w:sz w:val="27"/>
        </w:rPr>
        <w:t>работу</w:t>
      </w:r>
      <w:r>
        <w:rPr>
          <w:spacing w:val="-6"/>
          <w:sz w:val="27"/>
        </w:rPr>
        <w:t xml:space="preserve"> </w:t>
      </w:r>
      <w:r>
        <w:rPr>
          <w:sz w:val="27"/>
        </w:rPr>
        <w:t>в</w:t>
      </w:r>
      <w:r>
        <w:rPr>
          <w:spacing w:val="-8"/>
          <w:sz w:val="27"/>
        </w:rPr>
        <w:t xml:space="preserve"> </w:t>
      </w:r>
      <w:r>
        <w:rPr>
          <w:sz w:val="27"/>
        </w:rPr>
        <w:t>соответствии</w:t>
      </w:r>
      <w:r>
        <w:rPr>
          <w:spacing w:val="-6"/>
          <w:sz w:val="27"/>
        </w:rPr>
        <w:t xml:space="preserve"> </w:t>
      </w:r>
      <w:r>
        <w:rPr>
          <w:sz w:val="27"/>
        </w:rPr>
        <w:t>с</w:t>
      </w:r>
      <w:r>
        <w:rPr>
          <w:spacing w:val="-5"/>
          <w:sz w:val="27"/>
        </w:rPr>
        <w:t xml:space="preserve"> </w:t>
      </w:r>
      <w:r>
        <w:rPr>
          <w:sz w:val="27"/>
        </w:rPr>
        <w:t>ЕСКД</w:t>
      </w:r>
      <w:r>
        <w:rPr>
          <w:spacing w:val="-3"/>
          <w:sz w:val="27"/>
        </w:rPr>
        <w:t xml:space="preserve"> </w:t>
      </w:r>
      <w:r>
        <w:rPr>
          <w:sz w:val="27"/>
        </w:rPr>
        <w:t>(Единая</w:t>
      </w:r>
      <w:r>
        <w:rPr>
          <w:spacing w:val="-5"/>
          <w:sz w:val="27"/>
        </w:rPr>
        <w:t xml:space="preserve"> </w:t>
      </w:r>
      <w:r>
        <w:rPr>
          <w:sz w:val="27"/>
        </w:rPr>
        <w:t>система</w:t>
      </w:r>
      <w:r>
        <w:rPr>
          <w:spacing w:val="-6"/>
          <w:sz w:val="27"/>
        </w:rPr>
        <w:t xml:space="preserve"> </w:t>
      </w:r>
      <w:r>
        <w:rPr>
          <w:sz w:val="27"/>
        </w:rPr>
        <w:t>конструкторской документации) в программе «КОМПАС».</w:t>
      </w:r>
    </w:p>
    <w:p w:rsidR="008011F2" w:rsidRDefault="00BC181D">
      <w:pPr>
        <w:pStyle w:val="a4"/>
        <w:numPr>
          <w:ilvl w:val="0"/>
          <w:numId w:val="12"/>
        </w:numPr>
        <w:tabs>
          <w:tab w:val="left" w:pos="434"/>
        </w:tabs>
        <w:ind w:right="715" w:hanging="360"/>
        <w:rPr>
          <w:sz w:val="27"/>
        </w:rPr>
      </w:pPr>
      <w:r>
        <w:rPr>
          <w:sz w:val="27"/>
        </w:rPr>
        <w:t>Выполните</w:t>
      </w:r>
      <w:r>
        <w:rPr>
          <w:spacing w:val="-8"/>
          <w:sz w:val="27"/>
        </w:rPr>
        <w:t xml:space="preserve"> </w:t>
      </w:r>
      <w:r>
        <w:rPr>
          <w:sz w:val="27"/>
        </w:rPr>
        <w:t>графическое</w:t>
      </w:r>
      <w:r>
        <w:rPr>
          <w:spacing w:val="-8"/>
          <w:sz w:val="27"/>
        </w:rPr>
        <w:t xml:space="preserve"> </w:t>
      </w:r>
      <w:r>
        <w:rPr>
          <w:sz w:val="27"/>
        </w:rPr>
        <w:t>изображение</w:t>
      </w:r>
      <w:r>
        <w:rPr>
          <w:spacing w:val="-3"/>
          <w:sz w:val="27"/>
        </w:rPr>
        <w:t xml:space="preserve"> </w:t>
      </w:r>
      <w:r>
        <w:rPr>
          <w:sz w:val="27"/>
        </w:rPr>
        <w:t>детали</w:t>
      </w:r>
      <w:r>
        <w:rPr>
          <w:spacing w:val="-8"/>
          <w:sz w:val="27"/>
        </w:rPr>
        <w:t xml:space="preserve"> </w:t>
      </w:r>
      <w:r>
        <w:rPr>
          <w:sz w:val="27"/>
        </w:rPr>
        <w:t>в</w:t>
      </w:r>
      <w:r>
        <w:rPr>
          <w:spacing w:val="-10"/>
          <w:sz w:val="27"/>
        </w:rPr>
        <w:t xml:space="preserve"> </w:t>
      </w:r>
      <w:r>
        <w:rPr>
          <w:sz w:val="27"/>
        </w:rPr>
        <w:t>программе</w:t>
      </w:r>
      <w:r>
        <w:rPr>
          <w:spacing w:val="-3"/>
          <w:sz w:val="27"/>
        </w:rPr>
        <w:t xml:space="preserve"> </w:t>
      </w:r>
      <w:r>
        <w:rPr>
          <w:sz w:val="27"/>
        </w:rPr>
        <w:t>«КОМПАС»,</w:t>
      </w:r>
      <w:r>
        <w:rPr>
          <w:spacing w:val="-8"/>
          <w:sz w:val="27"/>
        </w:rPr>
        <w:t xml:space="preserve"> </w:t>
      </w:r>
      <w:r>
        <w:rPr>
          <w:sz w:val="27"/>
        </w:rPr>
        <w:t>соблюдая графические параметры.</w:t>
      </w:r>
    </w:p>
    <w:p w:rsidR="008011F2" w:rsidRDefault="00BC181D">
      <w:pPr>
        <w:pStyle w:val="a3"/>
        <w:spacing w:before="44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61312" behindDoc="1" locked="0" layoutInCell="1" allowOverlap="1">
            <wp:simplePos x="0" y="0"/>
            <wp:positionH relativeFrom="page">
              <wp:posOffset>2292350</wp:posOffset>
            </wp:positionH>
            <wp:positionV relativeFrom="paragraph">
              <wp:posOffset>189230</wp:posOffset>
            </wp:positionV>
            <wp:extent cx="2967355" cy="3401695"/>
            <wp:effectExtent l="0" t="0" r="0" b="0"/>
            <wp:wrapTopAndBottom/>
            <wp:docPr id="41" name="Image 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 41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7453" cy="34014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11F2" w:rsidRDefault="008011F2">
      <w:pPr>
        <w:pStyle w:val="a3"/>
        <w:rPr>
          <w:sz w:val="20"/>
        </w:rPr>
        <w:sectPr w:rsidR="008011F2">
          <w:pgSz w:w="11910" w:h="16840"/>
          <w:pgMar w:top="640" w:right="566" w:bottom="940" w:left="708" w:header="0" w:footer="749" w:gutter="0"/>
          <w:cols w:space="720"/>
        </w:sectPr>
      </w:pPr>
    </w:p>
    <w:p w:rsidR="008011F2" w:rsidRDefault="00BC181D">
      <w:pPr>
        <w:pStyle w:val="1"/>
      </w:pPr>
      <w:r>
        <w:lastRenderedPageBreak/>
        <w:t>Вариант</w:t>
      </w:r>
      <w:r>
        <w:rPr>
          <w:spacing w:val="-9"/>
        </w:rPr>
        <w:t xml:space="preserve"> </w:t>
      </w:r>
      <w:r>
        <w:rPr>
          <w:spacing w:val="-10"/>
        </w:rPr>
        <w:t>7</w:t>
      </w:r>
    </w:p>
    <w:p w:rsidR="008011F2" w:rsidRDefault="00BC181D">
      <w:pPr>
        <w:pStyle w:val="a4"/>
        <w:numPr>
          <w:ilvl w:val="0"/>
          <w:numId w:val="13"/>
        </w:numPr>
        <w:tabs>
          <w:tab w:val="left" w:pos="434"/>
          <w:tab w:val="left" w:pos="501"/>
        </w:tabs>
        <w:spacing w:line="237" w:lineRule="auto"/>
        <w:ind w:right="1328" w:hanging="360"/>
        <w:rPr>
          <w:sz w:val="27"/>
        </w:rPr>
      </w:pPr>
      <w:r>
        <w:rPr>
          <w:sz w:val="27"/>
        </w:rPr>
        <w:tab/>
        <w:t>Оформите</w:t>
      </w:r>
      <w:r>
        <w:rPr>
          <w:spacing w:val="-6"/>
          <w:sz w:val="27"/>
        </w:rPr>
        <w:t xml:space="preserve"> </w:t>
      </w:r>
      <w:r>
        <w:rPr>
          <w:sz w:val="27"/>
        </w:rPr>
        <w:t>работу</w:t>
      </w:r>
      <w:r>
        <w:rPr>
          <w:spacing w:val="-6"/>
          <w:sz w:val="27"/>
        </w:rPr>
        <w:t xml:space="preserve"> </w:t>
      </w:r>
      <w:r>
        <w:rPr>
          <w:sz w:val="27"/>
        </w:rPr>
        <w:t>в</w:t>
      </w:r>
      <w:r>
        <w:rPr>
          <w:spacing w:val="-7"/>
          <w:sz w:val="27"/>
        </w:rPr>
        <w:t xml:space="preserve"> </w:t>
      </w:r>
      <w:r>
        <w:rPr>
          <w:sz w:val="27"/>
        </w:rPr>
        <w:t>соответствии</w:t>
      </w:r>
      <w:r>
        <w:rPr>
          <w:spacing w:val="-6"/>
          <w:sz w:val="27"/>
        </w:rPr>
        <w:t xml:space="preserve"> </w:t>
      </w:r>
      <w:r>
        <w:rPr>
          <w:sz w:val="27"/>
        </w:rPr>
        <w:t>с</w:t>
      </w:r>
      <w:r>
        <w:rPr>
          <w:spacing w:val="-5"/>
          <w:sz w:val="27"/>
        </w:rPr>
        <w:t xml:space="preserve"> </w:t>
      </w:r>
      <w:r>
        <w:rPr>
          <w:sz w:val="27"/>
        </w:rPr>
        <w:t>ЕСКД</w:t>
      </w:r>
      <w:r>
        <w:rPr>
          <w:spacing w:val="-2"/>
          <w:sz w:val="27"/>
        </w:rPr>
        <w:t xml:space="preserve"> </w:t>
      </w:r>
      <w:r>
        <w:rPr>
          <w:sz w:val="27"/>
        </w:rPr>
        <w:t>(Единая</w:t>
      </w:r>
      <w:r>
        <w:rPr>
          <w:spacing w:val="-5"/>
          <w:sz w:val="27"/>
        </w:rPr>
        <w:t xml:space="preserve"> </w:t>
      </w:r>
      <w:r>
        <w:rPr>
          <w:sz w:val="27"/>
        </w:rPr>
        <w:t>система</w:t>
      </w:r>
      <w:r>
        <w:rPr>
          <w:spacing w:val="-6"/>
          <w:sz w:val="27"/>
        </w:rPr>
        <w:t xml:space="preserve"> </w:t>
      </w:r>
      <w:r>
        <w:rPr>
          <w:sz w:val="27"/>
        </w:rPr>
        <w:t>конструкторской документации) в программе «КОМПАС».</w:t>
      </w:r>
    </w:p>
    <w:p w:rsidR="008011F2" w:rsidRDefault="00BC181D">
      <w:pPr>
        <w:pStyle w:val="a4"/>
        <w:numPr>
          <w:ilvl w:val="0"/>
          <w:numId w:val="13"/>
        </w:numPr>
        <w:tabs>
          <w:tab w:val="left" w:pos="434"/>
        </w:tabs>
        <w:spacing w:before="1"/>
        <w:ind w:right="715" w:hanging="360"/>
        <w:rPr>
          <w:sz w:val="27"/>
        </w:rPr>
      </w:pPr>
      <w:r>
        <w:rPr>
          <w:sz w:val="27"/>
        </w:rPr>
        <w:t>Выполните</w:t>
      </w:r>
      <w:r>
        <w:rPr>
          <w:spacing w:val="-8"/>
          <w:sz w:val="27"/>
        </w:rPr>
        <w:t xml:space="preserve"> </w:t>
      </w:r>
      <w:r>
        <w:rPr>
          <w:sz w:val="27"/>
        </w:rPr>
        <w:t>графическое</w:t>
      </w:r>
      <w:r>
        <w:rPr>
          <w:spacing w:val="-8"/>
          <w:sz w:val="27"/>
        </w:rPr>
        <w:t xml:space="preserve"> </w:t>
      </w:r>
      <w:r>
        <w:rPr>
          <w:sz w:val="27"/>
        </w:rPr>
        <w:t>изображение</w:t>
      </w:r>
      <w:r>
        <w:rPr>
          <w:spacing w:val="-3"/>
          <w:sz w:val="27"/>
        </w:rPr>
        <w:t xml:space="preserve"> </w:t>
      </w:r>
      <w:r>
        <w:rPr>
          <w:sz w:val="27"/>
        </w:rPr>
        <w:t>детали</w:t>
      </w:r>
      <w:r>
        <w:rPr>
          <w:spacing w:val="-8"/>
          <w:sz w:val="27"/>
        </w:rPr>
        <w:t xml:space="preserve"> </w:t>
      </w:r>
      <w:r>
        <w:rPr>
          <w:sz w:val="27"/>
        </w:rPr>
        <w:t>в</w:t>
      </w:r>
      <w:r>
        <w:rPr>
          <w:spacing w:val="-10"/>
          <w:sz w:val="27"/>
        </w:rPr>
        <w:t xml:space="preserve"> </w:t>
      </w:r>
      <w:r>
        <w:rPr>
          <w:sz w:val="27"/>
        </w:rPr>
        <w:t>программе</w:t>
      </w:r>
      <w:r>
        <w:rPr>
          <w:spacing w:val="-3"/>
          <w:sz w:val="27"/>
        </w:rPr>
        <w:t xml:space="preserve"> </w:t>
      </w:r>
      <w:r>
        <w:rPr>
          <w:sz w:val="27"/>
        </w:rPr>
        <w:t>«КОМПАС»,</w:t>
      </w:r>
      <w:r>
        <w:rPr>
          <w:spacing w:val="-8"/>
          <w:sz w:val="27"/>
        </w:rPr>
        <w:t xml:space="preserve"> </w:t>
      </w:r>
      <w:r>
        <w:rPr>
          <w:sz w:val="27"/>
        </w:rPr>
        <w:t>соблюдая графические параметры.</w:t>
      </w:r>
    </w:p>
    <w:p w:rsidR="008011F2" w:rsidRDefault="00BC181D">
      <w:pPr>
        <w:pStyle w:val="a3"/>
        <w:spacing w:before="64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62336" behindDoc="1" locked="0" layoutInCell="1" allowOverlap="1">
            <wp:simplePos x="0" y="0"/>
            <wp:positionH relativeFrom="page">
              <wp:posOffset>2393315</wp:posOffset>
            </wp:positionH>
            <wp:positionV relativeFrom="paragraph">
              <wp:posOffset>201930</wp:posOffset>
            </wp:positionV>
            <wp:extent cx="2813685" cy="3213100"/>
            <wp:effectExtent l="0" t="0" r="0" b="0"/>
            <wp:wrapTopAndBottom/>
            <wp:docPr id="42" name="Image 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 42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3401" cy="32132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11F2" w:rsidRDefault="008011F2">
      <w:pPr>
        <w:pStyle w:val="a3"/>
        <w:rPr>
          <w:sz w:val="27"/>
        </w:rPr>
      </w:pPr>
    </w:p>
    <w:p w:rsidR="008011F2" w:rsidRDefault="008011F2">
      <w:pPr>
        <w:pStyle w:val="a3"/>
        <w:spacing w:before="10"/>
        <w:rPr>
          <w:sz w:val="27"/>
        </w:rPr>
      </w:pPr>
    </w:p>
    <w:p w:rsidR="008011F2" w:rsidRDefault="00BC181D">
      <w:pPr>
        <w:pStyle w:val="1"/>
        <w:spacing w:before="0"/>
      </w:pPr>
      <w:r>
        <w:t>Вариант</w:t>
      </w:r>
      <w:r>
        <w:rPr>
          <w:spacing w:val="-9"/>
        </w:rPr>
        <w:t xml:space="preserve"> </w:t>
      </w:r>
      <w:r>
        <w:rPr>
          <w:spacing w:val="-10"/>
        </w:rPr>
        <w:t>8</w:t>
      </w:r>
    </w:p>
    <w:p w:rsidR="008011F2" w:rsidRDefault="00BC181D">
      <w:pPr>
        <w:pStyle w:val="a4"/>
        <w:numPr>
          <w:ilvl w:val="0"/>
          <w:numId w:val="14"/>
        </w:numPr>
        <w:tabs>
          <w:tab w:val="left" w:pos="434"/>
          <w:tab w:val="left" w:pos="502"/>
        </w:tabs>
        <w:spacing w:line="237" w:lineRule="auto"/>
        <w:ind w:right="1333" w:hanging="361"/>
        <w:rPr>
          <w:sz w:val="27"/>
        </w:rPr>
      </w:pPr>
      <w:r>
        <w:rPr>
          <w:sz w:val="27"/>
        </w:rPr>
        <w:tab/>
        <w:t>Оформите</w:t>
      </w:r>
      <w:r>
        <w:rPr>
          <w:spacing w:val="-6"/>
          <w:sz w:val="27"/>
        </w:rPr>
        <w:t xml:space="preserve"> </w:t>
      </w:r>
      <w:r>
        <w:rPr>
          <w:sz w:val="27"/>
        </w:rPr>
        <w:t>работу</w:t>
      </w:r>
      <w:r>
        <w:rPr>
          <w:spacing w:val="-6"/>
          <w:sz w:val="27"/>
        </w:rPr>
        <w:t xml:space="preserve"> </w:t>
      </w:r>
      <w:r>
        <w:rPr>
          <w:sz w:val="27"/>
        </w:rPr>
        <w:t>в</w:t>
      </w:r>
      <w:r>
        <w:rPr>
          <w:spacing w:val="-8"/>
          <w:sz w:val="27"/>
        </w:rPr>
        <w:t xml:space="preserve"> </w:t>
      </w:r>
      <w:r>
        <w:rPr>
          <w:sz w:val="27"/>
        </w:rPr>
        <w:t>соответствии</w:t>
      </w:r>
      <w:r>
        <w:rPr>
          <w:spacing w:val="-6"/>
          <w:sz w:val="27"/>
        </w:rPr>
        <w:t xml:space="preserve"> </w:t>
      </w:r>
      <w:r>
        <w:rPr>
          <w:sz w:val="27"/>
        </w:rPr>
        <w:t>с</w:t>
      </w:r>
      <w:r>
        <w:rPr>
          <w:spacing w:val="-5"/>
          <w:sz w:val="27"/>
        </w:rPr>
        <w:t xml:space="preserve"> </w:t>
      </w:r>
      <w:r>
        <w:rPr>
          <w:sz w:val="27"/>
        </w:rPr>
        <w:t>ЕСКД</w:t>
      </w:r>
      <w:r>
        <w:rPr>
          <w:spacing w:val="-3"/>
          <w:sz w:val="27"/>
        </w:rPr>
        <w:t xml:space="preserve"> </w:t>
      </w:r>
      <w:r>
        <w:rPr>
          <w:sz w:val="27"/>
        </w:rPr>
        <w:t>(Единая</w:t>
      </w:r>
      <w:r>
        <w:rPr>
          <w:spacing w:val="-5"/>
          <w:sz w:val="27"/>
        </w:rPr>
        <w:t xml:space="preserve"> </w:t>
      </w:r>
      <w:r>
        <w:rPr>
          <w:sz w:val="27"/>
        </w:rPr>
        <w:t>система</w:t>
      </w:r>
      <w:r>
        <w:rPr>
          <w:spacing w:val="-6"/>
          <w:sz w:val="27"/>
        </w:rPr>
        <w:t xml:space="preserve"> </w:t>
      </w:r>
      <w:r>
        <w:rPr>
          <w:sz w:val="27"/>
        </w:rPr>
        <w:t>конс</w:t>
      </w:r>
      <w:r>
        <w:rPr>
          <w:sz w:val="27"/>
        </w:rPr>
        <w:t>трукторской документации) в программе «КОМПАС».</w:t>
      </w:r>
    </w:p>
    <w:p w:rsidR="008011F2" w:rsidRDefault="00BC181D">
      <w:pPr>
        <w:pStyle w:val="a4"/>
        <w:numPr>
          <w:ilvl w:val="0"/>
          <w:numId w:val="14"/>
        </w:numPr>
        <w:tabs>
          <w:tab w:val="left" w:pos="434"/>
        </w:tabs>
        <w:spacing w:before="3"/>
        <w:ind w:right="715" w:hanging="360"/>
        <w:rPr>
          <w:sz w:val="27"/>
        </w:rPr>
      </w:pPr>
      <w:r>
        <w:rPr>
          <w:sz w:val="27"/>
        </w:rPr>
        <w:t>Выполните</w:t>
      </w:r>
      <w:r>
        <w:rPr>
          <w:spacing w:val="-8"/>
          <w:sz w:val="27"/>
        </w:rPr>
        <w:t xml:space="preserve"> </w:t>
      </w:r>
      <w:r>
        <w:rPr>
          <w:sz w:val="27"/>
        </w:rPr>
        <w:t>графическое</w:t>
      </w:r>
      <w:r>
        <w:rPr>
          <w:spacing w:val="-8"/>
          <w:sz w:val="27"/>
        </w:rPr>
        <w:t xml:space="preserve"> </w:t>
      </w:r>
      <w:r>
        <w:rPr>
          <w:sz w:val="27"/>
        </w:rPr>
        <w:t>изображение</w:t>
      </w:r>
      <w:r>
        <w:rPr>
          <w:spacing w:val="-3"/>
          <w:sz w:val="27"/>
        </w:rPr>
        <w:t xml:space="preserve"> </w:t>
      </w:r>
      <w:r>
        <w:rPr>
          <w:sz w:val="27"/>
        </w:rPr>
        <w:t>детали</w:t>
      </w:r>
      <w:r>
        <w:rPr>
          <w:spacing w:val="-8"/>
          <w:sz w:val="27"/>
        </w:rPr>
        <w:t xml:space="preserve"> </w:t>
      </w:r>
      <w:r>
        <w:rPr>
          <w:sz w:val="27"/>
        </w:rPr>
        <w:t>в</w:t>
      </w:r>
      <w:r>
        <w:rPr>
          <w:spacing w:val="-10"/>
          <w:sz w:val="27"/>
        </w:rPr>
        <w:t xml:space="preserve"> </w:t>
      </w:r>
      <w:r>
        <w:rPr>
          <w:sz w:val="27"/>
        </w:rPr>
        <w:t>программе</w:t>
      </w:r>
      <w:r>
        <w:rPr>
          <w:spacing w:val="-3"/>
          <w:sz w:val="27"/>
        </w:rPr>
        <w:t xml:space="preserve"> </w:t>
      </w:r>
      <w:r>
        <w:rPr>
          <w:sz w:val="27"/>
        </w:rPr>
        <w:t>«КОМПАС»,</w:t>
      </w:r>
      <w:r>
        <w:rPr>
          <w:spacing w:val="-8"/>
          <w:sz w:val="27"/>
        </w:rPr>
        <w:t xml:space="preserve"> </w:t>
      </w:r>
      <w:r>
        <w:rPr>
          <w:sz w:val="27"/>
        </w:rPr>
        <w:t>соблюдая графические параметры.</w:t>
      </w:r>
    </w:p>
    <w:p w:rsidR="008011F2" w:rsidRDefault="00BC181D">
      <w:pPr>
        <w:pStyle w:val="a3"/>
        <w:spacing w:before="74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63360" behindDoc="1" locked="0" layoutInCell="1" allowOverlap="1">
            <wp:simplePos x="0" y="0"/>
            <wp:positionH relativeFrom="page">
              <wp:posOffset>2240915</wp:posOffset>
            </wp:positionH>
            <wp:positionV relativeFrom="paragraph">
              <wp:posOffset>208280</wp:posOffset>
            </wp:positionV>
            <wp:extent cx="3100070" cy="3536950"/>
            <wp:effectExtent l="0" t="0" r="0" b="0"/>
            <wp:wrapTopAndBottom/>
            <wp:docPr id="43" name="Image 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 43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9946" cy="35369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11F2" w:rsidRDefault="008011F2">
      <w:pPr>
        <w:pStyle w:val="a3"/>
        <w:rPr>
          <w:sz w:val="20"/>
        </w:rPr>
        <w:sectPr w:rsidR="008011F2">
          <w:pgSz w:w="11910" w:h="16840"/>
          <w:pgMar w:top="640" w:right="566" w:bottom="940" w:left="708" w:header="0" w:footer="749" w:gutter="0"/>
          <w:cols w:space="720"/>
        </w:sectPr>
      </w:pPr>
    </w:p>
    <w:p w:rsidR="008011F2" w:rsidRDefault="00BC181D">
      <w:pPr>
        <w:pStyle w:val="1"/>
      </w:pPr>
      <w:r>
        <w:lastRenderedPageBreak/>
        <w:t>Вариант</w:t>
      </w:r>
      <w:r>
        <w:rPr>
          <w:spacing w:val="-9"/>
        </w:rPr>
        <w:t xml:space="preserve"> </w:t>
      </w:r>
      <w:r>
        <w:rPr>
          <w:spacing w:val="-10"/>
        </w:rPr>
        <w:t>9</w:t>
      </w:r>
    </w:p>
    <w:p w:rsidR="008011F2" w:rsidRDefault="00BC181D">
      <w:pPr>
        <w:pStyle w:val="a4"/>
        <w:numPr>
          <w:ilvl w:val="0"/>
          <w:numId w:val="15"/>
        </w:numPr>
        <w:tabs>
          <w:tab w:val="left" w:pos="434"/>
          <w:tab w:val="left" w:pos="501"/>
        </w:tabs>
        <w:spacing w:line="237" w:lineRule="auto"/>
        <w:ind w:right="1333" w:hanging="360"/>
        <w:rPr>
          <w:sz w:val="27"/>
        </w:rPr>
      </w:pPr>
      <w:r>
        <w:rPr>
          <w:sz w:val="27"/>
        </w:rPr>
        <w:tab/>
        <w:t>Оформите</w:t>
      </w:r>
      <w:r>
        <w:rPr>
          <w:spacing w:val="-6"/>
          <w:sz w:val="27"/>
        </w:rPr>
        <w:t xml:space="preserve"> </w:t>
      </w:r>
      <w:r>
        <w:rPr>
          <w:sz w:val="27"/>
        </w:rPr>
        <w:t>работу</w:t>
      </w:r>
      <w:r>
        <w:rPr>
          <w:spacing w:val="-6"/>
          <w:sz w:val="27"/>
        </w:rPr>
        <w:t xml:space="preserve"> </w:t>
      </w:r>
      <w:r>
        <w:rPr>
          <w:sz w:val="27"/>
        </w:rPr>
        <w:t>в</w:t>
      </w:r>
      <w:r>
        <w:rPr>
          <w:spacing w:val="-8"/>
          <w:sz w:val="27"/>
        </w:rPr>
        <w:t xml:space="preserve"> </w:t>
      </w:r>
      <w:r>
        <w:rPr>
          <w:sz w:val="27"/>
        </w:rPr>
        <w:t>соответствии</w:t>
      </w:r>
      <w:r>
        <w:rPr>
          <w:spacing w:val="-6"/>
          <w:sz w:val="27"/>
        </w:rPr>
        <w:t xml:space="preserve"> </w:t>
      </w:r>
      <w:r>
        <w:rPr>
          <w:sz w:val="27"/>
        </w:rPr>
        <w:t>с</w:t>
      </w:r>
      <w:r>
        <w:rPr>
          <w:spacing w:val="-5"/>
          <w:sz w:val="27"/>
        </w:rPr>
        <w:t xml:space="preserve"> </w:t>
      </w:r>
      <w:r>
        <w:rPr>
          <w:sz w:val="27"/>
        </w:rPr>
        <w:t>ЕСКД</w:t>
      </w:r>
      <w:r>
        <w:rPr>
          <w:spacing w:val="-2"/>
          <w:sz w:val="27"/>
        </w:rPr>
        <w:t xml:space="preserve"> </w:t>
      </w:r>
      <w:r>
        <w:rPr>
          <w:sz w:val="27"/>
        </w:rPr>
        <w:t>(Единая</w:t>
      </w:r>
      <w:r>
        <w:rPr>
          <w:spacing w:val="-5"/>
          <w:sz w:val="27"/>
        </w:rPr>
        <w:t xml:space="preserve"> </w:t>
      </w:r>
      <w:r>
        <w:rPr>
          <w:sz w:val="27"/>
        </w:rPr>
        <w:t>система</w:t>
      </w:r>
      <w:r>
        <w:rPr>
          <w:spacing w:val="-6"/>
          <w:sz w:val="27"/>
        </w:rPr>
        <w:t xml:space="preserve"> </w:t>
      </w:r>
      <w:r>
        <w:rPr>
          <w:sz w:val="27"/>
        </w:rPr>
        <w:t xml:space="preserve">конструкторской </w:t>
      </w:r>
      <w:r>
        <w:rPr>
          <w:sz w:val="27"/>
        </w:rPr>
        <w:t>документации) в программе «КОМПАС».</w:t>
      </w:r>
    </w:p>
    <w:p w:rsidR="008011F2" w:rsidRDefault="00BC181D">
      <w:pPr>
        <w:pStyle w:val="a4"/>
        <w:numPr>
          <w:ilvl w:val="0"/>
          <w:numId w:val="15"/>
        </w:numPr>
        <w:tabs>
          <w:tab w:val="left" w:pos="434"/>
        </w:tabs>
        <w:spacing w:before="1"/>
        <w:ind w:right="715" w:hanging="360"/>
        <w:rPr>
          <w:sz w:val="27"/>
        </w:rPr>
      </w:pPr>
      <w:r>
        <w:rPr>
          <w:sz w:val="27"/>
        </w:rPr>
        <w:t>Выполните</w:t>
      </w:r>
      <w:r>
        <w:rPr>
          <w:spacing w:val="-8"/>
          <w:sz w:val="27"/>
        </w:rPr>
        <w:t xml:space="preserve"> </w:t>
      </w:r>
      <w:r>
        <w:rPr>
          <w:sz w:val="27"/>
        </w:rPr>
        <w:t>графическое</w:t>
      </w:r>
      <w:r>
        <w:rPr>
          <w:spacing w:val="-8"/>
          <w:sz w:val="27"/>
        </w:rPr>
        <w:t xml:space="preserve"> </w:t>
      </w:r>
      <w:r>
        <w:rPr>
          <w:sz w:val="27"/>
        </w:rPr>
        <w:t>изображение</w:t>
      </w:r>
      <w:r>
        <w:rPr>
          <w:spacing w:val="-3"/>
          <w:sz w:val="27"/>
        </w:rPr>
        <w:t xml:space="preserve"> </w:t>
      </w:r>
      <w:r>
        <w:rPr>
          <w:sz w:val="27"/>
        </w:rPr>
        <w:t>детали</w:t>
      </w:r>
      <w:r>
        <w:rPr>
          <w:spacing w:val="-8"/>
          <w:sz w:val="27"/>
        </w:rPr>
        <w:t xml:space="preserve"> </w:t>
      </w:r>
      <w:r>
        <w:rPr>
          <w:sz w:val="27"/>
        </w:rPr>
        <w:t>в</w:t>
      </w:r>
      <w:r>
        <w:rPr>
          <w:spacing w:val="-10"/>
          <w:sz w:val="27"/>
        </w:rPr>
        <w:t xml:space="preserve"> </w:t>
      </w:r>
      <w:r>
        <w:rPr>
          <w:sz w:val="27"/>
        </w:rPr>
        <w:t>программе</w:t>
      </w:r>
      <w:r>
        <w:rPr>
          <w:spacing w:val="-3"/>
          <w:sz w:val="27"/>
        </w:rPr>
        <w:t xml:space="preserve"> </w:t>
      </w:r>
      <w:r>
        <w:rPr>
          <w:sz w:val="27"/>
        </w:rPr>
        <w:t>«КОМПАС»,</w:t>
      </w:r>
      <w:r>
        <w:rPr>
          <w:spacing w:val="-8"/>
          <w:sz w:val="27"/>
        </w:rPr>
        <w:t xml:space="preserve"> </w:t>
      </w:r>
      <w:r>
        <w:rPr>
          <w:sz w:val="27"/>
        </w:rPr>
        <w:t>соблюдая графические параметры.</w:t>
      </w:r>
    </w:p>
    <w:p w:rsidR="008011F2" w:rsidRDefault="00BC181D">
      <w:pPr>
        <w:pStyle w:val="a3"/>
        <w:spacing w:before="105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64384" behindDoc="1" locked="0" layoutInCell="1" allowOverlap="1">
            <wp:simplePos x="0" y="0"/>
            <wp:positionH relativeFrom="page">
              <wp:posOffset>2675255</wp:posOffset>
            </wp:positionH>
            <wp:positionV relativeFrom="paragraph">
              <wp:posOffset>227965</wp:posOffset>
            </wp:positionV>
            <wp:extent cx="2265045" cy="3362960"/>
            <wp:effectExtent l="0" t="0" r="0" b="0"/>
            <wp:wrapTopAndBottom/>
            <wp:docPr id="44" name="Image 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 44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65231" cy="33631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11F2" w:rsidRDefault="00BC181D">
      <w:pPr>
        <w:pStyle w:val="1"/>
        <w:spacing w:before="268"/>
      </w:pPr>
      <w:r>
        <w:t>Вариант</w:t>
      </w:r>
      <w:r>
        <w:rPr>
          <w:spacing w:val="-9"/>
        </w:rPr>
        <w:t xml:space="preserve"> </w:t>
      </w:r>
      <w:r>
        <w:rPr>
          <w:spacing w:val="-5"/>
        </w:rPr>
        <w:t>10</w:t>
      </w:r>
    </w:p>
    <w:p w:rsidR="008011F2" w:rsidRDefault="00BC181D">
      <w:pPr>
        <w:pStyle w:val="a4"/>
        <w:numPr>
          <w:ilvl w:val="0"/>
          <w:numId w:val="16"/>
        </w:numPr>
        <w:tabs>
          <w:tab w:val="left" w:pos="434"/>
          <w:tab w:val="left" w:pos="502"/>
        </w:tabs>
        <w:ind w:right="1328" w:hanging="361"/>
        <w:rPr>
          <w:sz w:val="27"/>
        </w:rPr>
      </w:pPr>
      <w:r>
        <w:rPr>
          <w:sz w:val="27"/>
        </w:rPr>
        <w:tab/>
        <w:t>Оформите</w:t>
      </w:r>
      <w:r>
        <w:rPr>
          <w:spacing w:val="-6"/>
          <w:sz w:val="27"/>
        </w:rPr>
        <w:t xml:space="preserve"> </w:t>
      </w:r>
      <w:r>
        <w:rPr>
          <w:sz w:val="27"/>
        </w:rPr>
        <w:t>работу</w:t>
      </w:r>
      <w:r>
        <w:rPr>
          <w:spacing w:val="-6"/>
          <w:sz w:val="27"/>
        </w:rPr>
        <w:t xml:space="preserve"> </w:t>
      </w:r>
      <w:r>
        <w:rPr>
          <w:sz w:val="27"/>
        </w:rPr>
        <w:t>в</w:t>
      </w:r>
      <w:r>
        <w:rPr>
          <w:spacing w:val="-8"/>
          <w:sz w:val="27"/>
        </w:rPr>
        <w:t xml:space="preserve"> </w:t>
      </w:r>
      <w:r>
        <w:rPr>
          <w:sz w:val="27"/>
        </w:rPr>
        <w:t>соответствии</w:t>
      </w:r>
      <w:r>
        <w:rPr>
          <w:spacing w:val="-6"/>
          <w:sz w:val="27"/>
        </w:rPr>
        <w:t xml:space="preserve"> </w:t>
      </w:r>
      <w:r>
        <w:rPr>
          <w:sz w:val="27"/>
        </w:rPr>
        <w:t>с</w:t>
      </w:r>
      <w:r>
        <w:rPr>
          <w:spacing w:val="-5"/>
          <w:sz w:val="27"/>
        </w:rPr>
        <w:t xml:space="preserve"> </w:t>
      </w:r>
      <w:r>
        <w:rPr>
          <w:sz w:val="27"/>
        </w:rPr>
        <w:t>ЕСКД</w:t>
      </w:r>
      <w:r>
        <w:rPr>
          <w:spacing w:val="-2"/>
          <w:sz w:val="27"/>
        </w:rPr>
        <w:t xml:space="preserve"> </w:t>
      </w:r>
      <w:r>
        <w:rPr>
          <w:sz w:val="27"/>
        </w:rPr>
        <w:t>(Единая</w:t>
      </w:r>
      <w:r>
        <w:rPr>
          <w:spacing w:val="-5"/>
          <w:sz w:val="27"/>
        </w:rPr>
        <w:t xml:space="preserve"> </w:t>
      </w:r>
      <w:r>
        <w:rPr>
          <w:sz w:val="27"/>
        </w:rPr>
        <w:t>система</w:t>
      </w:r>
      <w:r>
        <w:rPr>
          <w:spacing w:val="-6"/>
          <w:sz w:val="27"/>
        </w:rPr>
        <w:t xml:space="preserve"> </w:t>
      </w:r>
      <w:r>
        <w:rPr>
          <w:sz w:val="27"/>
        </w:rPr>
        <w:t>конструкторской документации) в программе «КОМПАС».</w:t>
      </w:r>
    </w:p>
    <w:p w:rsidR="008011F2" w:rsidRDefault="00BC181D">
      <w:pPr>
        <w:pStyle w:val="a4"/>
        <w:numPr>
          <w:ilvl w:val="0"/>
          <w:numId w:val="16"/>
        </w:numPr>
        <w:tabs>
          <w:tab w:val="left" w:pos="434"/>
        </w:tabs>
        <w:ind w:right="715" w:hanging="360"/>
        <w:rPr>
          <w:sz w:val="27"/>
        </w:rPr>
      </w:pPr>
      <w:r>
        <w:rPr>
          <w:sz w:val="27"/>
        </w:rPr>
        <w:t>Выпол</w:t>
      </w:r>
      <w:r>
        <w:rPr>
          <w:sz w:val="27"/>
        </w:rPr>
        <w:t>ните</w:t>
      </w:r>
      <w:r>
        <w:rPr>
          <w:spacing w:val="-8"/>
          <w:sz w:val="27"/>
        </w:rPr>
        <w:t xml:space="preserve"> </w:t>
      </w:r>
      <w:r>
        <w:rPr>
          <w:sz w:val="27"/>
        </w:rPr>
        <w:t>графическое</w:t>
      </w:r>
      <w:r>
        <w:rPr>
          <w:spacing w:val="-8"/>
          <w:sz w:val="27"/>
        </w:rPr>
        <w:t xml:space="preserve"> </w:t>
      </w:r>
      <w:r>
        <w:rPr>
          <w:sz w:val="27"/>
        </w:rPr>
        <w:t>изображение</w:t>
      </w:r>
      <w:r>
        <w:rPr>
          <w:spacing w:val="-3"/>
          <w:sz w:val="27"/>
        </w:rPr>
        <w:t xml:space="preserve"> </w:t>
      </w:r>
      <w:r>
        <w:rPr>
          <w:sz w:val="27"/>
        </w:rPr>
        <w:t>детали</w:t>
      </w:r>
      <w:r>
        <w:rPr>
          <w:spacing w:val="-8"/>
          <w:sz w:val="27"/>
        </w:rPr>
        <w:t xml:space="preserve"> </w:t>
      </w:r>
      <w:r>
        <w:rPr>
          <w:sz w:val="27"/>
        </w:rPr>
        <w:t>в</w:t>
      </w:r>
      <w:r>
        <w:rPr>
          <w:spacing w:val="-10"/>
          <w:sz w:val="27"/>
        </w:rPr>
        <w:t xml:space="preserve"> </w:t>
      </w:r>
      <w:r>
        <w:rPr>
          <w:sz w:val="27"/>
        </w:rPr>
        <w:t>программе</w:t>
      </w:r>
      <w:r>
        <w:rPr>
          <w:spacing w:val="-3"/>
          <w:sz w:val="27"/>
        </w:rPr>
        <w:t xml:space="preserve"> </w:t>
      </w:r>
      <w:r>
        <w:rPr>
          <w:sz w:val="27"/>
        </w:rPr>
        <w:t>«КОМПАС»,</w:t>
      </w:r>
      <w:r>
        <w:rPr>
          <w:spacing w:val="-8"/>
          <w:sz w:val="27"/>
        </w:rPr>
        <w:t xml:space="preserve"> </w:t>
      </w:r>
      <w:r>
        <w:rPr>
          <w:sz w:val="27"/>
        </w:rPr>
        <w:t>соблюдая графические параметры.</w:t>
      </w:r>
    </w:p>
    <w:p w:rsidR="008011F2" w:rsidRDefault="00BC181D">
      <w:pPr>
        <w:pStyle w:val="a3"/>
        <w:spacing w:before="62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65408" behindDoc="1" locked="0" layoutInCell="1" allowOverlap="1">
            <wp:simplePos x="0" y="0"/>
            <wp:positionH relativeFrom="page">
              <wp:posOffset>2426335</wp:posOffset>
            </wp:positionH>
            <wp:positionV relativeFrom="paragraph">
              <wp:posOffset>200025</wp:posOffset>
            </wp:positionV>
            <wp:extent cx="2746375" cy="3517900"/>
            <wp:effectExtent l="0" t="0" r="0" b="0"/>
            <wp:wrapTopAndBottom/>
            <wp:docPr id="45" name="Image 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5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6066" cy="35181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11F2" w:rsidRDefault="008011F2">
      <w:pPr>
        <w:pStyle w:val="a3"/>
        <w:rPr>
          <w:sz w:val="20"/>
        </w:rPr>
        <w:sectPr w:rsidR="008011F2">
          <w:pgSz w:w="11910" w:h="16840"/>
          <w:pgMar w:top="640" w:right="566" w:bottom="940" w:left="708" w:header="0" w:footer="749" w:gutter="0"/>
          <w:cols w:space="720"/>
        </w:sectPr>
      </w:pPr>
    </w:p>
    <w:p w:rsidR="008011F2" w:rsidRDefault="00BC181D">
      <w:pPr>
        <w:pStyle w:val="1"/>
      </w:pPr>
      <w:r>
        <w:lastRenderedPageBreak/>
        <w:t>Вариант</w:t>
      </w:r>
      <w:r>
        <w:rPr>
          <w:spacing w:val="-9"/>
        </w:rPr>
        <w:t xml:space="preserve"> </w:t>
      </w:r>
      <w:r>
        <w:rPr>
          <w:spacing w:val="-5"/>
        </w:rPr>
        <w:t>11</w:t>
      </w:r>
    </w:p>
    <w:p w:rsidR="008011F2" w:rsidRDefault="00BC181D">
      <w:pPr>
        <w:pStyle w:val="a4"/>
        <w:numPr>
          <w:ilvl w:val="0"/>
          <w:numId w:val="17"/>
        </w:numPr>
        <w:tabs>
          <w:tab w:val="left" w:pos="434"/>
          <w:tab w:val="left" w:pos="501"/>
        </w:tabs>
        <w:spacing w:line="237" w:lineRule="auto"/>
        <w:ind w:right="1333" w:hanging="360"/>
        <w:rPr>
          <w:sz w:val="27"/>
        </w:rPr>
      </w:pPr>
      <w:r>
        <w:rPr>
          <w:sz w:val="27"/>
        </w:rPr>
        <w:tab/>
        <w:t>Оформите</w:t>
      </w:r>
      <w:r>
        <w:rPr>
          <w:spacing w:val="-6"/>
          <w:sz w:val="27"/>
        </w:rPr>
        <w:t xml:space="preserve"> </w:t>
      </w:r>
      <w:r>
        <w:rPr>
          <w:sz w:val="27"/>
        </w:rPr>
        <w:t>работу</w:t>
      </w:r>
      <w:r>
        <w:rPr>
          <w:spacing w:val="-6"/>
          <w:sz w:val="27"/>
        </w:rPr>
        <w:t xml:space="preserve"> </w:t>
      </w:r>
      <w:r>
        <w:rPr>
          <w:sz w:val="27"/>
        </w:rPr>
        <w:t>в</w:t>
      </w:r>
      <w:r>
        <w:rPr>
          <w:spacing w:val="-8"/>
          <w:sz w:val="27"/>
        </w:rPr>
        <w:t xml:space="preserve"> </w:t>
      </w:r>
      <w:r>
        <w:rPr>
          <w:sz w:val="27"/>
        </w:rPr>
        <w:t>соответствии</w:t>
      </w:r>
      <w:r>
        <w:rPr>
          <w:spacing w:val="-6"/>
          <w:sz w:val="27"/>
        </w:rPr>
        <w:t xml:space="preserve"> </w:t>
      </w:r>
      <w:r>
        <w:rPr>
          <w:sz w:val="27"/>
        </w:rPr>
        <w:t>с</w:t>
      </w:r>
      <w:r>
        <w:rPr>
          <w:spacing w:val="-5"/>
          <w:sz w:val="27"/>
        </w:rPr>
        <w:t xml:space="preserve"> </w:t>
      </w:r>
      <w:r>
        <w:rPr>
          <w:sz w:val="27"/>
        </w:rPr>
        <w:t>ЕСКД</w:t>
      </w:r>
      <w:r>
        <w:rPr>
          <w:spacing w:val="-2"/>
          <w:sz w:val="27"/>
        </w:rPr>
        <w:t xml:space="preserve"> </w:t>
      </w:r>
      <w:r>
        <w:rPr>
          <w:sz w:val="27"/>
        </w:rPr>
        <w:t>(Единая</w:t>
      </w:r>
      <w:r>
        <w:rPr>
          <w:spacing w:val="-5"/>
          <w:sz w:val="27"/>
        </w:rPr>
        <w:t xml:space="preserve"> </w:t>
      </w:r>
      <w:r>
        <w:rPr>
          <w:sz w:val="27"/>
        </w:rPr>
        <w:t>система</w:t>
      </w:r>
      <w:r>
        <w:rPr>
          <w:spacing w:val="-6"/>
          <w:sz w:val="27"/>
        </w:rPr>
        <w:t xml:space="preserve"> </w:t>
      </w:r>
      <w:r>
        <w:rPr>
          <w:sz w:val="27"/>
        </w:rPr>
        <w:t>конструкторской документации) в программе «КОМПАС».</w:t>
      </w:r>
    </w:p>
    <w:p w:rsidR="008011F2" w:rsidRDefault="00BC181D">
      <w:pPr>
        <w:pStyle w:val="a4"/>
        <w:numPr>
          <w:ilvl w:val="0"/>
          <w:numId w:val="17"/>
        </w:numPr>
        <w:tabs>
          <w:tab w:val="left" w:pos="434"/>
        </w:tabs>
        <w:spacing w:before="1"/>
        <w:ind w:right="715" w:hanging="360"/>
        <w:rPr>
          <w:sz w:val="27"/>
        </w:rPr>
      </w:pPr>
      <w:r>
        <w:rPr>
          <w:sz w:val="27"/>
        </w:rPr>
        <w:t>Выполните</w:t>
      </w:r>
      <w:r>
        <w:rPr>
          <w:spacing w:val="-8"/>
          <w:sz w:val="27"/>
        </w:rPr>
        <w:t xml:space="preserve"> </w:t>
      </w:r>
      <w:r>
        <w:rPr>
          <w:sz w:val="27"/>
        </w:rPr>
        <w:t>графическое</w:t>
      </w:r>
      <w:r>
        <w:rPr>
          <w:spacing w:val="-8"/>
          <w:sz w:val="27"/>
        </w:rPr>
        <w:t xml:space="preserve"> </w:t>
      </w:r>
      <w:r>
        <w:rPr>
          <w:sz w:val="27"/>
        </w:rPr>
        <w:t>изображение</w:t>
      </w:r>
      <w:r>
        <w:rPr>
          <w:spacing w:val="-3"/>
          <w:sz w:val="27"/>
        </w:rPr>
        <w:t xml:space="preserve"> </w:t>
      </w:r>
      <w:r>
        <w:rPr>
          <w:sz w:val="27"/>
        </w:rPr>
        <w:t>детали</w:t>
      </w:r>
      <w:r>
        <w:rPr>
          <w:spacing w:val="-8"/>
          <w:sz w:val="27"/>
        </w:rPr>
        <w:t xml:space="preserve"> </w:t>
      </w:r>
      <w:r>
        <w:rPr>
          <w:sz w:val="27"/>
        </w:rPr>
        <w:t>в</w:t>
      </w:r>
      <w:r>
        <w:rPr>
          <w:spacing w:val="-10"/>
          <w:sz w:val="27"/>
        </w:rPr>
        <w:t xml:space="preserve"> </w:t>
      </w:r>
      <w:r>
        <w:rPr>
          <w:sz w:val="27"/>
        </w:rPr>
        <w:t>программе</w:t>
      </w:r>
      <w:r>
        <w:rPr>
          <w:spacing w:val="-3"/>
          <w:sz w:val="27"/>
        </w:rPr>
        <w:t xml:space="preserve"> </w:t>
      </w:r>
      <w:r>
        <w:rPr>
          <w:sz w:val="27"/>
        </w:rPr>
        <w:t>«КОМПАС»,</w:t>
      </w:r>
      <w:r>
        <w:rPr>
          <w:spacing w:val="-8"/>
          <w:sz w:val="27"/>
        </w:rPr>
        <w:t xml:space="preserve"> </w:t>
      </w:r>
      <w:r>
        <w:rPr>
          <w:sz w:val="27"/>
        </w:rPr>
        <w:t>соблюдая графические параметры.</w:t>
      </w:r>
    </w:p>
    <w:p w:rsidR="008011F2" w:rsidRDefault="00BC181D">
      <w:pPr>
        <w:pStyle w:val="a3"/>
        <w:spacing w:before="57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66432" behindDoc="1" locked="0" layoutInCell="1" allowOverlap="1">
            <wp:simplePos x="0" y="0"/>
            <wp:positionH relativeFrom="page">
              <wp:posOffset>2494280</wp:posOffset>
            </wp:positionH>
            <wp:positionV relativeFrom="paragraph">
              <wp:posOffset>197485</wp:posOffset>
            </wp:positionV>
            <wp:extent cx="2607310" cy="3545840"/>
            <wp:effectExtent l="0" t="0" r="0" b="0"/>
            <wp:wrapTopAndBottom/>
            <wp:docPr id="46" name="Image 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6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7329" cy="35455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11F2" w:rsidRDefault="00BC181D">
      <w:pPr>
        <w:pStyle w:val="1"/>
        <w:spacing w:before="303" w:line="317" w:lineRule="exact"/>
      </w:pPr>
      <w:r>
        <w:t>Вариант</w:t>
      </w:r>
      <w:r>
        <w:rPr>
          <w:spacing w:val="-9"/>
        </w:rPr>
        <w:t xml:space="preserve"> </w:t>
      </w:r>
      <w:r>
        <w:rPr>
          <w:spacing w:val="-5"/>
        </w:rPr>
        <w:t>12</w:t>
      </w:r>
    </w:p>
    <w:p w:rsidR="008011F2" w:rsidRDefault="00BC181D">
      <w:pPr>
        <w:pStyle w:val="a4"/>
        <w:numPr>
          <w:ilvl w:val="0"/>
          <w:numId w:val="18"/>
        </w:numPr>
        <w:tabs>
          <w:tab w:val="left" w:pos="434"/>
          <w:tab w:val="left" w:pos="502"/>
        </w:tabs>
        <w:spacing w:line="242" w:lineRule="auto"/>
        <w:ind w:right="1328" w:hanging="360"/>
        <w:rPr>
          <w:sz w:val="27"/>
        </w:rPr>
      </w:pPr>
      <w:r>
        <w:rPr>
          <w:sz w:val="27"/>
        </w:rPr>
        <w:tab/>
        <w:t>Оформите</w:t>
      </w:r>
      <w:r>
        <w:rPr>
          <w:spacing w:val="-6"/>
          <w:sz w:val="27"/>
        </w:rPr>
        <w:t xml:space="preserve"> </w:t>
      </w:r>
      <w:r>
        <w:rPr>
          <w:sz w:val="27"/>
        </w:rPr>
        <w:t>работу</w:t>
      </w:r>
      <w:r>
        <w:rPr>
          <w:spacing w:val="-6"/>
          <w:sz w:val="27"/>
        </w:rPr>
        <w:t xml:space="preserve"> </w:t>
      </w:r>
      <w:r>
        <w:rPr>
          <w:sz w:val="27"/>
        </w:rPr>
        <w:t>в</w:t>
      </w:r>
      <w:r>
        <w:rPr>
          <w:spacing w:val="-8"/>
          <w:sz w:val="27"/>
        </w:rPr>
        <w:t xml:space="preserve"> </w:t>
      </w:r>
      <w:r>
        <w:rPr>
          <w:sz w:val="27"/>
        </w:rPr>
        <w:t>соответствии</w:t>
      </w:r>
      <w:r>
        <w:rPr>
          <w:spacing w:val="-6"/>
          <w:sz w:val="27"/>
        </w:rPr>
        <w:t xml:space="preserve"> </w:t>
      </w:r>
      <w:r>
        <w:rPr>
          <w:sz w:val="27"/>
        </w:rPr>
        <w:t>с</w:t>
      </w:r>
      <w:r>
        <w:rPr>
          <w:spacing w:val="-5"/>
          <w:sz w:val="27"/>
        </w:rPr>
        <w:t xml:space="preserve"> </w:t>
      </w:r>
      <w:r>
        <w:rPr>
          <w:sz w:val="27"/>
        </w:rPr>
        <w:t>ЕСКД</w:t>
      </w:r>
      <w:r>
        <w:rPr>
          <w:spacing w:val="-2"/>
          <w:sz w:val="27"/>
        </w:rPr>
        <w:t xml:space="preserve"> </w:t>
      </w:r>
      <w:r>
        <w:rPr>
          <w:sz w:val="27"/>
        </w:rPr>
        <w:t>(Единая</w:t>
      </w:r>
      <w:r>
        <w:rPr>
          <w:spacing w:val="-5"/>
          <w:sz w:val="27"/>
        </w:rPr>
        <w:t xml:space="preserve"> </w:t>
      </w:r>
      <w:r>
        <w:rPr>
          <w:sz w:val="27"/>
        </w:rPr>
        <w:t>система</w:t>
      </w:r>
      <w:r>
        <w:rPr>
          <w:spacing w:val="-6"/>
          <w:sz w:val="27"/>
        </w:rPr>
        <w:t xml:space="preserve"> </w:t>
      </w:r>
      <w:r>
        <w:rPr>
          <w:sz w:val="27"/>
        </w:rPr>
        <w:t>конструкторской документации) в программе «КОМПАС».</w:t>
      </w:r>
    </w:p>
    <w:p w:rsidR="008011F2" w:rsidRDefault="00BC181D">
      <w:pPr>
        <w:pStyle w:val="a4"/>
        <w:numPr>
          <w:ilvl w:val="0"/>
          <w:numId w:val="18"/>
        </w:numPr>
        <w:tabs>
          <w:tab w:val="left" w:pos="434"/>
        </w:tabs>
        <w:spacing w:line="237" w:lineRule="auto"/>
        <w:ind w:right="715" w:hanging="360"/>
        <w:rPr>
          <w:sz w:val="27"/>
        </w:rPr>
      </w:pPr>
      <w:r>
        <w:rPr>
          <w:sz w:val="27"/>
        </w:rPr>
        <w:t>Выполните</w:t>
      </w:r>
      <w:r>
        <w:rPr>
          <w:spacing w:val="-8"/>
          <w:sz w:val="27"/>
        </w:rPr>
        <w:t xml:space="preserve"> </w:t>
      </w:r>
      <w:r>
        <w:rPr>
          <w:sz w:val="27"/>
        </w:rPr>
        <w:t>графическое</w:t>
      </w:r>
      <w:r>
        <w:rPr>
          <w:spacing w:val="-8"/>
          <w:sz w:val="27"/>
        </w:rPr>
        <w:t xml:space="preserve"> </w:t>
      </w:r>
      <w:r>
        <w:rPr>
          <w:sz w:val="27"/>
        </w:rPr>
        <w:t>изображение</w:t>
      </w:r>
      <w:r>
        <w:rPr>
          <w:spacing w:val="-3"/>
          <w:sz w:val="27"/>
        </w:rPr>
        <w:t xml:space="preserve"> </w:t>
      </w:r>
      <w:r>
        <w:rPr>
          <w:sz w:val="27"/>
        </w:rPr>
        <w:t>детали</w:t>
      </w:r>
      <w:r>
        <w:rPr>
          <w:spacing w:val="-8"/>
          <w:sz w:val="27"/>
        </w:rPr>
        <w:t xml:space="preserve"> </w:t>
      </w:r>
      <w:r>
        <w:rPr>
          <w:sz w:val="27"/>
        </w:rPr>
        <w:t>в</w:t>
      </w:r>
      <w:r>
        <w:rPr>
          <w:spacing w:val="-10"/>
          <w:sz w:val="27"/>
        </w:rPr>
        <w:t xml:space="preserve"> </w:t>
      </w:r>
      <w:r>
        <w:rPr>
          <w:sz w:val="27"/>
        </w:rPr>
        <w:t>программе</w:t>
      </w:r>
      <w:r>
        <w:rPr>
          <w:spacing w:val="-3"/>
          <w:sz w:val="27"/>
        </w:rPr>
        <w:t xml:space="preserve"> </w:t>
      </w:r>
      <w:r>
        <w:rPr>
          <w:sz w:val="27"/>
        </w:rPr>
        <w:t>«КОМПАС»,</w:t>
      </w:r>
      <w:r>
        <w:rPr>
          <w:spacing w:val="-8"/>
          <w:sz w:val="27"/>
        </w:rPr>
        <w:t xml:space="preserve"> </w:t>
      </w:r>
      <w:r>
        <w:rPr>
          <w:sz w:val="27"/>
        </w:rPr>
        <w:t>соблюдая графические параметры.</w:t>
      </w:r>
    </w:p>
    <w:p w:rsidR="008011F2" w:rsidRDefault="00BC181D">
      <w:pPr>
        <w:spacing w:before="57"/>
        <w:ind w:right="176"/>
        <w:jc w:val="center"/>
        <w:rPr>
          <w:sz w:val="27"/>
        </w:rPr>
      </w:pPr>
      <w:r>
        <w:rPr>
          <w:noProof/>
          <w:lang w:eastAsia="ru-RU"/>
        </w:rPr>
        <w:drawing>
          <wp:inline distT="0" distB="0" distL="0" distR="0">
            <wp:extent cx="2815590" cy="3535680"/>
            <wp:effectExtent l="0" t="0" r="0" b="0"/>
            <wp:docPr id="47" name="Image 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7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5590" cy="3536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0"/>
          <w:sz w:val="27"/>
        </w:rPr>
        <w:t>.</w:t>
      </w:r>
    </w:p>
    <w:p w:rsidR="008011F2" w:rsidRDefault="008011F2">
      <w:pPr>
        <w:jc w:val="center"/>
        <w:rPr>
          <w:sz w:val="27"/>
        </w:rPr>
        <w:sectPr w:rsidR="008011F2">
          <w:pgSz w:w="11910" w:h="16840"/>
          <w:pgMar w:top="640" w:right="566" w:bottom="940" w:left="708" w:header="0" w:footer="749" w:gutter="0"/>
          <w:cols w:space="720"/>
        </w:sectPr>
      </w:pPr>
    </w:p>
    <w:p w:rsidR="008011F2" w:rsidRDefault="00BC181D">
      <w:pPr>
        <w:pStyle w:val="1"/>
      </w:pPr>
      <w:r>
        <w:lastRenderedPageBreak/>
        <w:t>Вариант</w:t>
      </w:r>
      <w:r>
        <w:rPr>
          <w:spacing w:val="-9"/>
        </w:rPr>
        <w:t xml:space="preserve"> </w:t>
      </w:r>
      <w:r>
        <w:rPr>
          <w:spacing w:val="-5"/>
        </w:rPr>
        <w:t>13</w:t>
      </w:r>
    </w:p>
    <w:p w:rsidR="008011F2" w:rsidRDefault="00BC181D">
      <w:pPr>
        <w:pStyle w:val="a4"/>
        <w:numPr>
          <w:ilvl w:val="0"/>
          <w:numId w:val="19"/>
        </w:numPr>
        <w:tabs>
          <w:tab w:val="left" w:pos="434"/>
          <w:tab w:val="left" w:pos="501"/>
        </w:tabs>
        <w:spacing w:line="237" w:lineRule="auto"/>
        <w:ind w:right="1333" w:hanging="360"/>
        <w:rPr>
          <w:sz w:val="27"/>
        </w:rPr>
      </w:pPr>
      <w:r>
        <w:rPr>
          <w:sz w:val="27"/>
        </w:rPr>
        <w:tab/>
        <w:t>Оформите</w:t>
      </w:r>
      <w:r>
        <w:rPr>
          <w:spacing w:val="-6"/>
          <w:sz w:val="27"/>
        </w:rPr>
        <w:t xml:space="preserve"> </w:t>
      </w:r>
      <w:r>
        <w:rPr>
          <w:sz w:val="27"/>
        </w:rPr>
        <w:t>работу</w:t>
      </w:r>
      <w:r>
        <w:rPr>
          <w:spacing w:val="-6"/>
          <w:sz w:val="27"/>
        </w:rPr>
        <w:t xml:space="preserve"> </w:t>
      </w:r>
      <w:r>
        <w:rPr>
          <w:sz w:val="27"/>
        </w:rPr>
        <w:t>в</w:t>
      </w:r>
      <w:r>
        <w:rPr>
          <w:spacing w:val="-8"/>
          <w:sz w:val="27"/>
        </w:rPr>
        <w:t xml:space="preserve"> </w:t>
      </w:r>
      <w:r>
        <w:rPr>
          <w:sz w:val="27"/>
        </w:rPr>
        <w:t>соответствии</w:t>
      </w:r>
      <w:r>
        <w:rPr>
          <w:spacing w:val="-6"/>
          <w:sz w:val="27"/>
        </w:rPr>
        <w:t xml:space="preserve"> </w:t>
      </w:r>
      <w:r>
        <w:rPr>
          <w:sz w:val="27"/>
        </w:rPr>
        <w:t>с</w:t>
      </w:r>
      <w:r>
        <w:rPr>
          <w:spacing w:val="-5"/>
          <w:sz w:val="27"/>
        </w:rPr>
        <w:t xml:space="preserve"> </w:t>
      </w:r>
      <w:r>
        <w:rPr>
          <w:sz w:val="27"/>
        </w:rPr>
        <w:t>ЕСКД</w:t>
      </w:r>
      <w:r>
        <w:rPr>
          <w:spacing w:val="-2"/>
          <w:sz w:val="27"/>
        </w:rPr>
        <w:t xml:space="preserve"> </w:t>
      </w:r>
      <w:r>
        <w:rPr>
          <w:sz w:val="27"/>
        </w:rPr>
        <w:t>(Единая</w:t>
      </w:r>
      <w:r>
        <w:rPr>
          <w:spacing w:val="-5"/>
          <w:sz w:val="27"/>
        </w:rPr>
        <w:t xml:space="preserve"> </w:t>
      </w:r>
      <w:r>
        <w:rPr>
          <w:sz w:val="27"/>
        </w:rPr>
        <w:t>система</w:t>
      </w:r>
      <w:r>
        <w:rPr>
          <w:spacing w:val="-6"/>
          <w:sz w:val="27"/>
        </w:rPr>
        <w:t xml:space="preserve"> </w:t>
      </w:r>
      <w:r>
        <w:rPr>
          <w:sz w:val="27"/>
        </w:rPr>
        <w:t>конструкторской документации) в программе «КОМПАС».</w:t>
      </w:r>
    </w:p>
    <w:p w:rsidR="008011F2" w:rsidRDefault="00BC181D">
      <w:pPr>
        <w:pStyle w:val="a4"/>
        <w:numPr>
          <w:ilvl w:val="0"/>
          <w:numId w:val="19"/>
        </w:numPr>
        <w:tabs>
          <w:tab w:val="left" w:pos="434"/>
        </w:tabs>
        <w:spacing w:before="1"/>
        <w:ind w:right="715" w:hanging="360"/>
        <w:rPr>
          <w:sz w:val="27"/>
        </w:rPr>
      </w:pPr>
      <w:r>
        <w:rPr>
          <w:sz w:val="27"/>
        </w:rPr>
        <w:t>Выполните</w:t>
      </w:r>
      <w:r>
        <w:rPr>
          <w:spacing w:val="-8"/>
          <w:sz w:val="27"/>
        </w:rPr>
        <w:t xml:space="preserve"> </w:t>
      </w:r>
      <w:r>
        <w:rPr>
          <w:sz w:val="27"/>
        </w:rPr>
        <w:t>графическое</w:t>
      </w:r>
      <w:r>
        <w:rPr>
          <w:spacing w:val="-8"/>
          <w:sz w:val="27"/>
        </w:rPr>
        <w:t xml:space="preserve"> </w:t>
      </w:r>
      <w:r>
        <w:rPr>
          <w:sz w:val="27"/>
        </w:rPr>
        <w:t>изображение</w:t>
      </w:r>
      <w:r>
        <w:rPr>
          <w:spacing w:val="-3"/>
          <w:sz w:val="27"/>
        </w:rPr>
        <w:t xml:space="preserve"> </w:t>
      </w:r>
      <w:r>
        <w:rPr>
          <w:sz w:val="27"/>
        </w:rPr>
        <w:t>детали</w:t>
      </w:r>
      <w:r>
        <w:rPr>
          <w:spacing w:val="-8"/>
          <w:sz w:val="27"/>
        </w:rPr>
        <w:t xml:space="preserve"> </w:t>
      </w:r>
      <w:r>
        <w:rPr>
          <w:sz w:val="27"/>
        </w:rPr>
        <w:t>в</w:t>
      </w:r>
      <w:r>
        <w:rPr>
          <w:spacing w:val="-10"/>
          <w:sz w:val="27"/>
        </w:rPr>
        <w:t xml:space="preserve"> </w:t>
      </w:r>
      <w:r>
        <w:rPr>
          <w:sz w:val="27"/>
        </w:rPr>
        <w:t>программе</w:t>
      </w:r>
      <w:r>
        <w:rPr>
          <w:spacing w:val="-3"/>
          <w:sz w:val="27"/>
        </w:rPr>
        <w:t xml:space="preserve"> </w:t>
      </w:r>
      <w:r>
        <w:rPr>
          <w:sz w:val="27"/>
        </w:rPr>
        <w:t>«КОМПАС»,</w:t>
      </w:r>
      <w:r>
        <w:rPr>
          <w:spacing w:val="-8"/>
          <w:sz w:val="27"/>
        </w:rPr>
        <w:t xml:space="preserve"> </w:t>
      </w:r>
      <w:r>
        <w:rPr>
          <w:sz w:val="27"/>
        </w:rPr>
        <w:t>соблюдая графические п</w:t>
      </w:r>
      <w:r>
        <w:rPr>
          <w:sz w:val="27"/>
        </w:rPr>
        <w:t>араметры.</w:t>
      </w:r>
    </w:p>
    <w:p w:rsidR="008011F2" w:rsidRDefault="00BC181D">
      <w:pPr>
        <w:pStyle w:val="a3"/>
        <w:spacing w:before="67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67456" behindDoc="1" locked="0" layoutInCell="1" allowOverlap="1">
            <wp:simplePos x="0" y="0"/>
            <wp:positionH relativeFrom="page">
              <wp:posOffset>2444750</wp:posOffset>
            </wp:positionH>
            <wp:positionV relativeFrom="paragraph">
              <wp:posOffset>203835</wp:posOffset>
            </wp:positionV>
            <wp:extent cx="2733675" cy="3577590"/>
            <wp:effectExtent l="0" t="0" r="0" b="0"/>
            <wp:wrapTopAndBottom/>
            <wp:docPr id="48" name="Image 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 48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33944" cy="35774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11F2" w:rsidRDefault="00BC181D">
      <w:pPr>
        <w:pStyle w:val="1"/>
        <w:spacing w:before="257"/>
      </w:pPr>
      <w:r>
        <w:t>Вариант</w:t>
      </w:r>
      <w:r>
        <w:rPr>
          <w:spacing w:val="-9"/>
        </w:rPr>
        <w:t xml:space="preserve"> </w:t>
      </w:r>
      <w:r>
        <w:rPr>
          <w:spacing w:val="-5"/>
        </w:rPr>
        <w:t>14</w:t>
      </w:r>
    </w:p>
    <w:p w:rsidR="008011F2" w:rsidRDefault="00BC181D">
      <w:pPr>
        <w:pStyle w:val="a4"/>
        <w:numPr>
          <w:ilvl w:val="0"/>
          <w:numId w:val="20"/>
        </w:numPr>
        <w:tabs>
          <w:tab w:val="left" w:pos="434"/>
          <w:tab w:val="left" w:pos="502"/>
        </w:tabs>
        <w:spacing w:line="237" w:lineRule="auto"/>
        <w:ind w:right="1333" w:hanging="361"/>
        <w:rPr>
          <w:sz w:val="27"/>
        </w:rPr>
      </w:pPr>
      <w:r>
        <w:rPr>
          <w:sz w:val="27"/>
        </w:rPr>
        <w:tab/>
        <w:t>Оформите</w:t>
      </w:r>
      <w:r>
        <w:rPr>
          <w:spacing w:val="-6"/>
          <w:sz w:val="27"/>
        </w:rPr>
        <w:t xml:space="preserve"> </w:t>
      </w:r>
      <w:r>
        <w:rPr>
          <w:sz w:val="27"/>
        </w:rPr>
        <w:t>работу</w:t>
      </w:r>
      <w:r>
        <w:rPr>
          <w:spacing w:val="-6"/>
          <w:sz w:val="27"/>
        </w:rPr>
        <w:t xml:space="preserve"> </w:t>
      </w:r>
      <w:r>
        <w:rPr>
          <w:sz w:val="27"/>
        </w:rPr>
        <w:t>в</w:t>
      </w:r>
      <w:r>
        <w:rPr>
          <w:spacing w:val="-8"/>
          <w:sz w:val="27"/>
        </w:rPr>
        <w:t xml:space="preserve"> </w:t>
      </w:r>
      <w:r>
        <w:rPr>
          <w:sz w:val="27"/>
        </w:rPr>
        <w:t>соответствии</w:t>
      </w:r>
      <w:r>
        <w:rPr>
          <w:spacing w:val="-6"/>
          <w:sz w:val="27"/>
        </w:rPr>
        <w:t xml:space="preserve"> </w:t>
      </w:r>
      <w:r>
        <w:rPr>
          <w:sz w:val="27"/>
        </w:rPr>
        <w:t>с</w:t>
      </w:r>
      <w:r>
        <w:rPr>
          <w:spacing w:val="-5"/>
          <w:sz w:val="27"/>
        </w:rPr>
        <w:t xml:space="preserve"> </w:t>
      </w:r>
      <w:r>
        <w:rPr>
          <w:sz w:val="27"/>
        </w:rPr>
        <w:t>ЕСКД</w:t>
      </w:r>
      <w:r>
        <w:rPr>
          <w:spacing w:val="-3"/>
          <w:sz w:val="27"/>
        </w:rPr>
        <w:t xml:space="preserve"> </w:t>
      </w:r>
      <w:r>
        <w:rPr>
          <w:sz w:val="27"/>
        </w:rPr>
        <w:t>(Единая</w:t>
      </w:r>
      <w:r>
        <w:rPr>
          <w:spacing w:val="-5"/>
          <w:sz w:val="27"/>
        </w:rPr>
        <w:t xml:space="preserve"> </w:t>
      </w:r>
      <w:r>
        <w:rPr>
          <w:sz w:val="27"/>
        </w:rPr>
        <w:t>система</w:t>
      </w:r>
      <w:r>
        <w:rPr>
          <w:spacing w:val="-6"/>
          <w:sz w:val="27"/>
        </w:rPr>
        <w:t xml:space="preserve"> </w:t>
      </w:r>
      <w:r>
        <w:rPr>
          <w:sz w:val="27"/>
        </w:rPr>
        <w:t>конструкторской документации) в программе «КОМПАС».</w:t>
      </w:r>
    </w:p>
    <w:p w:rsidR="008011F2" w:rsidRDefault="00BC181D">
      <w:pPr>
        <w:pStyle w:val="a4"/>
        <w:numPr>
          <w:ilvl w:val="0"/>
          <w:numId w:val="20"/>
        </w:numPr>
        <w:tabs>
          <w:tab w:val="left" w:pos="434"/>
        </w:tabs>
        <w:spacing w:before="2"/>
        <w:ind w:right="715" w:hanging="360"/>
        <w:rPr>
          <w:sz w:val="27"/>
        </w:rPr>
      </w:pPr>
      <w:r>
        <w:rPr>
          <w:sz w:val="27"/>
        </w:rPr>
        <w:t>Выполните</w:t>
      </w:r>
      <w:r>
        <w:rPr>
          <w:spacing w:val="-8"/>
          <w:sz w:val="27"/>
        </w:rPr>
        <w:t xml:space="preserve"> </w:t>
      </w:r>
      <w:r>
        <w:rPr>
          <w:sz w:val="27"/>
        </w:rPr>
        <w:t>графическое</w:t>
      </w:r>
      <w:r>
        <w:rPr>
          <w:spacing w:val="-8"/>
          <w:sz w:val="27"/>
        </w:rPr>
        <w:t xml:space="preserve"> </w:t>
      </w:r>
      <w:r>
        <w:rPr>
          <w:sz w:val="27"/>
        </w:rPr>
        <w:t>изображение</w:t>
      </w:r>
      <w:r>
        <w:rPr>
          <w:spacing w:val="-3"/>
          <w:sz w:val="27"/>
        </w:rPr>
        <w:t xml:space="preserve"> </w:t>
      </w:r>
      <w:r>
        <w:rPr>
          <w:sz w:val="27"/>
        </w:rPr>
        <w:t>детали</w:t>
      </w:r>
      <w:r>
        <w:rPr>
          <w:spacing w:val="-8"/>
          <w:sz w:val="27"/>
        </w:rPr>
        <w:t xml:space="preserve"> </w:t>
      </w:r>
      <w:r>
        <w:rPr>
          <w:sz w:val="27"/>
        </w:rPr>
        <w:t>в</w:t>
      </w:r>
      <w:r>
        <w:rPr>
          <w:spacing w:val="-10"/>
          <w:sz w:val="27"/>
        </w:rPr>
        <w:t xml:space="preserve"> </w:t>
      </w:r>
      <w:r>
        <w:rPr>
          <w:sz w:val="27"/>
        </w:rPr>
        <w:t>программе</w:t>
      </w:r>
      <w:r>
        <w:rPr>
          <w:spacing w:val="-3"/>
          <w:sz w:val="27"/>
        </w:rPr>
        <w:t xml:space="preserve"> </w:t>
      </w:r>
      <w:r>
        <w:rPr>
          <w:sz w:val="27"/>
        </w:rPr>
        <w:t>«КОМПАС»,</w:t>
      </w:r>
      <w:r>
        <w:rPr>
          <w:spacing w:val="-8"/>
          <w:sz w:val="27"/>
        </w:rPr>
        <w:t xml:space="preserve"> </w:t>
      </w:r>
      <w:r>
        <w:rPr>
          <w:sz w:val="27"/>
        </w:rPr>
        <w:t>соблюдая графические параметры.</w:t>
      </w:r>
    </w:p>
    <w:p w:rsidR="008011F2" w:rsidRDefault="00BC181D">
      <w:pPr>
        <w:pStyle w:val="a3"/>
        <w:spacing w:before="84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68480" behindDoc="1" locked="0" layoutInCell="1" allowOverlap="1">
            <wp:simplePos x="0" y="0"/>
            <wp:positionH relativeFrom="page">
              <wp:posOffset>2485390</wp:posOffset>
            </wp:positionH>
            <wp:positionV relativeFrom="paragraph">
              <wp:posOffset>213995</wp:posOffset>
            </wp:positionV>
            <wp:extent cx="2640965" cy="3384550"/>
            <wp:effectExtent l="0" t="0" r="0" b="0"/>
            <wp:wrapTopAndBottom/>
            <wp:docPr id="49" name="Image 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age 49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0869" cy="33847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11F2" w:rsidRDefault="008011F2">
      <w:pPr>
        <w:pStyle w:val="a3"/>
        <w:rPr>
          <w:sz w:val="20"/>
        </w:rPr>
        <w:sectPr w:rsidR="008011F2">
          <w:pgSz w:w="11910" w:h="16840"/>
          <w:pgMar w:top="640" w:right="566" w:bottom="940" w:left="708" w:header="0" w:footer="749" w:gutter="0"/>
          <w:cols w:space="720"/>
        </w:sectPr>
      </w:pPr>
    </w:p>
    <w:p w:rsidR="008011F2" w:rsidRDefault="00BC181D">
      <w:pPr>
        <w:pStyle w:val="1"/>
      </w:pPr>
      <w:r>
        <w:lastRenderedPageBreak/>
        <w:t>Вариант</w:t>
      </w:r>
      <w:r>
        <w:rPr>
          <w:spacing w:val="-9"/>
        </w:rPr>
        <w:t xml:space="preserve"> </w:t>
      </w:r>
      <w:r>
        <w:rPr>
          <w:spacing w:val="-5"/>
        </w:rPr>
        <w:t>15</w:t>
      </w:r>
    </w:p>
    <w:p w:rsidR="008011F2" w:rsidRDefault="00BC181D">
      <w:pPr>
        <w:pStyle w:val="a4"/>
        <w:numPr>
          <w:ilvl w:val="0"/>
          <w:numId w:val="21"/>
        </w:numPr>
        <w:tabs>
          <w:tab w:val="left" w:pos="434"/>
          <w:tab w:val="left" w:pos="501"/>
        </w:tabs>
        <w:spacing w:line="237" w:lineRule="auto"/>
        <w:ind w:right="1328" w:hanging="360"/>
        <w:rPr>
          <w:sz w:val="27"/>
        </w:rPr>
      </w:pPr>
      <w:r>
        <w:rPr>
          <w:sz w:val="27"/>
        </w:rPr>
        <w:tab/>
        <w:t>Оформите</w:t>
      </w:r>
      <w:r>
        <w:rPr>
          <w:spacing w:val="-6"/>
          <w:sz w:val="27"/>
        </w:rPr>
        <w:t xml:space="preserve"> </w:t>
      </w:r>
      <w:r>
        <w:rPr>
          <w:sz w:val="27"/>
        </w:rPr>
        <w:t>работу</w:t>
      </w:r>
      <w:r>
        <w:rPr>
          <w:spacing w:val="-6"/>
          <w:sz w:val="27"/>
        </w:rPr>
        <w:t xml:space="preserve"> </w:t>
      </w:r>
      <w:r>
        <w:rPr>
          <w:sz w:val="27"/>
        </w:rPr>
        <w:t>в</w:t>
      </w:r>
      <w:r>
        <w:rPr>
          <w:spacing w:val="-7"/>
          <w:sz w:val="27"/>
        </w:rPr>
        <w:t xml:space="preserve"> </w:t>
      </w:r>
      <w:r>
        <w:rPr>
          <w:sz w:val="27"/>
        </w:rPr>
        <w:t>соответствии</w:t>
      </w:r>
      <w:r>
        <w:rPr>
          <w:spacing w:val="-6"/>
          <w:sz w:val="27"/>
        </w:rPr>
        <w:t xml:space="preserve"> </w:t>
      </w:r>
      <w:r>
        <w:rPr>
          <w:sz w:val="27"/>
        </w:rPr>
        <w:t>с</w:t>
      </w:r>
      <w:r>
        <w:rPr>
          <w:spacing w:val="-5"/>
          <w:sz w:val="27"/>
        </w:rPr>
        <w:t xml:space="preserve"> </w:t>
      </w:r>
      <w:r>
        <w:rPr>
          <w:sz w:val="27"/>
        </w:rPr>
        <w:t>ЕСКД</w:t>
      </w:r>
      <w:r>
        <w:rPr>
          <w:spacing w:val="-2"/>
          <w:sz w:val="27"/>
        </w:rPr>
        <w:t xml:space="preserve"> </w:t>
      </w:r>
      <w:r>
        <w:rPr>
          <w:sz w:val="27"/>
        </w:rPr>
        <w:t>(Единая</w:t>
      </w:r>
      <w:r>
        <w:rPr>
          <w:spacing w:val="-5"/>
          <w:sz w:val="27"/>
        </w:rPr>
        <w:t xml:space="preserve"> </w:t>
      </w:r>
      <w:r>
        <w:rPr>
          <w:sz w:val="27"/>
        </w:rPr>
        <w:t>система</w:t>
      </w:r>
      <w:r>
        <w:rPr>
          <w:spacing w:val="-6"/>
          <w:sz w:val="27"/>
        </w:rPr>
        <w:t xml:space="preserve"> </w:t>
      </w:r>
      <w:r>
        <w:rPr>
          <w:sz w:val="27"/>
        </w:rPr>
        <w:t>конструкторской документации) в программе «КОМПАС».</w:t>
      </w:r>
    </w:p>
    <w:p w:rsidR="008011F2" w:rsidRDefault="00BC181D">
      <w:pPr>
        <w:pStyle w:val="a4"/>
        <w:numPr>
          <w:ilvl w:val="0"/>
          <w:numId w:val="21"/>
        </w:numPr>
        <w:tabs>
          <w:tab w:val="left" w:pos="434"/>
        </w:tabs>
        <w:spacing w:before="1"/>
        <w:ind w:right="715" w:hanging="360"/>
        <w:rPr>
          <w:sz w:val="27"/>
        </w:rPr>
      </w:pPr>
      <w:r>
        <w:rPr>
          <w:sz w:val="27"/>
        </w:rPr>
        <w:t>Выполните</w:t>
      </w:r>
      <w:r>
        <w:rPr>
          <w:spacing w:val="-8"/>
          <w:sz w:val="27"/>
        </w:rPr>
        <w:t xml:space="preserve"> </w:t>
      </w:r>
      <w:r>
        <w:rPr>
          <w:sz w:val="27"/>
        </w:rPr>
        <w:t>графическое</w:t>
      </w:r>
      <w:r>
        <w:rPr>
          <w:spacing w:val="-8"/>
          <w:sz w:val="27"/>
        </w:rPr>
        <w:t xml:space="preserve"> </w:t>
      </w:r>
      <w:r>
        <w:rPr>
          <w:sz w:val="27"/>
        </w:rPr>
        <w:t>изображение</w:t>
      </w:r>
      <w:r>
        <w:rPr>
          <w:spacing w:val="-3"/>
          <w:sz w:val="27"/>
        </w:rPr>
        <w:t xml:space="preserve"> </w:t>
      </w:r>
      <w:r>
        <w:rPr>
          <w:sz w:val="27"/>
        </w:rPr>
        <w:t>детали</w:t>
      </w:r>
      <w:r>
        <w:rPr>
          <w:spacing w:val="-8"/>
          <w:sz w:val="27"/>
        </w:rPr>
        <w:t xml:space="preserve"> </w:t>
      </w:r>
      <w:r>
        <w:rPr>
          <w:sz w:val="27"/>
        </w:rPr>
        <w:t>в</w:t>
      </w:r>
      <w:r>
        <w:rPr>
          <w:spacing w:val="-10"/>
          <w:sz w:val="27"/>
        </w:rPr>
        <w:t xml:space="preserve"> </w:t>
      </w:r>
      <w:r>
        <w:rPr>
          <w:sz w:val="27"/>
        </w:rPr>
        <w:t>программе</w:t>
      </w:r>
      <w:r>
        <w:rPr>
          <w:spacing w:val="-3"/>
          <w:sz w:val="27"/>
        </w:rPr>
        <w:t xml:space="preserve"> </w:t>
      </w:r>
      <w:r>
        <w:rPr>
          <w:sz w:val="27"/>
        </w:rPr>
        <w:t>«КОМПАС»,</w:t>
      </w:r>
      <w:r>
        <w:rPr>
          <w:spacing w:val="-8"/>
          <w:sz w:val="27"/>
        </w:rPr>
        <w:t xml:space="preserve"> </w:t>
      </w:r>
      <w:r>
        <w:rPr>
          <w:sz w:val="27"/>
        </w:rPr>
        <w:t>соблюдая графические параметры.</w:t>
      </w:r>
    </w:p>
    <w:p w:rsidR="008011F2" w:rsidRDefault="00BC181D">
      <w:pPr>
        <w:pStyle w:val="a3"/>
        <w:spacing w:before="7"/>
        <w:rPr>
          <w:sz w:val="19"/>
        </w:rPr>
      </w:pPr>
      <w:r>
        <w:rPr>
          <w:noProof/>
          <w:sz w:val="19"/>
          <w:lang w:eastAsia="ru-RU"/>
        </w:rPr>
        <w:drawing>
          <wp:anchor distT="0" distB="0" distL="0" distR="0" simplePos="0" relativeHeight="251669504" behindDoc="1" locked="0" layoutInCell="1" allowOverlap="1">
            <wp:simplePos x="0" y="0"/>
            <wp:positionH relativeFrom="page">
              <wp:posOffset>2336165</wp:posOffset>
            </wp:positionH>
            <wp:positionV relativeFrom="paragraph">
              <wp:posOffset>158115</wp:posOffset>
            </wp:positionV>
            <wp:extent cx="2867025" cy="3496310"/>
            <wp:effectExtent l="0" t="0" r="0" b="0"/>
            <wp:wrapTopAndBottom/>
            <wp:docPr id="50" name="Imag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 50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6736" cy="34964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11F2" w:rsidRDefault="00BC181D">
      <w:pPr>
        <w:pStyle w:val="1"/>
        <w:spacing w:before="43" w:line="317" w:lineRule="exact"/>
      </w:pPr>
      <w:r>
        <w:t>Вариант</w:t>
      </w:r>
      <w:r>
        <w:rPr>
          <w:spacing w:val="-9"/>
        </w:rPr>
        <w:t xml:space="preserve"> </w:t>
      </w:r>
      <w:r>
        <w:rPr>
          <w:spacing w:val="-5"/>
        </w:rPr>
        <w:t>16</w:t>
      </w:r>
    </w:p>
    <w:p w:rsidR="008011F2" w:rsidRDefault="00BC181D">
      <w:pPr>
        <w:pStyle w:val="a4"/>
        <w:numPr>
          <w:ilvl w:val="0"/>
          <w:numId w:val="22"/>
        </w:numPr>
        <w:tabs>
          <w:tab w:val="left" w:pos="434"/>
          <w:tab w:val="left" w:pos="502"/>
        </w:tabs>
        <w:ind w:right="1333" w:hanging="361"/>
        <w:rPr>
          <w:sz w:val="27"/>
        </w:rPr>
      </w:pPr>
      <w:r>
        <w:rPr>
          <w:sz w:val="27"/>
        </w:rPr>
        <w:tab/>
        <w:t>Оформите</w:t>
      </w:r>
      <w:r>
        <w:rPr>
          <w:spacing w:val="-6"/>
          <w:sz w:val="27"/>
        </w:rPr>
        <w:t xml:space="preserve"> </w:t>
      </w:r>
      <w:r>
        <w:rPr>
          <w:sz w:val="27"/>
        </w:rPr>
        <w:t>работу</w:t>
      </w:r>
      <w:r>
        <w:rPr>
          <w:spacing w:val="-6"/>
          <w:sz w:val="27"/>
        </w:rPr>
        <w:t xml:space="preserve"> </w:t>
      </w:r>
      <w:r>
        <w:rPr>
          <w:sz w:val="27"/>
        </w:rPr>
        <w:t>в</w:t>
      </w:r>
      <w:r>
        <w:rPr>
          <w:spacing w:val="-8"/>
          <w:sz w:val="27"/>
        </w:rPr>
        <w:t xml:space="preserve"> </w:t>
      </w:r>
      <w:r>
        <w:rPr>
          <w:sz w:val="27"/>
        </w:rPr>
        <w:t>соответствии</w:t>
      </w:r>
      <w:r>
        <w:rPr>
          <w:spacing w:val="-6"/>
          <w:sz w:val="27"/>
        </w:rPr>
        <w:t xml:space="preserve"> </w:t>
      </w:r>
      <w:r>
        <w:rPr>
          <w:sz w:val="27"/>
        </w:rPr>
        <w:t>с</w:t>
      </w:r>
      <w:r>
        <w:rPr>
          <w:spacing w:val="-5"/>
          <w:sz w:val="27"/>
        </w:rPr>
        <w:t xml:space="preserve"> </w:t>
      </w:r>
      <w:r>
        <w:rPr>
          <w:sz w:val="27"/>
        </w:rPr>
        <w:t>ЕСКД</w:t>
      </w:r>
      <w:r>
        <w:rPr>
          <w:spacing w:val="-3"/>
          <w:sz w:val="27"/>
        </w:rPr>
        <w:t xml:space="preserve"> </w:t>
      </w:r>
      <w:r>
        <w:rPr>
          <w:sz w:val="27"/>
        </w:rPr>
        <w:t>(Единая</w:t>
      </w:r>
      <w:r>
        <w:rPr>
          <w:spacing w:val="-5"/>
          <w:sz w:val="27"/>
        </w:rPr>
        <w:t xml:space="preserve"> </w:t>
      </w:r>
      <w:r>
        <w:rPr>
          <w:sz w:val="27"/>
        </w:rPr>
        <w:t>система</w:t>
      </w:r>
      <w:r>
        <w:rPr>
          <w:spacing w:val="-6"/>
          <w:sz w:val="27"/>
        </w:rPr>
        <w:t xml:space="preserve"> </w:t>
      </w:r>
      <w:r>
        <w:rPr>
          <w:sz w:val="27"/>
        </w:rPr>
        <w:t>конструкторской документации) в программе «КОМПАС».</w:t>
      </w:r>
    </w:p>
    <w:p w:rsidR="008011F2" w:rsidRDefault="00BC181D">
      <w:pPr>
        <w:pStyle w:val="a4"/>
        <w:numPr>
          <w:ilvl w:val="0"/>
          <w:numId w:val="22"/>
        </w:numPr>
        <w:tabs>
          <w:tab w:val="left" w:pos="434"/>
        </w:tabs>
        <w:spacing w:before="1" w:line="237" w:lineRule="auto"/>
        <w:ind w:right="159" w:hanging="360"/>
        <w:rPr>
          <w:sz w:val="27"/>
        </w:rPr>
      </w:pPr>
      <w:r>
        <w:rPr>
          <w:sz w:val="27"/>
        </w:rPr>
        <w:t>Выполните</w:t>
      </w:r>
      <w:r>
        <w:rPr>
          <w:spacing w:val="40"/>
          <w:sz w:val="27"/>
        </w:rPr>
        <w:t xml:space="preserve"> </w:t>
      </w:r>
      <w:r>
        <w:rPr>
          <w:sz w:val="27"/>
        </w:rPr>
        <w:t>графическое</w:t>
      </w:r>
      <w:r>
        <w:rPr>
          <w:spacing w:val="40"/>
          <w:sz w:val="27"/>
        </w:rPr>
        <w:t xml:space="preserve"> </w:t>
      </w:r>
      <w:r>
        <w:rPr>
          <w:sz w:val="27"/>
        </w:rPr>
        <w:t>изображение</w:t>
      </w:r>
      <w:r>
        <w:rPr>
          <w:spacing w:val="40"/>
          <w:sz w:val="27"/>
        </w:rPr>
        <w:t xml:space="preserve"> </w:t>
      </w:r>
      <w:r>
        <w:rPr>
          <w:sz w:val="27"/>
        </w:rPr>
        <w:t>детали</w:t>
      </w:r>
      <w:r>
        <w:rPr>
          <w:spacing w:val="40"/>
          <w:sz w:val="27"/>
        </w:rPr>
        <w:t xml:space="preserve"> </w:t>
      </w:r>
      <w:r>
        <w:rPr>
          <w:sz w:val="27"/>
        </w:rPr>
        <w:t>в</w:t>
      </w:r>
      <w:r>
        <w:rPr>
          <w:spacing w:val="40"/>
          <w:sz w:val="27"/>
        </w:rPr>
        <w:t xml:space="preserve"> </w:t>
      </w:r>
      <w:r>
        <w:rPr>
          <w:sz w:val="27"/>
        </w:rPr>
        <w:t>программе</w:t>
      </w:r>
      <w:r>
        <w:rPr>
          <w:spacing w:val="40"/>
          <w:sz w:val="27"/>
        </w:rPr>
        <w:t xml:space="preserve"> </w:t>
      </w:r>
      <w:r>
        <w:rPr>
          <w:sz w:val="27"/>
        </w:rPr>
        <w:t>«КОМПАС»,</w:t>
      </w:r>
      <w:r>
        <w:rPr>
          <w:spacing w:val="40"/>
          <w:sz w:val="27"/>
        </w:rPr>
        <w:t xml:space="preserve"> </w:t>
      </w:r>
      <w:r>
        <w:rPr>
          <w:sz w:val="27"/>
        </w:rPr>
        <w:t>соблюдая</w:t>
      </w:r>
      <w:r>
        <w:rPr>
          <w:spacing w:val="40"/>
          <w:sz w:val="27"/>
        </w:rPr>
        <w:t xml:space="preserve"> </w:t>
      </w:r>
      <w:r>
        <w:rPr>
          <w:sz w:val="27"/>
        </w:rPr>
        <w:t>графические параметры.</w:t>
      </w:r>
    </w:p>
    <w:p w:rsidR="008011F2" w:rsidRDefault="00BC181D">
      <w:pPr>
        <w:pStyle w:val="a3"/>
        <w:spacing w:before="89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70528" behindDoc="1" locked="0" layoutInCell="1" allowOverlap="1">
            <wp:simplePos x="0" y="0"/>
            <wp:positionH relativeFrom="page">
              <wp:posOffset>2691765</wp:posOffset>
            </wp:positionH>
            <wp:positionV relativeFrom="paragraph">
              <wp:posOffset>217170</wp:posOffset>
            </wp:positionV>
            <wp:extent cx="2244090" cy="3615690"/>
            <wp:effectExtent l="0" t="0" r="0" b="0"/>
            <wp:wrapTopAndBottom/>
            <wp:docPr id="51" name="Image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mage 51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44330" cy="3615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11F2" w:rsidRDefault="008011F2">
      <w:pPr>
        <w:pStyle w:val="a3"/>
        <w:rPr>
          <w:sz w:val="20"/>
        </w:rPr>
        <w:sectPr w:rsidR="008011F2">
          <w:pgSz w:w="11910" w:h="16840"/>
          <w:pgMar w:top="640" w:right="566" w:bottom="940" w:left="708" w:header="0" w:footer="749" w:gutter="0"/>
          <w:cols w:space="720"/>
        </w:sectPr>
      </w:pPr>
    </w:p>
    <w:p w:rsidR="008011F2" w:rsidRDefault="00BC181D">
      <w:pPr>
        <w:pStyle w:val="1"/>
      </w:pPr>
      <w:r>
        <w:lastRenderedPageBreak/>
        <w:t>Вариант</w:t>
      </w:r>
      <w:r>
        <w:rPr>
          <w:spacing w:val="-9"/>
        </w:rPr>
        <w:t xml:space="preserve"> </w:t>
      </w:r>
      <w:r>
        <w:rPr>
          <w:spacing w:val="-5"/>
        </w:rPr>
        <w:t>17</w:t>
      </w:r>
    </w:p>
    <w:p w:rsidR="008011F2" w:rsidRDefault="00BC181D">
      <w:pPr>
        <w:pStyle w:val="a4"/>
        <w:numPr>
          <w:ilvl w:val="0"/>
          <w:numId w:val="23"/>
        </w:numPr>
        <w:tabs>
          <w:tab w:val="left" w:pos="434"/>
          <w:tab w:val="left" w:pos="501"/>
        </w:tabs>
        <w:spacing w:line="237" w:lineRule="auto"/>
        <w:ind w:right="1333" w:hanging="360"/>
        <w:rPr>
          <w:sz w:val="27"/>
        </w:rPr>
      </w:pPr>
      <w:r>
        <w:rPr>
          <w:sz w:val="27"/>
        </w:rPr>
        <w:tab/>
        <w:t>Оформите</w:t>
      </w:r>
      <w:r>
        <w:rPr>
          <w:spacing w:val="-6"/>
          <w:sz w:val="27"/>
        </w:rPr>
        <w:t xml:space="preserve"> </w:t>
      </w:r>
      <w:r>
        <w:rPr>
          <w:sz w:val="27"/>
        </w:rPr>
        <w:t>работу</w:t>
      </w:r>
      <w:r>
        <w:rPr>
          <w:spacing w:val="-6"/>
          <w:sz w:val="27"/>
        </w:rPr>
        <w:t xml:space="preserve"> </w:t>
      </w:r>
      <w:r>
        <w:rPr>
          <w:sz w:val="27"/>
        </w:rPr>
        <w:t>в</w:t>
      </w:r>
      <w:r>
        <w:rPr>
          <w:spacing w:val="-8"/>
          <w:sz w:val="27"/>
        </w:rPr>
        <w:t xml:space="preserve"> </w:t>
      </w:r>
      <w:r>
        <w:rPr>
          <w:sz w:val="27"/>
        </w:rPr>
        <w:t>соответствии</w:t>
      </w:r>
      <w:r>
        <w:rPr>
          <w:spacing w:val="-6"/>
          <w:sz w:val="27"/>
        </w:rPr>
        <w:t xml:space="preserve"> </w:t>
      </w:r>
      <w:r>
        <w:rPr>
          <w:sz w:val="27"/>
        </w:rPr>
        <w:t>с</w:t>
      </w:r>
      <w:r>
        <w:rPr>
          <w:spacing w:val="-5"/>
          <w:sz w:val="27"/>
        </w:rPr>
        <w:t xml:space="preserve"> </w:t>
      </w:r>
      <w:r>
        <w:rPr>
          <w:sz w:val="27"/>
        </w:rPr>
        <w:t>ЕСКД</w:t>
      </w:r>
      <w:r>
        <w:rPr>
          <w:spacing w:val="-2"/>
          <w:sz w:val="27"/>
        </w:rPr>
        <w:t xml:space="preserve"> </w:t>
      </w:r>
      <w:r>
        <w:rPr>
          <w:sz w:val="27"/>
        </w:rPr>
        <w:t>(Единая</w:t>
      </w:r>
      <w:r>
        <w:rPr>
          <w:spacing w:val="-5"/>
          <w:sz w:val="27"/>
        </w:rPr>
        <w:t xml:space="preserve"> </w:t>
      </w:r>
      <w:r>
        <w:rPr>
          <w:sz w:val="27"/>
        </w:rPr>
        <w:t>система</w:t>
      </w:r>
      <w:r>
        <w:rPr>
          <w:spacing w:val="-6"/>
          <w:sz w:val="27"/>
        </w:rPr>
        <w:t xml:space="preserve"> </w:t>
      </w:r>
      <w:r>
        <w:rPr>
          <w:sz w:val="27"/>
        </w:rPr>
        <w:t>конструкторской документации) в программе «КОМПАС».</w:t>
      </w:r>
    </w:p>
    <w:p w:rsidR="008011F2" w:rsidRDefault="00BC181D">
      <w:pPr>
        <w:pStyle w:val="a4"/>
        <w:numPr>
          <w:ilvl w:val="0"/>
          <w:numId w:val="23"/>
        </w:numPr>
        <w:tabs>
          <w:tab w:val="left" w:pos="434"/>
        </w:tabs>
        <w:spacing w:before="1"/>
        <w:ind w:right="715" w:hanging="360"/>
        <w:rPr>
          <w:sz w:val="27"/>
        </w:rPr>
      </w:pPr>
      <w:r>
        <w:rPr>
          <w:sz w:val="27"/>
        </w:rPr>
        <w:t>Выполните</w:t>
      </w:r>
      <w:r>
        <w:rPr>
          <w:spacing w:val="-8"/>
          <w:sz w:val="27"/>
        </w:rPr>
        <w:t xml:space="preserve"> </w:t>
      </w:r>
      <w:r>
        <w:rPr>
          <w:sz w:val="27"/>
        </w:rPr>
        <w:t>графическое</w:t>
      </w:r>
      <w:r>
        <w:rPr>
          <w:spacing w:val="-8"/>
          <w:sz w:val="27"/>
        </w:rPr>
        <w:t xml:space="preserve"> </w:t>
      </w:r>
      <w:r>
        <w:rPr>
          <w:sz w:val="27"/>
        </w:rPr>
        <w:t>изображение</w:t>
      </w:r>
      <w:r>
        <w:rPr>
          <w:spacing w:val="-3"/>
          <w:sz w:val="27"/>
        </w:rPr>
        <w:t xml:space="preserve"> </w:t>
      </w:r>
      <w:r>
        <w:rPr>
          <w:sz w:val="27"/>
        </w:rPr>
        <w:t>детали</w:t>
      </w:r>
      <w:r>
        <w:rPr>
          <w:spacing w:val="-8"/>
          <w:sz w:val="27"/>
        </w:rPr>
        <w:t xml:space="preserve"> </w:t>
      </w:r>
      <w:r>
        <w:rPr>
          <w:sz w:val="27"/>
        </w:rPr>
        <w:t>в</w:t>
      </w:r>
      <w:r>
        <w:rPr>
          <w:spacing w:val="-10"/>
          <w:sz w:val="27"/>
        </w:rPr>
        <w:t xml:space="preserve"> </w:t>
      </w:r>
      <w:r>
        <w:rPr>
          <w:sz w:val="27"/>
        </w:rPr>
        <w:t>программе</w:t>
      </w:r>
      <w:r>
        <w:rPr>
          <w:spacing w:val="-3"/>
          <w:sz w:val="27"/>
        </w:rPr>
        <w:t xml:space="preserve"> </w:t>
      </w:r>
      <w:r>
        <w:rPr>
          <w:sz w:val="27"/>
        </w:rPr>
        <w:t>«КОМПАС»,</w:t>
      </w:r>
      <w:r>
        <w:rPr>
          <w:spacing w:val="-8"/>
          <w:sz w:val="27"/>
        </w:rPr>
        <w:t xml:space="preserve"> </w:t>
      </w:r>
      <w:r>
        <w:rPr>
          <w:sz w:val="27"/>
        </w:rPr>
        <w:t>соблюдая графические параметры.</w:t>
      </w:r>
    </w:p>
    <w:p w:rsidR="008011F2" w:rsidRDefault="00BC181D">
      <w:pPr>
        <w:pStyle w:val="a3"/>
        <w:spacing w:before="35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71552" behindDoc="1" locked="0" layoutInCell="1" allowOverlap="1">
            <wp:simplePos x="0" y="0"/>
            <wp:positionH relativeFrom="page">
              <wp:posOffset>2586355</wp:posOffset>
            </wp:positionH>
            <wp:positionV relativeFrom="paragraph">
              <wp:posOffset>183515</wp:posOffset>
            </wp:positionV>
            <wp:extent cx="2425065" cy="3513455"/>
            <wp:effectExtent l="0" t="0" r="0" b="0"/>
            <wp:wrapTopAndBottom/>
            <wp:docPr id="52" name="Image 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 52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5283" cy="35137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11F2" w:rsidRDefault="00BC181D">
      <w:pPr>
        <w:pStyle w:val="1"/>
        <w:spacing w:before="303" w:line="317" w:lineRule="exact"/>
      </w:pPr>
      <w:r>
        <w:t>Вариант</w:t>
      </w:r>
      <w:r>
        <w:rPr>
          <w:spacing w:val="-9"/>
        </w:rPr>
        <w:t xml:space="preserve"> </w:t>
      </w:r>
      <w:r>
        <w:rPr>
          <w:spacing w:val="-5"/>
        </w:rPr>
        <w:t>18</w:t>
      </w:r>
    </w:p>
    <w:p w:rsidR="008011F2" w:rsidRDefault="00BC181D">
      <w:pPr>
        <w:pStyle w:val="a4"/>
        <w:numPr>
          <w:ilvl w:val="0"/>
          <w:numId w:val="24"/>
        </w:numPr>
        <w:tabs>
          <w:tab w:val="left" w:pos="434"/>
          <w:tab w:val="left" w:pos="501"/>
        </w:tabs>
        <w:spacing w:line="242" w:lineRule="auto"/>
        <w:ind w:right="1328" w:hanging="360"/>
        <w:rPr>
          <w:sz w:val="27"/>
        </w:rPr>
      </w:pPr>
      <w:r>
        <w:rPr>
          <w:sz w:val="27"/>
        </w:rPr>
        <w:tab/>
        <w:t>Оформите</w:t>
      </w:r>
      <w:r>
        <w:rPr>
          <w:spacing w:val="-6"/>
          <w:sz w:val="27"/>
        </w:rPr>
        <w:t xml:space="preserve"> </w:t>
      </w:r>
      <w:r>
        <w:rPr>
          <w:sz w:val="27"/>
        </w:rPr>
        <w:t>работу</w:t>
      </w:r>
      <w:r>
        <w:rPr>
          <w:spacing w:val="-6"/>
          <w:sz w:val="27"/>
        </w:rPr>
        <w:t xml:space="preserve"> </w:t>
      </w:r>
      <w:r>
        <w:rPr>
          <w:sz w:val="27"/>
        </w:rPr>
        <w:t>в</w:t>
      </w:r>
      <w:r>
        <w:rPr>
          <w:spacing w:val="-7"/>
          <w:sz w:val="27"/>
        </w:rPr>
        <w:t xml:space="preserve"> </w:t>
      </w:r>
      <w:r>
        <w:rPr>
          <w:sz w:val="27"/>
        </w:rPr>
        <w:t>соответствии</w:t>
      </w:r>
      <w:r>
        <w:rPr>
          <w:spacing w:val="-6"/>
          <w:sz w:val="27"/>
        </w:rPr>
        <w:t xml:space="preserve"> </w:t>
      </w:r>
      <w:r>
        <w:rPr>
          <w:sz w:val="27"/>
        </w:rPr>
        <w:t>с</w:t>
      </w:r>
      <w:r>
        <w:rPr>
          <w:spacing w:val="-5"/>
          <w:sz w:val="27"/>
        </w:rPr>
        <w:t xml:space="preserve"> </w:t>
      </w:r>
      <w:r>
        <w:rPr>
          <w:sz w:val="27"/>
        </w:rPr>
        <w:t>ЕСКД</w:t>
      </w:r>
      <w:r>
        <w:rPr>
          <w:spacing w:val="-2"/>
          <w:sz w:val="27"/>
        </w:rPr>
        <w:t xml:space="preserve"> </w:t>
      </w:r>
      <w:r>
        <w:rPr>
          <w:sz w:val="27"/>
        </w:rPr>
        <w:t>(Единая</w:t>
      </w:r>
      <w:r>
        <w:rPr>
          <w:spacing w:val="-5"/>
          <w:sz w:val="27"/>
        </w:rPr>
        <w:t xml:space="preserve"> </w:t>
      </w:r>
      <w:r>
        <w:rPr>
          <w:sz w:val="27"/>
        </w:rPr>
        <w:t>система</w:t>
      </w:r>
      <w:r>
        <w:rPr>
          <w:spacing w:val="-6"/>
          <w:sz w:val="27"/>
        </w:rPr>
        <w:t xml:space="preserve"> </w:t>
      </w:r>
      <w:r>
        <w:rPr>
          <w:sz w:val="27"/>
        </w:rPr>
        <w:t>конструкторской документации) в программе</w:t>
      </w:r>
      <w:r>
        <w:rPr>
          <w:sz w:val="27"/>
        </w:rPr>
        <w:t xml:space="preserve"> «КОМПАС».</w:t>
      </w:r>
    </w:p>
    <w:p w:rsidR="008011F2" w:rsidRDefault="00BC181D">
      <w:pPr>
        <w:pStyle w:val="a4"/>
        <w:numPr>
          <w:ilvl w:val="0"/>
          <w:numId w:val="24"/>
        </w:numPr>
        <w:tabs>
          <w:tab w:val="left" w:pos="434"/>
        </w:tabs>
        <w:spacing w:line="237" w:lineRule="auto"/>
        <w:ind w:right="715" w:hanging="360"/>
        <w:rPr>
          <w:sz w:val="27"/>
        </w:rPr>
      </w:pPr>
      <w:r>
        <w:rPr>
          <w:sz w:val="27"/>
        </w:rPr>
        <w:t>Выполните</w:t>
      </w:r>
      <w:r>
        <w:rPr>
          <w:spacing w:val="-8"/>
          <w:sz w:val="27"/>
        </w:rPr>
        <w:t xml:space="preserve"> </w:t>
      </w:r>
      <w:r>
        <w:rPr>
          <w:sz w:val="27"/>
        </w:rPr>
        <w:t>графическое</w:t>
      </w:r>
      <w:r>
        <w:rPr>
          <w:spacing w:val="-8"/>
          <w:sz w:val="27"/>
        </w:rPr>
        <w:t xml:space="preserve"> </w:t>
      </w:r>
      <w:r>
        <w:rPr>
          <w:sz w:val="27"/>
        </w:rPr>
        <w:t>изображение</w:t>
      </w:r>
      <w:r>
        <w:rPr>
          <w:spacing w:val="-3"/>
          <w:sz w:val="27"/>
        </w:rPr>
        <w:t xml:space="preserve"> </w:t>
      </w:r>
      <w:r>
        <w:rPr>
          <w:sz w:val="27"/>
        </w:rPr>
        <w:t>детали</w:t>
      </w:r>
      <w:r>
        <w:rPr>
          <w:spacing w:val="-8"/>
          <w:sz w:val="27"/>
        </w:rPr>
        <w:t xml:space="preserve"> </w:t>
      </w:r>
      <w:r>
        <w:rPr>
          <w:sz w:val="27"/>
        </w:rPr>
        <w:t>в</w:t>
      </w:r>
      <w:r>
        <w:rPr>
          <w:spacing w:val="-10"/>
          <w:sz w:val="27"/>
        </w:rPr>
        <w:t xml:space="preserve"> </w:t>
      </w:r>
      <w:r>
        <w:rPr>
          <w:sz w:val="27"/>
        </w:rPr>
        <w:t>программе</w:t>
      </w:r>
      <w:r>
        <w:rPr>
          <w:spacing w:val="-3"/>
          <w:sz w:val="27"/>
        </w:rPr>
        <w:t xml:space="preserve"> </w:t>
      </w:r>
      <w:r>
        <w:rPr>
          <w:sz w:val="27"/>
        </w:rPr>
        <w:t>«КОМПАС»,</w:t>
      </w:r>
      <w:r>
        <w:rPr>
          <w:spacing w:val="-8"/>
          <w:sz w:val="27"/>
        </w:rPr>
        <w:t xml:space="preserve"> </w:t>
      </w:r>
      <w:r>
        <w:rPr>
          <w:sz w:val="27"/>
        </w:rPr>
        <w:t>соблюдая графические параметры.</w:t>
      </w:r>
    </w:p>
    <w:p w:rsidR="008011F2" w:rsidRDefault="00BC181D">
      <w:pPr>
        <w:pStyle w:val="a3"/>
        <w:spacing w:before="140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72576" behindDoc="1" locked="0" layoutInCell="1" allowOverlap="1">
            <wp:simplePos x="0" y="0"/>
            <wp:positionH relativeFrom="page">
              <wp:posOffset>2322830</wp:posOffset>
            </wp:positionH>
            <wp:positionV relativeFrom="paragraph">
              <wp:posOffset>250190</wp:posOffset>
            </wp:positionV>
            <wp:extent cx="2924175" cy="3209925"/>
            <wp:effectExtent l="0" t="0" r="0" b="0"/>
            <wp:wrapTopAndBottom/>
            <wp:docPr id="53" name="Image 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Image 53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4121" cy="32100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11F2" w:rsidRDefault="008011F2">
      <w:pPr>
        <w:pStyle w:val="a3"/>
        <w:rPr>
          <w:sz w:val="20"/>
        </w:rPr>
        <w:sectPr w:rsidR="008011F2">
          <w:pgSz w:w="11910" w:h="16840"/>
          <w:pgMar w:top="640" w:right="566" w:bottom="940" w:left="708" w:header="0" w:footer="749" w:gutter="0"/>
          <w:cols w:space="720"/>
        </w:sectPr>
      </w:pPr>
    </w:p>
    <w:p w:rsidR="008011F2" w:rsidRDefault="00BC181D">
      <w:pPr>
        <w:pStyle w:val="1"/>
      </w:pPr>
      <w:r>
        <w:lastRenderedPageBreak/>
        <w:t>Вариант</w:t>
      </w:r>
      <w:r>
        <w:rPr>
          <w:spacing w:val="-9"/>
        </w:rPr>
        <w:t xml:space="preserve"> </w:t>
      </w:r>
      <w:r>
        <w:rPr>
          <w:spacing w:val="-5"/>
        </w:rPr>
        <w:t>19</w:t>
      </w:r>
    </w:p>
    <w:p w:rsidR="008011F2" w:rsidRDefault="00BC181D">
      <w:pPr>
        <w:pStyle w:val="a4"/>
        <w:numPr>
          <w:ilvl w:val="0"/>
          <w:numId w:val="25"/>
        </w:numPr>
        <w:tabs>
          <w:tab w:val="left" w:pos="434"/>
          <w:tab w:val="left" w:pos="501"/>
        </w:tabs>
        <w:spacing w:line="237" w:lineRule="auto"/>
        <w:ind w:right="1333" w:hanging="360"/>
        <w:rPr>
          <w:sz w:val="27"/>
        </w:rPr>
      </w:pPr>
      <w:r>
        <w:rPr>
          <w:sz w:val="27"/>
        </w:rPr>
        <w:tab/>
        <w:t>Оформите</w:t>
      </w:r>
      <w:r>
        <w:rPr>
          <w:spacing w:val="-6"/>
          <w:sz w:val="27"/>
        </w:rPr>
        <w:t xml:space="preserve"> </w:t>
      </w:r>
      <w:r>
        <w:rPr>
          <w:sz w:val="27"/>
        </w:rPr>
        <w:t>работу</w:t>
      </w:r>
      <w:r>
        <w:rPr>
          <w:spacing w:val="-6"/>
          <w:sz w:val="27"/>
        </w:rPr>
        <w:t xml:space="preserve"> </w:t>
      </w:r>
      <w:r>
        <w:rPr>
          <w:sz w:val="27"/>
        </w:rPr>
        <w:t>в</w:t>
      </w:r>
      <w:r>
        <w:rPr>
          <w:spacing w:val="-8"/>
          <w:sz w:val="27"/>
        </w:rPr>
        <w:t xml:space="preserve"> </w:t>
      </w:r>
      <w:r>
        <w:rPr>
          <w:sz w:val="27"/>
        </w:rPr>
        <w:t>соответствии</w:t>
      </w:r>
      <w:r>
        <w:rPr>
          <w:spacing w:val="-6"/>
          <w:sz w:val="27"/>
        </w:rPr>
        <w:t xml:space="preserve"> </w:t>
      </w:r>
      <w:r>
        <w:rPr>
          <w:sz w:val="27"/>
        </w:rPr>
        <w:t>с</w:t>
      </w:r>
      <w:r>
        <w:rPr>
          <w:spacing w:val="-5"/>
          <w:sz w:val="27"/>
        </w:rPr>
        <w:t xml:space="preserve"> </w:t>
      </w:r>
      <w:r>
        <w:rPr>
          <w:sz w:val="27"/>
        </w:rPr>
        <w:t>ЕСКД</w:t>
      </w:r>
      <w:r>
        <w:rPr>
          <w:spacing w:val="-2"/>
          <w:sz w:val="27"/>
        </w:rPr>
        <w:t xml:space="preserve"> </w:t>
      </w:r>
      <w:r>
        <w:rPr>
          <w:sz w:val="27"/>
        </w:rPr>
        <w:t>(Единая</w:t>
      </w:r>
      <w:r>
        <w:rPr>
          <w:spacing w:val="-5"/>
          <w:sz w:val="27"/>
        </w:rPr>
        <w:t xml:space="preserve"> </w:t>
      </w:r>
      <w:r>
        <w:rPr>
          <w:sz w:val="27"/>
        </w:rPr>
        <w:t>система</w:t>
      </w:r>
      <w:r>
        <w:rPr>
          <w:spacing w:val="-6"/>
          <w:sz w:val="27"/>
        </w:rPr>
        <w:t xml:space="preserve"> </w:t>
      </w:r>
      <w:r>
        <w:rPr>
          <w:sz w:val="27"/>
        </w:rPr>
        <w:t>конструкторской документации) в программе «КОМПАС».</w:t>
      </w:r>
    </w:p>
    <w:p w:rsidR="008011F2" w:rsidRDefault="00BC181D">
      <w:pPr>
        <w:pStyle w:val="a4"/>
        <w:numPr>
          <w:ilvl w:val="0"/>
          <w:numId w:val="25"/>
        </w:numPr>
        <w:tabs>
          <w:tab w:val="left" w:pos="434"/>
        </w:tabs>
        <w:spacing w:before="1"/>
        <w:ind w:right="715" w:hanging="360"/>
        <w:rPr>
          <w:sz w:val="27"/>
        </w:rPr>
      </w:pPr>
      <w:r>
        <w:rPr>
          <w:sz w:val="27"/>
        </w:rPr>
        <w:t>Выполните</w:t>
      </w:r>
      <w:r>
        <w:rPr>
          <w:spacing w:val="-8"/>
          <w:sz w:val="27"/>
        </w:rPr>
        <w:t xml:space="preserve"> </w:t>
      </w:r>
      <w:r>
        <w:rPr>
          <w:sz w:val="27"/>
        </w:rPr>
        <w:t>графическое</w:t>
      </w:r>
      <w:r>
        <w:rPr>
          <w:spacing w:val="-8"/>
          <w:sz w:val="27"/>
        </w:rPr>
        <w:t xml:space="preserve"> </w:t>
      </w:r>
      <w:r>
        <w:rPr>
          <w:sz w:val="27"/>
        </w:rPr>
        <w:t>изображение</w:t>
      </w:r>
      <w:r>
        <w:rPr>
          <w:spacing w:val="-3"/>
          <w:sz w:val="27"/>
        </w:rPr>
        <w:t xml:space="preserve"> </w:t>
      </w:r>
      <w:r>
        <w:rPr>
          <w:sz w:val="27"/>
        </w:rPr>
        <w:t>детали</w:t>
      </w:r>
      <w:r>
        <w:rPr>
          <w:spacing w:val="-8"/>
          <w:sz w:val="27"/>
        </w:rPr>
        <w:t xml:space="preserve"> </w:t>
      </w:r>
      <w:r>
        <w:rPr>
          <w:sz w:val="27"/>
        </w:rPr>
        <w:t>в</w:t>
      </w:r>
      <w:r>
        <w:rPr>
          <w:spacing w:val="-10"/>
          <w:sz w:val="27"/>
        </w:rPr>
        <w:t xml:space="preserve"> </w:t>
      </w:r>
      <w:r>
        <w:rPr>
          <w:sz w:val="27"/>
        </w:rPr>
        <w:t>программе</w:t>
      </w:r>
      <w:r>
        <w:rPr>
          <w:spacing w:val="-3"/>
          <w:sz w:val="27"/>
        </w:rPr>
        <w:t xml:space="preserve"> </w:t>
      </w:r>
      <w:r>
        <w:rPr>
          <w:sz w:val="27"/>
        </w:rPr>
        <w:t>«КОМПАС»,</w:t>
      </w:r>
      <w:r>
        <w:rPr>
          <w:spacing w:val="-8"/>
          <w:sz w:val="27"/>
        </w:rPr>
        <w:t xml:space="preserve"> </w:t>
      </w:r>
      <w:r>
        <w:rPr>
          <w:sz w:val="27"/>
        </w:rPr>
        <w:t>соблюдая графические параметры.</w:t>
      </w:r>
    </w:p>
    <w:p w:rsidR="008011F2" w:rsidRDefault="00BC181D">
      <w:pPr>
        <w:pStyle w:val="a3"/>
        <w:spacing w:before="142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73600" behindDoc="1" locked="0" layoutInCell="1" allowOverlap="1">
            <wp:simplePos x="0" y="0"/>
            <wp:positionH relativeFrom="page">
              <wp:posOffset>2383790</wp:posOffset>
            </wp:positionH>
            <wp:positionV relativeFrom="paragraph">
              <wp:posOffset>251460</wp:posOffset>
            </wp:positionV>
            <wp:extent cx="2818765" cy="3489325"/>
            <wp:effectExtent l="0" t="0" r="0" b="0"/>
            <wp:wrapTopAndBottom/>
            <wp:docPr id="54" name="Image 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 54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8601" cy="34895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11F2" w:rsidRDefault="008011F2">
      <w:pPr>
        <w:pStyle w:val="a3"/>
        <w:rPr>
          <w:sz w:val="27"/>
        </w:rPr>
      </w:pPr>
    </w:p>
    <w:p w:rsidR="008011F2" w:rsidRDefault="008011F2">
      <w:pPr>
        <w:pStyle w:val="a3"/>
        <w:spacing w:before="257"/>
        <w:rPr>
          <w:sz w:val="27"/>
        </w:rPr>
      </w:pPr>
    </w:p>
    <w:p w:rsidR="008011F2" w:rsidRDefault="00BC181D">
      <w:pPr>
        <w:pStyle w:val="1"/>
        <w:spacing w:before="0"/>
      </w:pPr>
      <w:r>
        <w:t>Вариант</w:t>
      </w:r>
      <w:r>
        <w:rPr>
          <w:spacing w:val="-9"/>
        </w:rPr>
        <w:t xml:space="preserve"> </w:t>
      </w:r>
      <w:r>
        <w:rPr>
          <w:spacing w:val="-5"/>
        </w:rPr>
        <w:t>20</w:t>
      </w:r>
    </w:p>
    <w:p w:rsidR="008011F2" w:rsidRDefault="00BC181D">
      <w:pPr>
        <w:pStyle w:val="a4"/>
        <w:numPr>
          <w:ilvl w:val="0"/>
          <w:numId w:val="26"/>
        </w:numPr>
        <w:tabs>
          <w:tab w:val="left" w:pos="434"/>
          <w:tab w:val="left" w:pos="502"/>
        </w:tabs>
        <w:spacing w:line="237" w:lineRule="auto"/>
        <w:ind w:right="1333" w:hanging="361"/>
        <w:rPr>
          <w:sz w:val="27"/>
        </w:rPr>
      </w:pPr>
      <w:r>
        <w:rPr>
          <w:sz w:val="27"/>
        </w:rPr>
        <w:tab/>
        <w:t>Оформите</w:t>
      </w:r>
      <w:r>
        <w:rPr>
          <w:spacing w:val="-6"/>
          <w:sz w:val="27"/>
        </w:rPr>
        <w:t xml:space="preserve"> </w:t>
      </w:r>
      <w:r>
        <w:rPr>
          <w:sz w:val="27"/>
        </w:rPr>
        <w:t>работу</w:t>
      </w:r>
      <w:r>
        <w:rPr>
          <w:spacing w:val="-6"/>
          <w:sz w:val="27"/>
        </w:rPr>
        <w:t xml:space="preserve"> </w:t>
      </w:r>
      <w:r>
        <w:rPr>
          <w:sz w:val="27"/>
        </w:rPr>
        <w:t>в</w:t>
      </w:r>
      <w:r>
        <w:rPr>
          <w:spacing w:val="-8"/>
          <w:sz w:val="27"/>
        </w:rPr>
        <w:t xml:space="preserve"> </w:t>
      </w:r>
      <w:r>
        <w:rPr>
          <w:sz w:val="27"/>
        </w:rPr>
        <w:t>соответствии</w:t>
      </w:r>
      <w:r>
        <w:rPr>
          <w:spacing w:val="-6"/>
          <w:sz w:val="27"/>
        </w:rPr>
        <w:t xml:space="preserve"> </w:t>
      </w:r>
      <w:r>
        <w:rPr>
          <w:sz w:val="27"/>
        </w:rPr>
        <w:t>с</w:t>
      </w:r>
      <w:r>
        <w:rPr>
          <w:spacing w:val="-5"/>
          <w:sz w:val="27"/>
        </w:rPr>
        <w:t xml:space="preserve"> </w:t>
      </w:r>
      <w:r>
        <w:rPr>
          <w:sz w:val="27"/>
        </w:rPr>
        <w:t>ЕСКД</w:t>
      </w:r>
      <w:r>
        <w:rPr>
          <w:spacing w:val="-3"/>
          <w:sz w:val="27"/>
        </w:rPr>
        <w:t xml:space="preserve"> </w:t>
      </w:r>
      <w:r>
        <w:rPr>
          <w:sz w:val="27"/>
        </w:rPr>
        <w:t>(Единая</w:t>
      </w:r>
      <w:r>
        <w:rPr>
          <w:spacing w:val="-5"/>
          <w:sz w:val="27"/>
        </w:rPr>
        <w:t xml:space="preserve"> </w:t>
      </w:r>
      <w:r>
        <w:rPr>
          <w:sz w:val="27"/>
        </w:rPr>
        <w:t>система</w:t>
      </w:r>
      <w:r>
        <w:rPr>
          <w:spacing w:val="-6"/>
          <w:sz w:val="27"/>
        </w:rPr>
        <w:t xml:space="preserve"> </w:t>
      </w:r>
      <w:r>
        <w:rPr>
          <w:sz w:val="27"/>
        </w:rPr>
        <w:t>конструкторской документации) в программе «КОМПАС».</w:t>
      </w:r>
    </w:p>
    <w:p w:rsidR="008011F2" w:rsidRDefault="00BC181D">
      <w:pPr>
        <w:pStyle w:val="a4"/>
        <w:numPr>
          <w:ilvl w:val="0"/>
          <w:numId w:val="26"/>
        </w:numPr>
        <w:tabs>
          <w:tab w:val="left" w:pos="434"/>
        </w:tabs>
        <w:spacing w:before="1"/>
        <w:ind w:right="715" w:hanging="360"/>
        <w:rPr>
          <w:sz w:val="27"/>
        </w:rPr>
      </w:pPr>
      <w:r>
        <w:rPr>
          <w:noProof/>
          <w:sz w:val="27"/>
          <w:lang w:eastAsia="ru-RU"/>
        </w:rPr>
        <w:drawing>
          <wp:anchor distT="0" distB="0" distL="0" distR="0" simplePos="0" relativeHeight="251674624" behindDoc="1" locked="0" layoutInCell="1" allowOverlap="1">
            <wp:simplePos x="0" y="0"/>
            <wp:positionH relativeFrom="page">
              <wp:posOffset>2709545</wp:posOffset>
            </wp:positionH>
            <wp:positionV relativeFrom="paragraph">
              <wp:posOffset>424815</wp:posOffset>
            </wp:positionV>
            <wp:extent cx="2421890" cy="3231515"/>
            <wp:effectExtent l="0" t="0" r="0" b="0"/>
            <wp:wrapTopAndBottom/>
            <wp:docPr id="55" name="Image 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Image 55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1770" cy="32312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7"/>
        </w:rPr>
        <w:t>Выполните</w:t>
      </w:r>
      <w:r>
        <w:rPr>
          <w:spacing w:val="-8"/>
          <w:sz w:val="27"/>
        </w:rPr>
        <w:t xml:space="preserve"> </w:t>
      </w:r>
      <w:r>
        <w:rPr>
          <w:sz w:val="27"/>
        </w:rPr>
        <w:t>графическое</w:t>
      </w:r>
      <w:r>
        <w:rPr>
          <w:spacing w:val="-8"/>
          <w:sz w:val="27"/>
        </w:rPr>
        <w:t xml:space="preserve"> </w:t>
      </w:r>
      <w:r>
        <w:rPr>
          <w:sz w:val="27"/>
        </w:rPr>
        <w:t>изображение</w:t>
      </w:r>
      <w:r>
        <w:rPr>
          <w:spacing w:val="-3"/>
          <w:sz w:val="27"/>
        </w:rPr>
        <w:t xml:space="preserve"> </w:t>
      </w:r>
      <w:r>
        <w:rPr>
          <w:sz w:val="27"/>
        </w:rPr>
        <w:t>детали</w:t>
      </w:r>
      <w:r>
        <w:rPr>
          <w:spacing w:val="-8"/>
          <w:sz w:val="27"/>
        </w:rPr>
        <w:t xml:space="preserve"> </w:t>
      </w:r>
      <w:r>
        <w:rPr>
          <w:sz w:val="27"/>
        </w:rPr>
        <w:t>в</w:t>
      </w:r>
      <w:r>
        <w:rPr>
          <w:spacing w:val="-10"/>
          <w:sz w:val="27"/>
        </w:rPr>
        <w:t xml:space="preserve"> </w:t>
      </w:r>
      <w:r>
        <w:rPr>
          <w:sz w:val="27"/>
        </w:rPr>
        <w:t>программе</w:t>
      </w:r>
      <w:r>
        <w:rPr>
          <w:spacing w:val="-3"/>
          <w:sz w:val="27"/>
        </w:rPr>
        <w:t xml:space="preserve"> </w:t>
      </w:r>
      <w:r>
        <w:rPr>
          <w:sz w:val="27"/>
        </w:rPr>
        <w:t>«КОМПАС»,</w:t>
      </w:r>
      <w:r>
        <w:rPr>
          <w:spacing w:val="-8"/>
          <w:sz w:val="27"/>
        </w:rPr>
        <w:t xml:space="preserve"> </w:t>
      </w:r>
      <w:r>
        <w:rPr>
          <w:sz w:val="27"/>
        </w:rPr>
        <w:t>соблюдая графические параметры.</w:t>
      </w:r>
    </w:p>
    <w:p w:rsidR="008011F2" w:rsidRDefault="008011F2">
      <w:pPr>
        <w:pStyle w:val="a4"/>
        <w:rPr>
          <w:sz w:val="27"/>
        </w:rPr>
        <w:sectPr w:rsidR="008011F2">
          <w:pgSz w:w="11910" w:h="16840"/>
          <w:pgMar w:top="640" w:right="566" w:bottom="940" w:left="708" w:header="0" w:footer="749" w:gutter="0"/>
          <w:cols w:space="720"/>
        </w:sectPr>
      </w:pPr>
    </w:p>
    <w:p w:rsidR="008011F2" w:rsidRDefault="00BC181D">
      <w:pPr>
        <w:pStyle w:val="1"/>
      </w:pPr>
      <w:r>
        <w:lastRenderedPageBreak/>
        <w:t>Вариант</w:t>
      </w:r>
      <w:r>
        <w:rPr>
          <w:spacing w:val="-9"/>
        </w:rPr>
        <w:t xml:space="preserve"> </w:t>
      </w:r>
      <w:r>
        <w:rPr>
          <w:spacing w:val="-5"/>
        </w:rPr>
        <w:t>21</w:t>
      </w:r>
    </w:p>
    <w:p w:rsidR="008011F2" w:rsidRDefault="00BC181D">
      <w:pPr>
        <w:pStyle w:val="a4"/>
        <w:numPr>
          <w:ilvl w:val="0"/>
          <w:numId w:val="27"/>
        </w:numPr>
        <w:tabs>
          <w:tab w:val="left" w:pos="434"/>
          <w:tab w:val="left" w:pos="501"/>
        </w:tabs>
        <w:spacing w:line="237" w:lineRule="auto"/>
        <w:ind w:right="1333" w:hanging="360"/>
        <w:rPr>
          <w:sz w:val="27"/>
        </w:rPr>
      </w:pPr>
      <w:r>
        <w:rPr>
          <w:sz w:val="27"/>
        </w:rPr>
        <w:tab/>
        <w:t>Оформите</w:t>
      </w:r>
      <w:r>
        <w:rPr>
          <w:spacing w:val="-6"/>
          <w:sz w:val="27"/>
        </w:rPr>
        <w:t xml:space="preserve"> </w:t>
      </w:r>
      <w:r>
        <w:rPr>
          <w:sz w:val="27"/>
        </w:rPr>
        <w:t>работу</w:t>
      </w:r>
      <w:r>
        <w:rPr>
          <w:spacing w:val="-6"/>
          <w:sz w:val="27"/>
        </w:rPr>
        <w:t xml:space="preserve"> </w:t>
      </w:r>
      <w:r>
        <w:rPr>
          <w:sz w:val="27"/>
        </w:rPr>
        <w:t>в</w:t>
      </w:r>
      <w:r>
        <w:rPr>
          <w:spacing w:val="-8"/>
          <w:sz w:val="27"/>
        </w:rPr>
        <w:t xml:space="preserve"> </w:t>
      </w:r>
      <w:r>
        <w:rPr>
          <w:sz w:val="27"/>
        </w:rPr>
        <w:t>соответствии</w:t>
      </w:r>
      <w:r>
        <w:rPr>
          <w:spacing w:val="-6"/>
          <w:sz w:val="27"/>
        </w:rPr>
        <w:t xml:space="preserve"> </w:t>
      </w:r>
      <w:r>
        <w:rPr>
          <w:sz w:val="27"/>
        </w:rPr>
        <w:t>с</w:t>
      </w:r>
      <w:r>
        <w:rPr>
          <w:spacing w:val="-5"/>
          <w:sz w:val="27"/>
        </w:rPr>
        <w:t xml:space="preserve"> </w:t>
      </w:r>
      <w:r>
        <w:rPr>
          <w:sz w:val="27"/>
        </w:rPr>
        <w:t>ЕСКД</w:t>
      </w:r>
      <w:r>
        <w:rPr>
          <w:spacing w:val="-2"/>
          <w:sz w:val="27"/>
        </w:rPr>
        <w:t xml:space="preserve"> </w:t>
      </w:r>
      <w:r>
        <w:rPr>
          <w:sz w:val="27"/>
        </w:rPr>
        <w:t>(Единая</w:t>
      </w:r>
      <w:r>
        <w:rPr>
          <w:spacing w:val="-5"/>
          <w:sz w:val="27"/>
        </w:rPr>
        <w:t xml:space="preserve"> </w:t>
      </w:r>
      <w:r>
        <w:rPr>
          <w:sz w:val="27"/>
        </w:rPr>
        <w:t>система</w:t>
      </w:r>
      <w:r>
        <w:rPr>
          <w:spacing w:val="-6"/>
          <w:sz w:val="27"/>
        </w:rPr>
        <w:t xml:space="preserve"> </w:t>
      </w:r>
      <w:r>
        <w:rPr>
          <w:sz w:val="27"/>
        </w:rPr>
        <w:t>конструкторской документации) в программе «КОМПАС».</w:t>
      </w:r>
    </w:p>
    <w:p w:rsidR="008011F2" w:rsidRDefault="00BC181D">
      <w:pPr>
        <w:pStyle w:val="a4"/>
        <w:numPr>
          <w:ilvl w:val="0"/>
          <w:numId w:val="27"/>
        </w:numPr>
        <w:tabs>
          <w:tab w:val="left" w:pos="434"/>
        </w:tabs>
        <w:spacing w:before="1"/>
        <w:ind w:right="715" w:hanging="360"/>
        <w:rPr>
          <w:sz w:val="27"/>
        </w:rPr>
      </w:pPr>
      <w:r>
        <w:rPr>
          <w:sz w:val="27"/>
        </w:rPr>
        <w:t>Выполните</w:t>
      </w:r>
      <w:r>
        <w:rPr>
          <w:spacing w:val="-8"/>
          <w:sz w:val="27"/>
        </w:rPr>
        <w:t xml:space="preserve"> </w:t>
      </w:r>
      <w:r>
        <w:rPr>
          <w:sz w:val="27"/>
        </w:rPr>
        <w:t>графическое</w:t>
      </w:r>
      <w:r>
        <w:rPr>
          <w:spacing w:val="-8"/>
          <w:sz w:val="27"/>
        </w:rPr>
        <w:t xml:space="preserve"> </w:t>
      </w:r>
      <w:r>
        <w:rPr>
          <w:sz w:val="27"/>
        </w:rPr>
        <w:t>изображение</w:t>
      </w:r>
      <w:r>
        <w:rPr>
          <w:spacing w:val="-3"/>
          <w:sz w:val="27"/>
        </w:rPr>
        <w:t xml:space="preserve"> </w:t>
      </w:r>
      <w:r>
        <w:rPr>
          <w:sz w:val="27"/>
        </w:rPr>
        <w:t>детали</w:t>
      </w:r>
      <w:r>
        <w:rPr>
          <w:spacing w:val="-8"/>
          <w:sz w:val="27"/>
        </w:rPr>
        <w:t xml:space="preserve"> </w:t>
      </w:r>
      <w:r>
        <w:rPr>
          <w:sz w:val="27"/>
        </w:rPr>
        <w:t>в</w:t>
      </w:r>
      <w:r>
        <w:rPr>
          <w:spacing w:val="-10"/>
          <w:sz w:val="27"/>
        </w:rPr>
        <w:t xml:space="preserve"> </w:t>
      </w:r>
      <w:r>
        <w:rPr>
          <w:sz w:val="27"/>
        </w:rPr>
        <w:t>программе</w:t>
      </w:r>
      <w:r>
        <w:rPr>
          <w:spacing w:val="-3"/>
          <w:sz w:val="27"/>
        </w:rPr>
        <w:t xml:space="preserve"> </w:t>
      </w:r>
      <w:r>
        <w:rPr>
          <w:sz w:val="27"/>
        </w:rPr>
        <w:t>«КОМПАС»,</w:t>
      </w:r>
      <w:r>
        <w:rPr>
          <w:spacing w:val="-8"/>
          <w:sz w:val="27"/>
        </w:rPr>
        <w:t xml:space="preserve"> </w:t>
      </w:r>
      <w:r>
        <w:rPr>
          <w:sz w:val="27"/>
        </w:rPr>
        <w:t>соблю</w:t>
      </w:r>
      <w:r>
        <w:rPr>
          <w:sz w:val="27"/>
        </w:rPr>
        <w:t>дая графические параметры.</w:t>
      </w:r>
    </w:p>
    <w:p w:rsidR="008011F2" w:rsidRDefault="00BC181D">
      <w:pPr>
        <w:pStyle w:val="a3"/>
        <w:spacing w:before="113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75648" behindDoc="1" locked="0" layoutInCell="1" allowOverlap="1">
            <wp:simplePos x="0" y="0"/>
            <wp:positionH relativeFrom="page">
              <wp:posOffset>2454910</wp:posOffset>
            </wp:positionH>
            <wp:positionV relativeFrom="paragraph">
              <wp:posOffset>232410</wp:posOffset>
            </wp:positionV>
            <wp:extent cx="2943860" cy="3841115"/>
            <wp:effectExtent l="0" t="0" r="0" b="0"/>
            <wp:wrapTopAndBottom/>
            <wp:docPr id="56" name="Image 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 56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4034" cy="38410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11F2" w:rsidRDefault="00BC181D">
      <w:pPr>
        <w:pStyle w:val="1"/>
      </w:pPr>
      <w:r>
        <w:t>Вариант</w:t>
      </w:r>
      <w:r>
        <w:rPr>
          <w:spacing w:val="-9"/>
        </w:rPr>
        <w:t xml:space="preserve"> </w:t>
      </w:r>
      <w:r>
        <w:rPr>
          <w:spacing w:val="-5"/>
        </w:rPr>
        <w:t>22</w:t>
      </w:r>
    </w:p>
    <w:p w:rsidR="008011F2" w:rsidRDefault="00BC181D">
      <w:pPr>
        <w:pStyle w:val="a4"/>
        <w:numPr>
          <w:ilvl w:val="0"/>
          <w:numId w:val="28"/>
        </w:numPr>
        <w:tabs>
          <w:tab w:val="left" w:pos="434"/>
          <w:tab w:val="left" w:pos="502"/>
        </w:tabs>
        <w:ind w:right="1333" w:hanging="361"/>
        <w:rPr>
          <w:sz w:val="27"/>
        </w:rPr>
      </w:pPr>
      <w:r>
        <w:rPr>
          <w:sz w:val="27"/>
        </w:rPr>
        <w:tab/>
        <w:t>Оформите</w:t>
      </w:r>
      <w:r>
        <w:rPr>
          <w:spacing w:val="-6"/>
          <w:sz w:val="27"/>
        </w:rPr>
        <w:t xml:space="preserve"> </w:t>
      </w:r>
      <w:r>
        <w:rPr>
          <w:sz w:val="27"/>
        </w:rPr>
        <w:t>работу</w:t>
      </w:r>
      <w:r>
        <w:rPr>
          <w:spacing w:val="-6"/>
          <w:sz w:val="27"/>
        </w:rPr>
        <w:t xml:space="preserve"> </w:t>
      </w:r>
      <w:r>
        <w:rPr>
          <w:sz w:val="27"/>
        </w:rPr>
        <w:t>в</w:t>
      </w:r>
      <w:r>
        <w:rPr>
          <w:spacing w:val="-8"/>
          <w:sz w:val="27"/>
        </w:rPr>
        <w:t xml:space="preserve"> </w:t>
      </w:r>
      <w:r>
        <w:rPr>
          <w:sz w:val="27"/>
        </w:rPr>
        <w:t>соответствии</w:t>
      </w:r>
      <w:r>
        <w:rPr>
          <w:spacing w:val="-6"/>
          <w:sz w:val="27"/>
        </w:rPr>
        <w:t xml:space="preserve"> </w:t>
      </w:r>
      <w:r>
        <w:rPr>
          <w:sz w:val="27"/>
        </w:rPr>
        <w:t>с</w:t>
      </w:r>
      <w:r>
        <w:rPr>
          <w:spacing w:val="-5"/>
          <w:sz w:val="27"/>
        </w:rPr>
        <w:t xml:space="preserve"> </w:t>
      </w:r>
      <w:r>
        <w:rPr>
          <w:sz w:val="27"/>
        </w:rPr>
        <w:t>ЕСКД</w:t>
      </w:r>
      <w:r>
        <w:rPr>
          <w:spacing w:val="-3"/>
          <w:sz w:val="27"/>
        </w:rPr>
        <w:t xml:space="preserve"> </w:t>
      </w:r>
      <w:r>
        <w:rPr>
          <w:sz w:val="27"/>
        </w:rPr>
        <w:t>(Единая</w:t>
      </w:r>
      <w:r>
        <w:rPr>
          <w:spacing w:val="-5"/>
          <w:sz w:val="27"/>
        </w:rPr>
        <w:t xml:space="preserve"> </w:t>
      </w:r>
      <w:r>
        <w:rPr>
          <w:sz w:val="27"/>
        </w:rPr>
        <w:t>система</w:t>
      </w:r>
      <w:r>
        <w:rPr>
          <w:spacing w:val="-6"/>
          <w:sz w:val="27"/>
        </w:rPr>
        <w:t xml:space="preserve"> </w:t>
      </w:r>
      <w:r>
        <w:rPr>
          <w:sz w:val="27"/>
        </w:rPr>
        <w:t>конструкторской документации) в программе «КОМПАС».</w:t>
      </w:r>
    </w:p>
    <w:p w:rsidR="008011F2" w:rsidRDefault="00BC181D">
      <w:pPr>
        <w:pStyle w:val="a4"/>
        <w:numPr>
          <w:ilvl w:val="0"/>
          <w:numId w:val="28"/>
        </w:numPr>
        <w:tabs>
          <w:tab w:val="left" w:pos="434"/>
        </w:tabs>
        <w:spacing w:before="3" w:line="237" w:lineRule="auto"/>
        <w:ind w:right="715" w:hanging="360"/>
        <w:rPr>
          <w:sz w:val="27"/>
        </w:rPr>
      </w:pPr>
      <w:r>
        <w:rPr>
          <w:sz w:val="27"/>
        </w:rPr>
        <w:t>Выполните</w:t>
      </w:r>
      <w:r>
        <w:rPr>
          <w:spacing w:val="-8"/>
          <w:sz w:val="27"/>
        </w:rPr>
        <w:t xml:space="preserve"> </w:t>
      </w:r>
      <w:r>
        <w:rPr>
          <w:sz w:val="27"/>
        </w:rPr>
        <w:t>графическое</w:t>
      </w:r>
      <w:r>
        <w:rPr>
          <w:spacing w:val="-8"/>
          <w:sz w:val="27"/>
        </w:rPr>
        <w:t xml:space="preserve"> </w:t>
      </w:r>
      <w:r>
        <w:rPr>
          <w:sz w:val="27"/>
        </w:rPr>
        <w:t>изображение</w:t>
      </w:r>
      <w:r>
        <w:rPr>
          <w:spacing w:val="-3"/>
          <w:sz w:val="27"/>
        </w:rPr>
        <w:t xml:space="preserve"> </w:t>
      </w:r>
      <w:r>
        <w:rPr>
          <w:sz w:val="27"/>
        </w:rPr>
        <w:t>детали</w:t>
      </w:r>
      <w:r>
        <w:rPr>
          <w:spacing w:val="-8"/>
          <w:sz w:val="27"/>
        </w:rPr>
        <w:t xml:space="preserve"> </w:t>
      </w:r>
      <w:r>
        <w:rPr>
          <w:sz w:val="27"/>
        </w:rPr>
        <w:t>в</w:t>
      </w:r>
      <w:r>
        <w:rPr>
          <w:spacing w:val="-10"/>
          <w:sz w:val="27"/>
        </w:rPr>
        <w:t xml:space="preserve"> </w:t>
      </w:r>
      <w:r>
        <w:rPr>
          <w:sz w:val="27"/>
        </w:rPr>
        <w:t>программе</w:t>
      </w:r>
      <w:r>
        <w:rPr>
          <w:spacing w:val="-3"/>
          <w:sz w:val="27"/>
        </w:rPr>
        <w:t xml:space="preserve"> </w:t>
      </w:r>
      <w:r>
        <w:rPr>
          <w:sz w:val="27"/>
        </w:rPr>
        <w:t>«КОМПАС»,</w:t>
      </w:r>
      <w:r>
        <w:rPr>
          <w:spacing w:val="-8"/>
          <w:sz w:val="27"/>
        </w:rPr>
        <w:t xml:space="preserve"> </w:t>
      </w:r>
      <w:r>
        <w:rPr>
          <w:sz w:val="27"/>
        </w:rPr>
        <w:t>соблюдая графические параметры.</w:t>
      </w:r>
    </w:p>
    <w:p w:rsidR="008011F2" w:rsidRDefault="00BC181D">
      <w:pPr>
        <w:pStyle w:val="a3"/>
        <w:spacing w:before="64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76672" behindDoc="1" locked="0" layoutInCell="1" allowOverlap="1">
            <wp:simplePos x="0" y="0"/>
            <wp:positionH relativeFrom="page">
              <wp:posOffset>2618105</wp:posOffset>
            </wp:positionH>
            <wp:positionV relativeFrom="paragraph">
              <wp:posOffset>201930</wp:posOffset>
            </wp:positionV>
            <wp:extent cx="2571115" cy="3200400"/>
            <wp:effectExtent l="0" t="0" r="0" b="0"/>
            <wp:wrapTopAndBottom/>
            <wp:docPr id="57" name="Imag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Image 57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71183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11F2" w:rsidRDefault="008011F2">
      <w:pPr>
        <w:pStyle w:val="a3"/>
        <w:rPr>
          <w:sz w:val="20"/>
        </w:rPr>
        <w:sectPr w:rsidR="008011F2">
          <w:pgSz w:w="11910" w:h="16840"/>
          <w:pgMar w:top="640" w:right="566" w:bottom="940" w:left="708" w:header="0" w:footer="749" w:gutter="0"/>
          <w:cols w:space="720"/>
        </w:sectPr>
      </w:pPr>
    </w:p>
    <w:p w:rsidR="008011F2" w:rsidRDefault="00BC181D">
      <w:pPr>
        <w:pStyle w:val="1"/>
      </w:pPr>
      <w:r>
        <w:lastRenderedPageBreak/>
        <w:t>Вариант</w:t>
      </w:r>
      <w:r>
        <w:rPr>
          <w:spacing w:val="-9"/>
        </w:rPr>
        <w:t xml:space="preserve"> </w:t>
      </w:r>
      <w:r>
        <w:rPr>
          <w:spacing w:val="-5"/>
        </w:rPr>
        <w:t>23</w:t>
      </w:r>
    </w:p>
    <w:p w:rsidR="008011F2" w:rsidRDefault="00BC181D">
      <w:pPr>
        <w:pStyle w:val="a4"/>
        <w:numPr>
          <w:ilvl w:val="0"/>
          <w:numId w:val="29"/>
        </w:numPr>
        <w:tabs>
          <w:tab w:val="left" w:pos="434"/>
          <w:tab w:val="left" w:pos="501"/>
        </w:tabs>
        <w:spacing w:line="237" w:lineRule="auto"/>
        <w:ind w:right="1333" w:hanging="360"/>
        <w:rPr>
          <w:sz w:val="27"/>
        </w:rPr>
      </w:pPr>
      <w:r>
        <w:rPr>
          <w:sz w:val="27"/>
        </w:rPr>
        <w:tab/>
        <w:t>Оформите</w:t>
      </w:r>
      <w:r>
        <w:rPr>
          <w:spacing w:val="-6"/>
          <w:sz w:val="27"/>
        </w:rPr>
        <w:t xml:space="preserve"> </w:t>
      </w:r>
      <w:r>
        <w:rPr>
          <w:sz w:val="27"/>
        </w:rPr>
        <w:t>работу</w:t>
      </w:r>
      <w:r>
        <w:rPr>
          <w:spacing w:val="-6"/>
          <w:sz w:val="27"/>
        </w:rPr>
        <w:t xml:space="preserve"> </w:t>
      </w:r>
      <w:r>
        <w:rPr>
          <w:sz w:val="27"/>
        </w:rPr>
        <w:t>в</w:t>
      </w:r>
      <w:r>
        <w:rPr>
          <w:spacing w:val="-8"/>
          <w:sz w:val="27"/>
        </w:rPr>
        <w:t xml:space="preserve"> </w:t>
      </w:r>
      <w:r>
        <w:rPr>
          <w:sz w:val="27"/>
        </w:rPr>
        <w:t>соответствии</w:t>
      </w:r>
      <w:r>
        <w:rPr>
          <w:spacing w:val="-6"/>
          <w:sz w:val="27"/>
        </w:rPr>
        <w:t xml:space="preserve"> </w:t>
      </w:r>
      <w:r>
        <w:rPr>
          <w:sz w:val="27"/>
        </w:rPr>
        <w:t>с</w:t>
      </w:r>
      <w:r>
        <w:rPr>
          <w:spacing w:val="-5"/>
          <w:sz w:val="27"/>
        </w:rPr>
        <w:t xml:space="preserve"> </w:t>
      </w:r>
      <w:r>
        <w:rPr>
          <w:sz w:val="27"/>
        </w:rPr>
        <w:t>ЕСКД</w:t>
      </w:r>
      <w:r>
        <w:rPr>
          <w:spacing w:val="-2"/>
          <w:sz w:val="27"/>
        </w:rPr>
        <w:t xml:space="preserve"> </w:t>
      </w:r>
      <w:r>
        <w:rPr>
          <w:sz w:val="27"/>
        </w:rPr>
        <w:t>(Единая</w:t>
      </w:r>
      <w:r>
        <w:rPr>
          <w:spacing w:val="-5"/>
          <w:sz w:val="27"/>
        </w:rPr>
        <w:t xml:space="preserve"> </w:t>
      </w:r>
      <w:r>
        <w:rPr>
          <w:sz w:val="27"/>
        </w:rPr>
        <w:t>система</w:t>
      </w:r>
      <w:r>
        <w:rPr>
          <w:spacing w:val="-6"/>
          <w:sz w:val="27"/>
        </w:rPr>
        <w:t xml:space="preserve"> </w:t>
      </w:r>
      <w:r>
        <w:rPr>
          <w:sz w:val="27"/>
        </w:rPr>
        <w:t>конструкторской документации) в программе «КОМПАС».</w:t>
      </w:r>
    </w:p>
    <w:p w:rsidR="008011F2" w:rsidRDefault="00BC181D">
      <w:pPr>
        <w:pStyle w:val="a4"/>
        <w:numPr>
          <w:ilvl w:val="0"/>
          <w:numId w:val="29"/>
        </w:numPr>
        <w:tabs>
          <w:tab w:val="left" w:pos="434"/>
        </w:tabs>
        <w:spacing w:before="1"/>
        <w:ind w:right="710" w:hanging="360"/>
        <w:rPr>
          <w:sz w:val="27"/>
        </w:rPr>
      </w:pPr>
      <w:r>
        <w:rPr>
          <w:sz w:val="27"/>
        </w:rPr>
        <w:t>Выполните</w:t>
      </w:r>
      <w:r>
        <w:rPr>
          <w:spacing w:val="-7"/>
          <w:sz w:val="27"/>
        </w:rPr>
        <w:t xml:space="preserve"> </w:t>
      </w:r>
      <w:r>
        <w:rPr>
          <w:sz w:val="27"/>
        </w:rPr>
        <w:t>графическое</w:t>
      </w:r>
      <w:r>
        <w:rPr>
          <w:spacing w:val="-7"/>
          <w:sz w:val="27"/>
        </w:rPr>
        <w:t xml:space="preserve"> </w:t>
      </w:r>
      <w:r>
        <w:rPr>
          <w:sz w:val="27"/>
        </w:rPr>
        <w:t>изображение</w:t>
      </w:r>
      <w:r>
        <w:rPr>
          <w:spacing w:val="-3"/>
          <w:sz w:val="27"/>
        </w:rPr>
        <w:t xml:space="preserve"> </w:t>
      </w:r>
      <w:r>
        <w:rPr>
          <w:sz w:val="27"/>
        </w:rPr>
        <w:t>детали</w:t>
      </w:r>
      <w:r>
        <w:rPr>
          <w:spacing w:val="-7"/>
          <w:sz w:val="27"/>
        </w:rPr>
        <w:t xml:space="preserve"> </w:t>
      </w:r>
      <w:r>
        <w:rPr>
          <w:sz w:val="27"/>
        </w:rPr>
        <w:t>в</w:t>
      </w:r>
      <w:r>
        <w:rPr>
          <w:spacing w:val="-9"/>
          <w:sz w:val="27"/>
        </w:rPr>
        <w:t xml:space="preserve"> </w:t>
      </w:r>
      <w:r>
        <w:rPr>
          <w:sz w:val="27"/>
        </w:rPr>
        <w:t>программе</w:t>
      </w:r>
      <w:r>
        <w:rPr>
          <w:spacing w:val="-3"/>
          <w:sz w:val="27"/>
        </w:rPr>
        <w:t xml:space="preserve"> </w:t>
      </w:r>
      <w:r>
        <w:rPr>
          <w:sz w:val="27"/>
        </w:rPr>
        <w:t>«КОМПАС»,</w:t>
      </w:r>
      <w:r>
        <w:rPr>
          <w:spacing w:val="-7"/>
          <w:sz w:val="27"/>
        </w:rPr>
        <w:t xml:space="preserve"> </w:t>
      </w:r>
      <w:r>
        <w:rPr>
          <w:sz w:val="27"/>
        </w:rPr>
        <w:t>соблюдая графические параметры.</w:t>
      </w:r>
    </w:p>
    <w:p w:rsidR="008011F2" w:rsidRDefault="00BC181D">
      <w:pPr>
        <w:pStyle w:val="a3"/>
        <w:spacing w:before="77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77696" behindDoc="1" locked="0" layoutInCell="1" allowOverlap="1">
            <wp:simplePos x="0" y="0"/>
            <wp:positionH relativeFrom="page">
              <wp:posOffset>2595245</wp:posOffset>
            </wp:positionH>
            <wp:positionV relativeFrom="paragraph">
              <wp:posOffset>210185</wp:posOffset>
            </wp:positionV>
            <wp:extent cx="2640965" cy="3799205"/>
            <wp:effectExtent l="0" t="0" r="0" b="0"/>
            <wp:wrapTopAndBottom/>
            <wp:docPr id="58" name="Image 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 58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1117" cy="37991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11F2" w:rsidRDefault="008011F2">
      <w:pPr>
        <w:pStyle w:val="a3"/>
        <w:rPr>
          <w:sz w:val="27"/>
        </w:rPr>
      </w:pPr>
    </w:p>
    <w:p w:rsidR="008011F2" w:rsidRDefault="008011F2">
      <w:pPr>
        <w:pStyle w:val="a3"/>
        <w:spacing w:before="33"/>
        <w:rPr>
          <w:sz w:val="27"/>
        </w:rPr>
      </w:pPr>
    </w:p>
    <w:p w:rsidR="008011F2" w:rsidRDefault="00BC181D">
      <w:pPr>
        <w:pStyle w:val="2"/>
        <w:spacing w:line="237" w:lineRule="auto"/>
        <w:ind w:left="12" w:right="169" w:hanging="1"/>
        <w:jc w:val="left"/>
      </w:pPr>
      <w:r>
        <w:t>Перечень</w:t>
      </w:r>
      <w:r>
        <w:rPr>
          <w:spacing w:val="-11"/>
        </w:rPr>
        <w:t xml:space="preserve"> </w:t>
      </w:r>
      <w:r>
        <w:t>материалов,</w:t>
      </w:r>
      <w:r>
        <w:rPr>
          <w:spacing w:val="-9"/>
        </w:rPr>
        <w:t xml:space="preserve"> </w:t>
      </w:r>
      <w:r>
        <w:t>оборудования</w:t>
      </w:r>
      <w:r>
        <w:rPr>
          <w:spacing w:val="-10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информационных</w:t>
      </w:r>
      <w:r>
        <w:rPr>
          <w:spacing w:val="-4"/>
        </w:rPr>
        <w:t xml:space="preserve"> </w:t>
      </w:r>
      <w:r>
        <w:t>источников,</w:t>
      </w:r>
      <w:r>
        <w:rPr>
          <w:spacing w:val="-9"/>
        </w:rPr>
        <w:t xml:space="preserve"> </w:t>
      </w:r>
      <w:r>
        <w:t>используемых в аттестации</w:t>
      </w:r>
    </w:p>
    <w:p w:rsidR="008011F2" w:rsidRDefault="008011F2">
      <w:pPr>
        <w:pStyle w:val="a3"/>
        <w:spacing w:before="195"/>
        <w:rPr>
          <w:b/>
          <w:sz w:val="27"/>
        </w:rPr>
      </w:pPr>
    </w:p>
    <w:p w:rsidR="008011F2" w:rsidRDefault="00BC181D">
      <w:pPr>
        <w:pStyle w:val="a4"/>
        <w:numPr>
          <w:ilvl w:val="1"/>
          <w:numId w:val="29"/>
        </w:numPr>
        <w:tabs>
          <w:tab w:val="left" w:pos="799"/>
        </w:tabs>
        <w:spacing w:line="285" w:lineRule="exact"/>
        <w:rPr>
          <w:sz w:val="24"/>
        </w:rPr>
      </w:pPr>
      <w:r>
        <w:rPr>
          <w:sz w:val="24"/>
        </w:rPr>
        <w:t>Методические</w:t>
      </w:r>
      <w:r>
        <w:rPr>
          <w:spacing w:val="-6"/>
          <w:sz w:val="24"/>
        </w:rPr>
        <w:t xml:space="preserve"> </w:t>
      </w:r>
      <w:r>
        <w:rPr>
          <w:sz w:val="24"/>
        </w:rPr>
        <w:t>пособия</w:t>
      </w:r>
      <w:r>
        <w:rPr>
          <w:spacing w:val="-7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выполнению</w:t>
      </w:r>
      <w:r>
        <w:rPr>
          <w:spacing w:val="-5"/>
          <w:sz w:val="24"/>
        </w:rPr>
        <w:t xml:space="preserve"> </w:t>
      </w:r>
      <w:r>
        <w:rPr>
          <w:sz w:val="24"/>
        </w:rPr>
        <w:t>практических</w:t>
      </w:r>
      <w:r>
        <w:rPr>
          <w:spacing w:val="-7"/>
          <w:sz w:val="24"/>
        </w:rPr>
        <w:t xml:space="preserve"> </w:t>
      </w:r>
      <w:r>
        <w:rPr>
          <w:sz w:val="24"/>
        </w:rPr>
        <w:t>занятий</w:t>
      </w:r>
      <w:r>
        <w:rPr>
          <w:spacing w:val="2"/>
          <w:sz w:val="24"/>
        </w:rPr>
        <w:t xml:space="preserve"> </w:t>
      </w:r>
      <w:r>
        <w:rPr>
          <w:sz w:val="24"/>
        </w:rPr>
        <w:t>(графических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работ);</w:t>
      </w:r>
    </w:p>
    <w:p w:rsidR="008011F2" w:rsidRDefault="00BC181D">
      <w:pPr>
        <w:pStyle w:val="a4"/>
        <w:numPr>
          <w:ilvl w:val="1"/>
          <w:numId w:val="29"/>
        </w:numPr>
        <w:tabs>
          <w:tab w:val="left" w:pos="799"/>
        </w:tabs>
        <w:spacing w:line="276" w:lineRule="exact"/>
        <w:rPr>
          <w:sz w:val="24"/>
        </w:rPr>
      </w:pPr>
      <w:r>
        <w:rPr>
          <w:sz w:val="24"/>
        </w:rPr>
        <w:t>Комплект</w:t>
      </w:r>
      <w:r>
        <w:rPr>
          <w:spacing w:val="-8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6"/>
          <w:sz w:val="24"/>
        </w:rPr>
        <w:t xml:space="preserve"> </w:t>
      </w:r>
      <w:r>
        <w:rPr>
          <w:sz w:val="24"/>
        </w:rPr>
        <w:t>плакатов по</w:t>
      </w:r>
      <w:r>
        <w:rPr>
          <w:spacing w:val="3"/>
          <w:sz w:val="24"/>
        </w:rPr>
        <w:t xml:space="preserve"> </w:t>
      </w:r>
      <w:r>
        <w:rPr>
          <w:sz w:val="24"/>
        </w:rPr>
        <w:t>дисциплине</w:t>
      </w:r>
      <w:r>
        <w:rPr>
          <w:spacing w:val="-7"/>
          <w:sz w:val="24"/>
        </w:rPr>
        <w:t xml:space="preserve"> </w:t>
      </w:r>
      <w:r>
        <w:rPr>
          <w:sz w:val="24"/>
        </w:rPr>
        <w:t>«Инженерная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графика»;</w:t>
      </w:r>
    </w:p>
    <w:p w:rsidR="008011F2" w:rsidRDefault="00BC181D">
      <w:pPr>
        <w:pStyle w:val="a4"/>
        <w:numPr>
          <w:ilvl w:val="1"/>
          <w:numId w:val="29"/>
        </w:numPr>
        <w:tabs>
          <w:tab w:val="left" w:pos="799"/>
        </w:tabs>
        <w:spacing w:line="276" w:lineRule="exact"/>
        <w:rPr>
          <w:sz w:val="24"/>
        </w:rPr>
      </w:pPr>
      <w:r>
        <w:rPr>
          <w:sz w:val="24"/>
        </w:rPr>
        <w:t>Компьютерный</w:t>
      </w:r>
      <w:r>
        <w:rPr>
          <w:spacing w:val="-2"/>
          <w:sz w:val="24"/>
        </w:rPr>
        <w:t xml:space="preserve"> класс;</w:t>
      </w:r>
    </w:p>
    <w:p w:rsidR="008011F2" w:rsidRDefault="00BC181D">
      <w:pPr>
        <w:pStyle w:val="a4"/>
        <w:numPr>
          <w:ilvl w:val="1"/>
          <w:numId w:val="29"/>
        </w:numPr>
        <w:tabs>
          <w:tab w:val="left" w:pos="799"/>
        </w:tabs>
        <w:spacing w:line="285" w:lineRule="exact"/>
        <w:rPr>
          <w:sz w:val="24"/>
        </w:rPr>
      </w:pPr>
      <w:r>
        <w:rPr>
          <w:sz w:val="24"/>
        </w:rPr>
        <w:t>Раздаточный</w:t>
      </w:r>
      <w:r>
        <w:rPr>
          <w:spacing w:val="-4"/>
          <w:sz w:val="24"/>
        </w:rPr>
        <w:t xml:space="preserve"> </w:t>
      </w:r>
      <w:r>
        <w:rPr>
          <w:sz w:val="24"/>
        </w:rPr>
        <w:t>материал</w:t>
      </w:r>
      <w:r>
        <w:rPr>
          <w:spacing w:val="-5"/>
          <w:sz w:val="24"/>
        </w:rPr>
        <w:t xml:space="preserve"> </w:t>
      </w:r>
      <w:r>
        <w:rPr>
          <w:sz w:val="24"/>
        </w:rPr>
        <w:t>(макеты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деталей,</w:t>
      </w:r>
      <w:r>
        <w:rPr>
          <w:spacing w:val="51"/>
          <w:sz w:val="24"/>
        </w:rPr>
        <w:t xml:space="preserve"> </w:t>
      </w:r>
      <w:r>
        <w:rPr>
          <w:sz w:val="24"/>
        </w:rPr>
        <w:t>детали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узлы</w:t>
      </w:r>
      <w:r>
        <w:rPr>
          <w:spacing w:val="-1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7"/>
          <w:sz w:val="24"/>
        </w:rPr>
        <w:t xml:space="preserve"> </w:t>
      </w:r>
      <w:r>
        <w:rPr>
          <w:sz w:val="24"/>
        </w:rPr>
        <w:t>графических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работ).</w:t>
      </w:r>
    </w:p>
    <w:p w:rsidR="008011F2" w:rsidRDefault="008011F2">
      <w:pPr>
        <w:pStyle w:val="a3"/>
      </w:pPr>
    </w:p>
    <w:p w:rsidR="008011F2" w:rsidRDefault="008011F2">
      <w:pPr>
        <w:pStyle w:val="a3"/>
      </w:pPr>
    </w:p>
    <w:p w:rsidR="008011F2" w:rsidRDefault="008011F2">
      <w:pPr>
        <w:pStyle w:val="a3"/>
      </w:pPr>
    </w:p>
    <w:p w:rsidR="008011F2" w:rsidRDefault="008011F2">
      <w:pPr>
        <w:pStyle w:val="a3"/>
        <w:spacing w:before="118"/>
      </w:pPr>
    </w:p>
    <w:p w:rsidR="008011F2" w:rsidRDefault="00BC181D">
      <w:pPr>
        <w:pStyle w:val="2"/>
        <w:spacing w:line="273" w:lineRule="auto"/>
        <w:ind w:left="156" w:right="0"/>
        <w:jc w:val="left"/>
      </w:pPr>
      <w:r>
        <w:t>Основная</w:t>
      </w:r>
      <w:r>
        <w:rPr>
          <w:spacing w:val="-4"/>
        </w:rPr>
        <w:t xml:space="preserve"> </w:t>
      </w:r>
      <w:r>
        <w:t>учебная,</w:t>
      </w:r>
      <w:r>
        <w:rPr>
          <w:spacing w:val="-7"/>
        </w:rPr>
        <w:t xml:space="preserve"> </w:t>
      </w:r>
      <w:r>
        <w:t>справочная</w:t>
      </w:r>
      <w:r>
        <w:rPr>
          <w:spacing w:val="-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методическая</w:t>
      </w:r>
      <w:r>
        <w:rPr>
          <w:spacing w:val="-4"/>
        </w:rPr>
        <w:t xml:space="preserve"> </w:t>
      </w:r>
      <w:r>
        <w:t>литература,</w:t>
      </w:r>
      <w:r>
        <w:rPr>
          <w:spacing w:val="-3"/>
        </w:rPr>
        <w:t xml:space="preserve"> </w:t>
      </w:r>
      <w:r>
        <w:t>используемая</w:t>
      </w:r>
      <w:r>
        <w:rPr>
          <w:spacing w:val="-8"/>
        </w:rPr>
        <w:t xml:space="preserve"> </w:t>
      </w:r>
      <w:r>
        <w:t>при выполнении графических работ</w:t>
      </w:r>
    </w:p>
    <w:p w:rsidR="008011F2" w:rsidRDefault="008011F2">
      <w:pPr>
        <w:pStyle w:val="a3"/>
        <w:spacing w:before="58"/>
        <w:rPr>
          <w:b/>
          <w:sz w:val="27"/>
        </w:rPr>
      </w:pPr>
    </w:p>
    <w:p w:rsidR="008011F2" w:rsidRDefault="00BC181D">
      <w:pPr>
        <w:pStyle w:val="a4"/>
        <w:numPr>
          <w:ilvl w:val="1"/>
          <w:numId w:val="29"/>
        </w:numPr>
        <w:tabs>
          <w:tab w:val="left" w:pos="799"/>
        </w:tabs>
        <w:spacing w:line="225" w:lineRule="auto"/>
        <w:ind w:right="1280"/>
        <w:rPr>
          <w:sz w:val="24"/>
        </w:rPr>
      </w:pPr>
      <w:r>
        <w:rPr>
          <w:sz w:val="24"/>
        </w:rPr>
        <w:t>Учебник</w:t>
      </w:r>
      <w:r>
        <w:rPr>
          <w:spacing w:val="-3"/>
          <w:sz w:val="24"/>
        </w:rPr>
        <w:t xml:space="preserve"> </w:t>
      </w:r>
      <w:r>
        <w:rPr>
          <w:sz w:val="24"/>
        </w:rPr>
        <w:t>«Инженерная</w:t>
      </w:r>
      <w:r>
        <w:rPr>
          <w:spacing w:val="-2"/>
          <w:sz w:val="24"/>
        </w:rPr>
        <w:t xml:space="preserve"> </w:t>
      </w:r>
      <w:r>
        <w:rPr>
          <w:sz w:val="24"/>
        </w:rPr>
        <w:t>графика»,</w:t>
      </w:r>
      <w:r>
        <w:rPr>
          <w:spacing w:val="80"/>
          <w:sz w:val="24"/>
        </w:rPr>
        <w:t xml:space="preserve"> </w:t>
      </w:r>
      <w:r>
        <w:rPr>
          <w:sz w:val="24"/>
        </w:rPr>
        <w:t>Москва</w:t>
      </w:r>
      <w:r>
        <w:rPr>
          <w:spacing w:val="-3"/>
          <w:sz w:val="24"/>
        </w:rPr>
        <w:t xml:space="preserve"> </w:t>
      </w:r>
      <w:r>
        <w:rPr>
          <w:sz w:val="24"/>
        </w:rPr>
        <w:t>«Машиностроение»,</w:t>
      </w:r>
      <w:r>
        <w:rPr>
          <w:spacing w:val="-1"/>
          <w:sz w:val="24"/>
        </w:rPr>
        <w:t xml:space="preserve"> </w:t>
      </w:r>
      <w:r>
        <w:rPr>
          <w:sz w:val="24"/>
        </w:rPr>
        <w:t>2015</w:t>
      </w:r>
      <w:r>
        <w:rPr>
          <w:spacing w:val="-7"/>
          <w:sz w:val="24"/>
        </w:rPr>
        <w:t xml:space="preserve"> </w:t>
      </w:r>
      <w:r>
        <w:rPr>
          <w:sz w:val="24"/>
        </w:rPr>
        <w:t>г.,</w:t>
      </w:r>
      <w:r>
        <w:rPr>
          <w:spacing w:val="-5"/>
          <w:sz w:val="24"/>
        </w:rPr>
        <w:t xml:space="preserve"> </w:t>
      </w:r>
      <w:r>
        <w:rPr>
          <w:sz w:val="24"/>
        </w:rPr>
        <w:t>автор</w:t>
      </w:r>
      <w:r>
        <w:rPr>
          <w:spacing w:val="-2"/>
          <w:sz w:val="24"/>
        </w:rPr>
        <w:t xml:space="preserve"> </w:t>
      </w:r>
      <w:r>
        <w:rPr>
          <w:sz w:val="24"/>
        </w:rPr>
        <w:t>С.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К. </w:t>
      </w:r>
      <w:r>
        <w:rPr>
          <w:spacing w:val="-2"/>
          <w:sz w:val="24"/>
        </w:rPr>
        <w:t>Боголюбов.</w:t>
      </w:r>
    </w:p>
    <w:p w:rsidR="008011F2" w:rsidRDefault="00BC181D">
      <w:pPr>
        <w:pStyle w:val="a4"/>
        <w:numPr>
          <w:ilvl w:val="1"/>
          <w:numId w:val="29"/>
        </w:numPr>
        <w:tabs>
          <w:tab w:val="left" w:pos="799"/>
        </w:tabs>
        <w:spacing w:before="14" w:line="225" w:lineRule="auto"/>
        <w:ind w:right="191"/>
        <w:rPr>
          <w:sz w:val="24"/>
        </w:rPr>
      </w:pPr>
      <w:r>
        <w:rPr>
          <w:sz w:val="24"/>
        </w:rPr>
        <w:t>Сборник</w:t>
      </w:r>
      <w:r>
        <w:rPr>
          <w:spacing w:val="-5"/>
          <w:sz w:val="24"/>
        </w:rPr>
        <w:t xml:space="preserve"> </w:t>
      </w:r>
      <w:r>
        <w:rPr>
          <w:sz w:val="24"/>
        </w:rPr>
        <w:t>заданий</w:t>
      </w:r>
      <w:r>
        <w:rPr>
          <w:spacing w:val="-7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инженерной</w:t>
      </w:r>
      <w:r>
        <w:rPr>
          <w:spacing w:val="-7"/>
          <w:sz w:val="24"/>
        </w:rPr>
        <w:t xml:space="preserve"> </w:t>
      </w:r>
      <w:r>
        <w:rPr>
          <w:sz w:val="24"/>
        </w:rPr>
        <w:t>графике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примерами</w:t>
      </w:r>
      <w:r>
        <w:rPr>
          <w:spacing w:val="-2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-7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компьютере, Москва, «Высшая школа», 2016 год, авторы Б. Г. Миронов и др.</w:t>
      </w:r>
    </w:p>
    <w:p w:rsidR="008011F2" w:rsidRDefault="00BC181D">
      <w:pPr>
        <w:pStyle w:val="a4"/>
        <w:numPr>
          <w:ilvl w:val="1"/>
          <w:numId w:val="29"/>
        </w:numPr>
        <w:tabs>
          <w:tab w:val="left" w:pos="799"/>
        </w:tabs>
        <w:spacing w:before="1"/>
        <w:rPr>
          <w:sz w:val="24"/>
        </w:rPr>
      </w:pPr>
      <w:r>
        <w:rPr>
          <w:sz w:val="24"/>
        </w:rPr>
        <w:t>Сборник</w:t>
      </w:r>
      <w:r>
        <w:rPr>
          <w:spacing w:val="-4"/>
          <w:sz w:val="24"/>
        </w:rPr>
        <w:t xml:space="preserve"> </w:t>
      </w:r>
      <w:r>
        <w:rPr>
          <w:sz w:val="24"/>
        </w:rPr>
        <w:t>стандартов</w:t>
      </w:r>
      <w:r>
        <w:rPr>
          <w:spacing w:val="-5"/>
          <w:sz w:val="24"/>
        </w:rPr>
        <w:t xml:space="preserve"> </w:t>
      </w:r>
      <w:r>
        <w:rPr>
          <w:sz w:val="24"/>
        </w:rPr>
        <w:t>ЕСКД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pacing w:val="-4"/>
          <w:sz w:val="24"/>
        </w:rPr>
        <w:t>ЕСТД.</w:t>
      </w:r>
    </w:p>
    <w:sectPr w:rsidR="008011F2">
      <w:pgSz w:w="11910" w:h="16840"/>
      <w:pgMar w:top="640" w:right="566" w:bottom="940" w:left="708" w:header="0" w:footer="749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C181D" w:rsidRDefault="00BC181D">
      <w:r>
        <w:separator/>
      </w:r>
    </w:p>
  </w:endnote>
  <w:endnote w:type="continuationSeparator" w:id="0">
    <w:p w:rsidR="00BC181D" w:rsidRDefault="00BC18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ptos">
    <w:altName w:val="Arial"/>
    <w:charset w:val="00"/>
    <w:family w:val="swiss"/>
    <w:pitch w:val="default"/>
    <w:sig w:usb0="00000000" w:usb1="00000000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011F2" w:rsidRDefault="00BC181D">
    <w:pPr>
      <w:pStyle w:val="a3"/>
      <w:spacing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6907530</wp:posOffset>
              </wp:positionH>
              <wp:positionV relativeFrom="page">
                <wp:posOffset>10073640</wp:posOffset>
              </wp:positionV>
              <wp:extent cx="209550" cy="180975"/>
              <wp:effectExtent l="0" t="0" r="0" b="0"/>
              <wp:wrapNone/>
              <wp:docPr id="1" name="Text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9550" cy="18097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8011F2" w:rsidRDefault="00BC181D">
                          <w:pPr>
                            <w:pStyle w:val="a3"/>
                            <w:spacing w:line="268" w:lineRule="exact"/>
                            <w:ind w:left="69"/>
                          </w:pPr>
                          <w:r>
                            <w:rPr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</w:rPr>
                            <w:fldChar w:fldCharType="separate"/>
                          </w:r>
                          <w:r w:rsidR="007D3DE5">
                            <w:rPr>
                              <w:noProof/>
                              <w:spacing w:val="-5"/>
                            </w:rPr>
                            <w:t>1</w:t>
                          </w:r>
                          <w:r>
                            <w:rPr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543.9pt;margin-top:793.2pt;width:16.5pt;height:14.25pt;z-index:-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" filled="f" stroked="f">
              <v:textbox inset="0,0,0,0">
                <w:txbxContent>
                  <w:p w:rsidR="008011F2" w:rsidRDefault="00BC181D">
                    <w:pPr>
                      <w:pStyle w:val="a3"/>
                      <w:spacing w:line="268" w:lineRule="exact"/>
                      <w:ind w:left="69"/>
                    </w:pPr>
                    <w:r>
                      <w:rPr>
                        <w:spacing w:val="-5"/>
                      </w:rPr>
                      <w:fldChar w:fldCharType="begin"/>
                    </w:r>
                    <w:r>
                      <w:rPr>
                        <w:spacing w:val="-5"/>
                      </w:rPr>
                      <w:instrText xml:space="preserve"> PAGE </w:instrText>
                    </w:r>
                    <w:r>
                      <w:rPr>
                        <w:spacing w:val="-5"/>
                      </w:rPr>
                      <w:fldChar w:fldCharType="separate"/>
                    </w:r>
                    <w:r w:rsidR="007D3DE5">
                      <w:rPr>
                        <w:noProof/>
                        <w:spacing w:val="-5"/>
                      </w:rPr>
                      <w:t>1</w:t>
                    </w:r>
                    <w:r>
                      <w:rPr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C181D" w:rsidRDefault="00BC181D">
      <w:r>
        <w:separator/>
      </w:r>
    </w:p>
  </w:footnote>
  <w:footnote w:type="continuationSeparator" w:id="0">
    <w:p w:rsidR="00BC181D" w:rsidRDefault="00BC181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9239341B"/>
    <w:multiLevelType w:val="multilevel"/>
    <w:tmpl w:val="9239341B"/>
    <w:lvl w:ilvl="0">
      <w:start w:val="1"/>
      <w:numFmt w:val="decimal"/>
      <w:lvlText w:val="%1."/>
      <w:lvlJc w:val="left"/>
      <w:pPr>
        <w:ind w:left="434" w:hanging="42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1">
      <w:numFmt w:val="bullet"/>
      <w:lvlText w:val="•"/>
      <w:lvlJc w:val="left"/>
      <w:pPr>
        <w:ind w:left="1459" w:hanging="428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478" w:hanging="42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497" w:hanging="42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16" w:hanging="42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35" w:hanging="42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54" w:hanging="42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73" w:hanging="42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92" w:hanging="428"/>
      </w:pPr>
      <w:rPr>
        <w:rFonts w:hint="default"/>
        <w:lang w:val="ru-RU" w:eastAsia="en-US" w:bidi="ar-SA"/>
      </w:rPr>
    </w:lvl>
  </w:abstractNum>
  <w:abstractNum w:abstractNumId="1" w15:restartNumberingAfterBreak="0">
    <w:nsid w:val="9288B902"/>
    <w:multiLevelType w:val="multilevel"/>
    <w:tmpl w:val="9288B902"/>
    <w:lvl w:ilvl="0">
      <w:start w:val="1"/>
      <w:numFmt w:val="decimal"/>
      <w:lvlText w:val="%1."/>
      <w:lvlJc w:val="left"/>
      <w:pPr>
        <w:ind w:left="434" w:hanging="42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1">
      <w:numFmt w:val="bullet"/>
      <w:lvlText w:val="o"/>
      <w:lvlJc w:val="left"/>
      <w:pPr>
        <w:ind w:left="799" w:hanging="360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1892" w:hanging="3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984" w:hanging="3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076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68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61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53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445" w:hanging="360"/>
      </w:pPr>
      <w:rPr>
        <w:rFonts w:hint="default"/>
        <w:lang w:val="ru-RU" w:eastAsia="en-US" w:bidi="ar-SA"/>
      </w:rPr>
    </w:lvl>
  </w:abstractNum>
  <w:abstractNum w:abstractNumId="2" w15:restartNumberingAfterBreak="0">
    <w:nsid w:val="9C8AC8EF"/>
    <w:multiLevelType w:val="multilevel"/>
    <w:tmpl w:val="9C8AC8EF"/>
    <w:lvl w:ilvl="0">
      <w:start w:val="1"/>
      <w:numFmt w:val="decimal"/>
      <w:lvlText w:val="%1."/>
      <w:lvlJc w:val="left"/>
      <w:pPr>
        <w:ind w:left="434" w:hanging="42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1">
      <w:numFmt w:val="bullet"/>
      <w:lvlText w:val="•"/>
      <w:lvlJc w:val="left"/>
      <w:pPr>
        <w:ind w:left="1459" w:hanging="428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478" w:hanging="42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497" w:hanging="42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16" w:hanging="42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35" w:hanging="42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54" w:hanging="42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73" w:hanging="42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92" w:hanging="428"/>
      </w:pPr>
      <w:rPr>
        <w:rFonts w:hint="default"/>
        <w:lang w:val="ru-RU" w:eastAsia="en-US" w:bidi="ar-SA"/>
      </w:rPr>
    </w:lvl>
  </w:abstractNum>
  <w:abstractNum w:abstractNumId="3" w15:restartNumberingAfterBreak="0">
    <w:nsid w:val="B0F1ACD9"/>
    <w:multiLevelType w:val="multilevel"/>
    <w:tmpl w:val="B0F1ACD9"/>
    <w:lvl w:ilvl="0">
      <w:start w:val="1"/>
      <w:numFmt w:val="decimal"/>
      <w:lvlText w:val="%1."/>
      <w:lvlJc w:val="left"/>
      <w:pPr>
        <w:ind w:left="434" w:hanging="42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1">
      <w:numFmt w:val="bullet"/>
      <w:lvlText w:val="•"/>
      <w:lvlJc w:val="left"/>
      <w:pPr>
        <w:ind w:left="1459" w:hanging="428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478" w:hanging="42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497" w:hanging="42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16" w:hanging="42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35" w:hanging="42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54" w:hanging="42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73" w:hanging="42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92" w:hanging="428"/>
      </w:pPr>
      <w:rPr>
        <w:rFonts w:hint="default"/>
        <w:lang w:val="ru-RU" w:eastAsia="en-US" w:bidi="ar-SA"/>
      </w:rPr>
    </w:lvl>
  </w:abstractNum>
  <w:abstractNum w:abstractNumId="4" w15:restartNumberingAfterBreak="0">
    <w:nsid w:val="B5E306ED"/>
    <w:multiLevelType w:val="multilevel"/>
    <w:tmpl w:val="B5E306ED"/>
    <w:lvl w:ilvl="0">
      <w:start w:val="1"/>
      <w:numFmt w:val="decimal"/>
      <w:lvlText w:val="%1."/>
      <w:lvlJc w:val="left"/>
      <w:pPr>
        <w:ind w:left="732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numFmt w:val="bullet"/>
      <w:lvlText w:val=""/>
      <w:lvlJc w:val="left"/>
      <w:pPr>
        <w:ind w:left="1453" w:hanging="361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478" w:hanging="36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497" w:hanging="36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16" w:hanging="36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35" w:hanging="36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54" w:hanging="36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73" w:hanging="36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92" w:hanging="361"/>
      </w:pPr>
      <w:rPr>
        <w:rFonts w:hint="default"/>
        <w:lang w:val="ru-RU" w:eastAsia="en-US" w:bidi="ar-SA"/>
      </w:rPr>
    </w:lvl>
  </w:abstractNum>
  <w:abstractNum w:abstractNumId="5" w15:restartNumberingAfterBreak="0">
    <w:nsid w:val="BE923771"/>
    <w:multiLevelType w:val="multilevel"/>
    <w:tmpl w:val="BE923771"/>
    <w:lvl w:ilvl="0">
      <w:start w:val="1"/>
      <w:numFmt w:val="decimal"/>
      <w:lvlText w:val="%1."/>
      <w:lvlJc w:val="left"/>
      <w:pPr>
        <w:ind w:left="434" w:hanging="42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1">
      <w:numFmt w:val="bullet"/>
      <w:lvlText w:val="•"/>
      <w:lvlJc w:val="left"/>
      <w:pPr>
        <w:ind w:left="1459" w:hanging="428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478" w:hanging="42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497" w:hanging="42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16" w:hanging="42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35" w:hanging="42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54" w:hanging="42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73" w:hanging="42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92" w:hanging="428"/>
      </w:pPr>
      <w:rPr>
        <w:rFonts w:hint="default"/>
        <w:lang w:val="ru-RU" w:eastAsia="en-US" w:bidi="ar-SA"/>
      </w:rPr>
    </w:lvl>
  </w:abstractNum>
  <w:abstractNum w:abstractNumId="6" w15:restartNumberingAfterBreak="0">
    <w:nsid w:val="BF205925"/>
    <w:multiLevelType w:val="multilevel"/>
    <w:tmpl w:val="BF205925"/>
    <w:lvl w:ilvl="0">
      <w:numFmt w:val="bullet"/>
      <w:lvlText w:val=""/>
      <w:lvlJc w:val="left"/>
      <w:pPr>
        <w:ind w:left="655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numFmt w:val="bullet"/>
      <w:lvlText w:val="•"/>
      <w:lvlJc w:val="left"/>
      <w:pPr>
        <w:ind w:left="1657" w:hanging="360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654" w:hanging="3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651" w:hanging="3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648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45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642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39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636" w:hanging="360"/>
      </w:pPr>
      <w:rPr>
        <w:rFonts w:hint="default"/>
        <w:lang w:val="ru-RU" w:eastAsia="en-US" w:bidi="ar-SA"/>
      </w:rPr>
    </w:lvl>
  </w:abstractNum>
  <w:abstractNum w:abstractNumId="7" w15:restartNumberingAfterBreak="0">
    <w:nsid w:val="C8879AEF"/>
    <w:multiLevelType w:val="multilevel"/>
    <w:tmpl w:val="C8879AEF"/>
    <w:lvl w:ilvl="0">
      <w:start w:val="1"/>
      <w:numFmt w:val="decimal"/>
      <w:lvlText w:val="%1."/>
      <w:lvlJc w:val="left"/>
      <w:pPr>
        <w:ind w:left="434" w:hanging="42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1">
      <w:numFmt w:val="bullet"/>
      <w:lvlText w:val="•"/>
      <w:lvlJc w:val="left"/>
      <w:pPr>
        <w:ind w:left="1459" w:hanging="428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478" w:hanging="42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497" w:hanging="42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16" w:hanging="42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35" w:hanging="42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54" w:hanging="42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73" w:hanging="42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92" w:hanging="428"/>
      </w:pPr>
      <w:rPr>
        <w:rFonts w:hint="default"/>
        <w:lang w:val="ru-RU" w:eastAsia="en-US" w:bidi="ar-SA"/>
      </w:rPr>
    </w:lvl>
  </w:abstractNum>
  <w:abstractNum w:abstractNumId="8" w15:restartNumberingAfterBreak="0">
    <w:nsid w:val="CF092B84"/>
    <w:multiLevelType w:val="multilevel"/>
    <w:tmpl w:val="CF092B84"/>
    <w:lvl w:ilvl="0">
      <w:numFmt w:val="bullet"/>
      <w:lvlText w:val=""/>
      <w:lvlJc w:val="left"/>
      <w:pPr>
        <w:ind w:left="1352" w:hanging="36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>
      <w:numFmt w:val="bullet"/>
      <w:lvlText w:val="•"/>
      <w:lvlJc w:val="left"/>
      <w:pPr>
        <w:ind w:left="2287" w:hanging="361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3214" w:hanging="36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141" w:hanging="36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068" w:hanging="36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995" w:hanging="36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922" w:hanging="36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849" w:hanging="36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76" w:hanging="361"/>
      </w:pPr>
      <w:rPr>
        <w:rFonts w:hint="default"/>
        <w:lang w:val="ru-RU" w:eastAsia="en-US" w:bidi="ar-SA"/>
      </w:rPr>
    </w:lvl>
  </w:abstractNum>
  <w:abstractNum w:abstractNumId="9" w15:restartNumberingAfterBreak="0">
    <w:nsid w:val="D7F9FE59"/>
    <w:multiLevelType w:val="multilevel"/>
    <w:tmpl w:val="D7F9FE59"/>
    <w:lvl w:ilvl="0">
      <w:start w:val="1"/>
      <w:numFmt w:val="decimal"/>
      <w:lvlText w:val="%1."/>
      <w:lvlJc w:val="left"/>
      <w:pPr>
        <w:ind w:left="434" w:hanging="42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1">
      <w:numFmt w:val="bullet"/>
      <w:lvlText w:val="•"/>
      <w:lvlJc w:val="left"/>
      <w:pPr>
        <w:ind w:left="1459" w:hanging="428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478" w:hanging="42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497" w:hanging="42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16" w:hanging="42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35" w:hanging="42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54" w:hanging="42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73" w:hanging="42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92" w:hanging="428"/>
      </w:pPr>
      <w:rPr>
        <w:rFonts w:hint="default"/>
        <w:lang w:val="ru-RU" w:eastAsia="en-US" w:bidi="ar-SA"/>
      </w:rPr>
    </w:lvl>
  </w:abstractNum>
  <w:abstractNum w:abstractNumId="10" w15:restartNumberingAfterBreak="0">
    <w:nsid w:val="DCBA6B53"/>
    <w:multiLevelType w:val="multilevel"/>
    <w:tmpl w:val="DCBA6B53"/>
    <w:lvl w:ilvl="0">
      <w:start w:val="1"/>
      <w:numFmt w:val="decimal"/>
      <w:lvlText w:val="%1."/>
      <w:lvlJc w:val="left"/>
      <w:pPr>
        <w:ind w:left="434" w:hanging="42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1">
      <w:numFmt w:val="bullet"/>
      <w:lvlText w:val="•"/>
      <w:lvlJc w:val="left"/>
      <w:pPr>
        <w:ind w:left="1459" w:hanging="428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478" w:hanging="42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497" w:hanging="42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16" w:hanging="42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35" w:hanging="42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54" w:hanging="42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73" w:hanging="42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92" w:hanging="428"/>
      </w:pPr>
      <w:rPr>
        <w:rFonts w:hint="default"/>
        <w:lang w:val="ru-RU" w:eastAsia="en-US" w:bidi="ar-SA"/>
      </w:rPr>
    </w:lvl>
  </w:abstractNum>
  <w:abstractNum w:abstractNumId="11" w15:restartNumberingAfterBreak="0">
    <w:nsid w:val="F4B5D9F5"/>
    <w:multiLevelType w:val="multilevel"/>
    <w:tmpl w:val="F4B5D9F5"/>
    <w:lvl w:ilvl="0">
      <w:start w:val="1"/>
      <w:numFmt w:val="decimal"/>
      <w:lvlText w:val="%1."/>
      <w:lvlJc w:val="left"/>
      <w:pPr>
        <w:ind w:left="434" w:hanging="42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1">
      <w:numFmt w:val="bullet"/>
      <w:lvlText w:val="•"/>
      <w:lvlJc w:val="left"/>
      <w:pPr>
        <w:ind w:left="1459" w:hanging="428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478" w:hanging="42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497" w:hanging="42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16" w:hanging="42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35" w:hanging="42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54" w:hanging="42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73" w:hanging="42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92" w:hanging="428"/>
      </w:pPr>
      <w:rPr>
        <w:rFonts w:hint="default"/>
        <w:lang w:val="ru-RU" w:eastAsia="en-US" w:bidi="ar-SA"/>
      </w:rPr>
    </w:lvl>
  </w:abstractNum>
  <w:abstractNum w:abstractNumId="12" w15:restartNumberingAfterBreak="0">
    <w:nsid w:val="0053208E"/>
    <w:multiLevelType w:val="multilevel"/>
    <w:tmpl w:val="0053208E"/>
    <w:lvl w:ilvl="0">
      <w:start w:val="1"/>
      <w:numFmt w:val="decimal"/>
      <w:lvlText w:val="%1."/>
      <w:lvlJc w:val="left"/>
      <w:pPr>
        <w:ind w:left="4396" w:hanging="360"/>
        <w:jc w:val="right"/>
      </w:pPr>
      <w:rPr>
        <w:rFonts w:hint="default"/>
        <w:spacing w:val="0"/>
        <w:w w:val="99"/>
        <w:lang w:val="ru-RU" w:eastAsia="en-US" w:bidi="ar-SA"/>
      </w:rPr>
    </w:lvl>
    <w:lvl w:ilvl="1">
      <w:numFmt w:val="bullet"/>
      <w:lvlText w:val="•"/>
      <w:lvlJc w:val="left"/>
      <w:pPr>
        <w:ind w:left="5023" w:hanging="360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5646" w:hanging="3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6269" w:hanging="3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6892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7515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8138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761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384" w:hanging="360"/>
      </w:pPr>
      <w:rPr>
        <w:rFonts w:hint="default"/>
        <w:lang w:val="ru-RU" w:eastAsia="en-US" w:bidi="ar-SA"/>
      </w:rPr>
    </w:lvl>
  </w:abstractNum>
  <w:abstractNum w:abstractNumId="13" w15:restartNumberingAfterBreak="0">
    <w:nsid w:val="0248C179"/>
    <w:multiLevelType w:val="multilevel"/>
    <w:tmpl w:val="0248C179"/>
    <w:lvl w:ilvl="0">
      <w:start w:val="1"/>
      <w:numFmt w:val="decimal"/>
      <w:lvlText w:val="%1."/>
      <w:lvlJc w:val="left"/>
      <w:pPr>
        <w:ind w:left="434" w:hanging="42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1">
      <w:numFmt w:val="bullet"/>
      <w:lvlText w:val="•"/>
      <w:lvlJc w:val="left"/>
      <w:pPr>
        <w:ind w:left="1459" w:hanging="428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478" w:hanging="42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497" w:hanging="42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16" w:hanging="42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35" w:hanging="42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54" w:hanging="42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73" w:hanging="42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92" w:hanging="428"/>
      </w:pPr>
      <w:rPr>
        <w:rFonts w:hint="default"/>
        <w:lang w:val="ru-RU" w:eastAsia="en-US" w:bidi="ar-SA"/>
      </w:rPr>
    </w:lvl>
  </w:abstractNum>
  <w:abstractNum w:abstractNumId="14" w15:restartNumberingAfterBreak="0">
    <w:nsid w:val="03D62ECE"/>
    <w:multiLevelType w:val="multilevel"/>
    <w:tmpl w:val="03D62ECE"/>
    <w:lvl w:ilvl="0">
      <w:numFmt w:val="bullet"/>
      <w:lvlText w:val="-"/>
      <w:lvlJc w:val="left"/>
      <w:pPr>
        <w:ind w:left="12" w:hanging="23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>
      <w:numFmt w:val="bullet"/>
      <w:lvlText w:val="•"/>
      <w:lvlJc w:val="left"/>
      <w:pPr>
        <w:ind w:left="1081" w:hanging="236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142" w:hanging="23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203" w:hanging="23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64" w:hanging="23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25" w:hanging="23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86" w:hanging="23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47" w:hanging="23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08" w:hanging="236"/>
      </w:pPr>
      <w:rPr>
        <w:rFonts w:hint="default"/>
        <w:lang w:val="ru-RU" w:eastAsia="en-US" w:bidi="ar-SA"/>
      </w:rPr>
    </w:lvl>
  </w:abstractNum>
  <w:abstractNum w:abstractNumId="15" w15:restartNumberingAfterBreak="0">
    <w:nsid w:val="0E640482"/>
    <w:multiLevelType w:val="multilevel"/>
    <w:tmpl w:val="0E640482"/>
    <w:lvl w:ilvl="0">
      <w:start w:val="1"/>
      <w:numFmt w:val="decimal"/>
      <w:lvlText w:val="%1."/>
      <w:lvlJc w:val="left"/>
      <w:pPr>
        <w:ind w:left="434" w:hanging="42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1">
      <w:numFmt w:val="bullet"/>
      <w:lvlText w:val="•"/>
      <w:lvlJc w:val="left"/>
      <w:pPr>
        <w:ind w:left="1459" w:hanging="428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478" w:hanging="42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497" w:hanging="42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16" w:hanging="42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35" w:hanging="42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54" w:hanging="42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73" w:hanging="42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92" w:hanging="428"/>
      </w:pPr>
      <w:rPr>
        <w:rFonts w:hint="default"/>
        <w:lang w:val="ru-RU" w:eastAsia="en-US" w:bidi="ar-SA"/>
      </w:rPr>
    </w:lvl>
  </w:abstractNum>
  <w:abstractNum w:abstractNumId="16" w15:restartNumberingAfterBreak="0">
    <w:nsid w:val="2470EC97"/>
    <w:multiLevelType w:val="multilevel"/>
    <w:tmpl w:val="2470EC97"/>
    <w:lvl w:ilvl="0">
      <w:start w:val="1"/>
      <w:numFmt w:val="decimal"/>
      <w:lvlText w:val="%1."/>
      <w:lvlJc w:val="left"/>
      <w:pPr>
        <w:ind w:left="434" w:hanging="42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1">
      <w:numFmt w:val="bullet"/>
      <w:lvlText w:val="•"/>
      <w:lvlJc w:val="left"/>
      <w:pPr>
        <w:ind w:left="1459" w:hanging="428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478" w:hanging="42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497" w:hanging="42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16" w:hanging="42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35" w:hanging="42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54" w:hanging="42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73" w:hanging="42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92" w:hanging="428"/>
      </w:pPr>
      <w:rPr>
        <w:rFonts w:hint="default"/>
        <w:lang w:val="ru-RU" w:eastAsia="en-US" w:bidi="ar-SA"/>
      </w:rPr>
    </w:lvl>
  </w:abstractNum>
  <w:abstractNum w:abstractNumId="17" w15:restartNumberingAfterBreak="0">
    <w:nsid w:val="25B654F3"/>
    <w:multiLevelType w:val="multilevel"/>
    <w:tmpl w:val="25B654F3"/>
    <w:lvl w:ilvl="0">
      <w:start w:val="1"/>
      <w:numFmt w:val="decimal"/>
      <w:lvlText w:val="%1."/>
      <w:lvlJc w:val="left"/>
      <w:pPr>
        <w:ind w:left="434" w:hanging="42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1">
      <w:numFmt w:val="bullet"/>
      <w:lvlText w:val="•"/>
      <w:lvlJc w:val="left"/>
      <w:pPr>
        <w:ind w:left="1459" w:hanging="428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478" w:hanging="42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497" w:hanging="42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16" w:hanging="42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35" w:hanging="42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54" w:hanging="42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73" w:hanging="42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92" w:hanging="428"/>
      </w:pPr>
      <w:rPr>
        <w:rFonts w:hint="default"/>
        <w:lang w:val="ru-RU" w:eastAsia="en-US" w:bidi="ar-SA"/>
      </w:rPr>
    </w:lvl>
  </w:abstractNum>
  <w:abstractNum w:abstractNumId="18" w15:restartNumberingAfterBreak="0">
    <w:nsid w:val="2A8F537B"/>
    <w:multiLevelType w:val="multilevel"/>
    <w:tmpl w:val="2A8F537B"/>
    <w:lvl w:ilvl="0">
      <w:start w:val="1"/>
      <w:numFmt w:val="decimal"/>
      <w:lvlText w:val="%1."/>
      <w:lvlJc w:val="left"/>
      <w:pPr>
        <w:ind w:left="434" w:hanging="42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1">
      <w:numFmt w:val="bullet"/>
      <w:lvlText w:val="•"/>
      <w:lvlJc w:val="left"/>
      <w:pPr>
        <w:ind w:left="1459" w:hanging="428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478" w:hanging="42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497" w:hanging="42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16" w:hanging="42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35" w:hanging="42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54" w:hanging="42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73" w:hanging="42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92" w:hanging="428"/>
      </w:pPr>
      <w:rPr>
        <w:rFonts w:hint="default"/>
        <w:lang w:val="ru-RU" w:eastAsia="en-US" w:bidi="ar-SA"/>
      </w:rPr>
    </w:lvl>
  </w:abstractNum>
  <w:abstractNum w:abstractNumId="19" w15:restartNumberingAfterBreak="0">
    <w:nsid w:val="46A08BB8"/>
    <w:multiLevelType w:val="multilevel"/>
    <w:tmpl w:val="46A08BB8"/>
    <w:lvl w:ilvl="0">
      <w:start w:val="1"/>
      <w:numFmt w:val="decimal"/>
      <w:lvlText w:val="%1."/>
      <w:lvlJc w:val="left"/>
      <w:pPr>
        <w:ind w:left="434" w:hanging="42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1">
      <w:numFmt w:val="bullet"/>
      <w:lvlText w:val="•"/>
      <w:lvlJc w:val="left"/>
      <w:pPr>
        <w:ind w:left="1459" w:hanging="428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478" w:hanging="42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497" w:hanging="42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16" w:hanging="42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35" w:hanging="42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54" w:hanging="42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73" w:hanging="42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92" w:hanging="428"/>
      </w:pPr>
      <w:rPr>
        <w:rFonts w:hint="default"/>
        <w:lang w:val="ru-RU" w:eastAsia="en-US" w:bidi="ar-SA"/>
      </w:rPr>
    </w:lvl>
  </w:abstractNum>
  <w:abstractNum w:abstractNumId="20" w15:restartNumberingAfterBreak="0">
    <w:nsid w:val="4C1BAE26"/>
    <w:multiLevelType w:val="multilevel"/>
    <w:tmpl w:val="4C1BAE26"/>
    <w:lvl w:ilvl="0">
      <w:start w:val="1"/>
      <w:numFmt w:val="decimal"/>
      <w:lvlText w:val="%1."/>
      <w:lvlJc w:val="left"/>
      <w:pPr>
        <w:ind w:left="434" w:hanging="42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1">
      <w:numFmt w:val="bullet"/>
      <w:lvlText w:val="•"/>
      <w:lvlJc w:val="left"/>
      <w:pPr>
        <w:ind w:left="1459" w:hanging="428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478" w:hanging="42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497" w:hanging="42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16" w:hanging="42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35" w:hanging="42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54" w:hanging="42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73" w:hanging="42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92" w:hanging="428"/>
      </w:pPr>
      <w:rPr>
        <w:rFonts w:hint="default"/>
        <w:lang w:val="ru-RU" w:eastAsia="en-US" w:bidi="ar-SA"/>
      </w:rPr>
    </w:lvl>
  </w:abstractNum>
  <w:abstractNum w:abstractNumId="21" w15:restartNumberingAfterBreak="0">
    <w:nsid w:val="4D4DC07F"/>
    <w:multiLevelType w:val="multilevel"/>
    <w:tmpl w:val="4D4DC07F"/>
    <w:lvl w:ilvl="0">
      <w:start w:val="1"/>
      <w:numFmt w:val="decimal"/>
      <w:lvlText w:val="%1."/>
      <w:lvlJc w:val="left"/>
      <w:pPr>
        <w:ind w:left="434" w:hanging="42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1">
      <w:numFmt w:val="bullet"/>
      <w:lvlText w:val="•"/>
      <w:lvlJc w:val="left"/>
      <w:pPr>
        <w:ind w:left="1459" w:hanging="428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478" w:hanging="42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497" w:hanging="42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16" w:hanging="42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35" w:hanging="42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54" w:hanging="42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73" w:hanging="42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92" w:hanging="428"/>
      </w:pPr>
      <w:rPr>
        <w:rFonts w:hint="default"/>
        <w:lang w:val="ru-RU" w:eastAsia="en-US" w:bidi="ar-SA"/>
      </w:rPr>
    </w:lvl>
  </w:abstractNum>
  <w:abstractNum w:abstractNumId="22" w15:restartNumberingAfterBreak="0">
    <w:nsid w:val="59ADCABA"/>
    <w:multiLevelType w:val="multilevel"/>
    <w:tmpl w:val="59ADCABA"/>
    <w:lvl w:ilvl="0">
      <w:start w:val="1"/>
      <w:numFmt w:val="decimal"/>
      <w:lvlText w:val="%1."/>
      <w:lvlJc w:val="left"/>
      <w:pPr>
        <w:ind w:left="732" w:hanging="360"/>
        <w:jc w:val="left"/>
      </w:pPr>
      <w:rPr>
        <w:rFonts w:ascii="Times New Roman" w:eastAsia="Times New Roman" w:hAnsi="Times New Roman" w:cs="Times New Roman" w:hint="default"/>
        <w:b/>
        <w:bCs/>
        <w:i/>
        <w:iCs/>
        <w:spacing w:val="0"/>
        <w:w w:val="100"/>
        <w:sz w:val="24"/>
        <w:szCs w:val="24"/>
        <w:lang w:val="ru-RU" w:eastAsia="en-US" w:bidi="ar-SA"/>
      </w:rPr>
    </w:lvl>
    <w:lvl w:ilvl="1">
      <w:numFmt w:val="bullet"/>
      <w:lvlText w:val="•"/>
      <w:lvlJc w:val="left"/>
      <w:pPr>
        <w:ind w:left="1729" w:hanging="360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718" w:hanging="3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07" w:hanging="3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696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85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674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63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652" w:hanging="360"/>
      </w:pPr>
      <w:rPr>
        <w:rFonts w:hint="default"/>
        <w:lang w:val="ru-RU" w:eastAsia="en-US" w:bidi="ar-SA"/>
      </w:rPr>
    </w:lvl>
  </w:abstractNum>
  <w:abstractNum w:abstractNumId="23" w15:restartNumberingAfterBreak="0">
    <w:nsid w:val="5A241D34"/>
    <w:multiLevelType w:val="multilevel"/>
    <w:tmpl w:val="5A241D34"/>
    <w:lvl w:ilvl="0">
      <w:start w:val="1"/>
      <w:numFmt w:val="decimal"/>
      <w:lvlText w:val="%1."/>
      <w:lvlJc w:val="left"/>
      <w:pPr>
        <w:ind w:left="434" w:hanging="42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1">
      <w:numFmt w:val="bullet"/>
      <w:lvlText w:val="•"/>
      <w:lvlJc w:val="left"/>
      <w:pPr>
        <w:ind w:left="1459" w:hanging="428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478" w:hanging="42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497" w:hanging="42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16" w:hanging="42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35" w:hanging="42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54" w:hanging="42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73" w:hanging="42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92" w:hanging="428"/>
      </w:pPr>
      <w:rPr>
        <w:rFonts w:hint="default"/>
        <w:lang w:val="ru-RU" w:eastAsia="en-US" w:bidi="ar-SA"/>
      </w:rPr>
    </w:lvl>
  </w:abstractNum>
  <w:abstractNum w:abstractNumId="24" w15:restartNumberingAfterBreak="0">
    <w:nsid w:val="60382F6E"/>
    <w:multiLevelType w:val="multilevel"/>
    <w:tmpl w:val="60382F6E"/>
    <w:lvl w:ilvl="0">
      <w:start w:val="1"/>
      <w:numFmt w:val="decimal"/>
      <w:lvlText w:val="%1."/>
      <w:lvlJc w:val="left"/>
      <w:pPr>
        <w:ind w:left="434" w:hanging="42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1">
      <w:numFmt w:val="bullet"/>
      <w:lvlText w:val="•"/>
      <w:lvlJc w:val="left"/>
      <w:pPr>
        <w:ind w:left="1459" w:hanging="428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478" w:hanging="42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497" w:hanging="42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16" w:hanging="42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35" w:hanging="42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54" w:hanging="42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73" w:hanging="42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92" w:hanging="428"/>
      </w:pPr>
      <w:rPr>
        <w:rFonts w:hint="default"/>
        <w:lang w:val="ru-RU" w:eastAsia="en-US" w:bidi="ar-SA"/>
      </w:rPr>
    </w:lvl>
  </w:abstractNum>
  <w:abstractNum w:abstractNumId="25" w15:restartNumberingAfterBreak="0">
    <w:nsid w:val="629F7852"/>
    <w:multiLevelType w:val="multilevel"/>
    <w:tmpl w:val="629F7852"/>
    <w:lvl w:ilvl="0">
      <w:start w:val="1"/>
      <w:numFmt w:val="decimal"/>
      <w:lvlText w:val="%1."/>
      <w:lvlJc w:val="left"/>
      <w:pPr>
        <w:ind w:left="434" w:hanging="42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1">
      <w:numFmt w:val="bullet"/>
      <w:lvlText w:val="•"/>
      <w:lvlJc w:val="left"/>
      <w:pPr>
        <w:ind w:left="1459" w:hanging="428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478" w:hanging="42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497" w:hanging="42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16" w:hanging="42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35" w:hanging="42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54" w:hanging="42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73" w:hanging="42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92" w:hanging="428"/>
      </w:pPr>
      <w:rPr>
        <w:rFonts w:hint="default"/>
        <w:lang w:val="ru-RU" w:eastAsia="en-US" w:bidi="ar-SA"/>
      </w:rPr>
    </w:lvl>
  </w:abstractNum>
  <w:abstractNum w:abstractNumId="26" w15:restartNumberingAfterBreak="0">
    <w:nsid w:val="72183CF9"/>
    <w:multiLevelType w:val="multilevel"/>
    <w:tmpl w:val="72183CF9"/>
    <w:lvl w:ilvl="0">
      <w:start w:val="1"/>
      <w:numFmt w:val="decimal"/>
      <w:lvlText w:val="%1."/>
      <w:lvlJc w:val="left"/>
      <w:pPr>
        <w:ind w:left="434" w:hanging="42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1">
      <w:numFmt w:val="bullet"/>
      <w:lvlText w:val="•"/>
      <w:lvlJc w:val="left"/>
      <w:pPr>
        <w:ind w:left="1459" w:hanging="428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478" w:hanging="42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497" w:hanging="42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16" w:hanging="42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35" w:hanging="42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54" w:hanging="42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73" w:hanging="42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92" w:hanging="428"/>
      </w:pPr>
      <w:rPr>
        <w:rFonts w:hint="default"/>
        <w:lang w:val="ru-RU" w:eastAsia="en-US" w:bidi="ar-SA"/>
      </w:rPr>
    </w:lvl>
  </w:abstractNum>
  <w:abstractNum w:abstractNumId="27" w15:restartNumberingAfterBreak="0">
    <w:nsid w:val="77ECEA79"/>
    <w:multiLevelType w:val="multilevel"/>
    <w:tmpl w:val="77ECEA79"/>
    <w:lvl w:ilvl="0">
      <w:start w:val="1"/>
      <w:numFmt w:val="decimal"/>
      <w:lvlText w:val="%1."/>
      <w:lvlJc w:val="left"/>
      <w:pPr>
        <w:ind w:left="434" w:hanging="42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1">
      <w:numFmt w:val="bullet"/>
      <w:lvlText w:val="•"/>
      <w:lvlJc w:val="left"/>
      <w:pPr>
        <w:ind w:left="1459" w:hanging="428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478" w:hanging="42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497" w:hanging="42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16" w:hanging="42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35" w:hanging="42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54" w:hanging="42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73" w:hanging="42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92" w:hanging="428"/>
      </w:pPr>
      <w:rPr>
        <w:rFonts w:hint="default"/>
        <w:lang w:val="ru-RU" w:eastAsia="en-US" w:bidi="ar-SA"/>
      </w:rPr>
    </w:lvl>
  </w:abstractNum>
  <w:abstractNum w:abstractNumId="28" w15:restartNumberingAfterBreak="0">
    <w:nsid w:val="7C246926"/>
    <w:multiLevelType w:val="multilevel"/>
    <w:tmpl w:val="7C246926"/>
    <w:lvl w:ilvl="0">
      <w:start w:val="1"/>
      <w:numFmt w:val="decimal"/>
      <w:lvlText w:val="%1."/>
      <w:lvlJc w:val="left"/>
      <w:pPr>
        <w:ind w:left="434" w:hanging="42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1">
      <w:numFmt w:val="bullet"/>
      <w:lvlText w:val="•"/>
      <w:lvlJc w:val="left"/>
      <w:pPr>
        <w:ind w:left="1459" w:hanging="428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2478" w:hanging="42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497" w:hanging="42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16" w:hanging="42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35" w:hanging="42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54" w:hanging="42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73" w:hanging="42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92" w:hanging="428"/>
      </w:pPr>
      <w:rPr>
        <w:rFonts w:hint="default"/>
        <w:lang w:val="ru-RU" w:eastAsia="en-US" w:bidi="ar-SA"/>
      </w:rPr>
    </w:lvl>
  </w:abstractNum>
  <w:num w:numId="1">
    <w:abstractNumId w:val="12"/>
  </w:num>
  <w:num w:numId="2">
    <w:abstractNumId w:val="8"/>
  </w:num>
  <w:num w:numId="3">
    <w:abstractNumId w:val="22"/>
  </w:num>
  <w:num w:numId="4">
    <w:abstractNumId w:val="6"/>
  </w:num>
  <w:num w:numId="5">
    <w:abstractNumId w:val="4"/>
  </w:num>
  <w:num w:numId="6">
    <w:abstractNumId w:val="14"/>
  </w:num>
  <w:num w:numId="7">
    <w:abstractNumId w:val="17"/>
  </w:num>
  <w:num w:numId="8">
    <w:abstractNumId w:val="26"/>
  </w:num>
  <w:num w:numId="9">
    <w:abstractNumId w:val="13"/>
  </w:num>
  <w:num w:numId="10">
    <w:abstractNumId w:val="0"/>
  </w:num>
  <w:num w:numId="11">
    <w:abstractNumId w:val="18"/>
  </w:num>
  <w:num w:numId="12">
    <w:abstractNumId w:val="23"/>
  </w:num>
  <w:num w:numId="13">
    <w:abstractNumId w:val="7"/>
  </w:num>
  <w:num w:numId="14">
    <w:abstractNumId w:val="21"/>
  </w:num>
  <w:num w:numId="15">
    <w:abstractNumId w:val="11"/>
  </w:num>
  <w:num w:numId="16">
    <w:abstractNumId w:val="16"/>
  </w:num>
  <w:num w:numId="17">
    <w:abstractNumId w:val="10"/>
  </w:num>
  <w:num w:numId="18">
    <w:abstractNumId w:val="9"/>
  </w:num>
  <w:num w:numId="19">
    <w:abstractNumId w:val="2"/>
  </w:num>
  <w:num w:numId="20">
    <w:abstractNumId w:val="20"/>
  </w:num>
  <w:num w:numId="21">
    <w:abstractNumId w:val="24"/>
  </w:num>
  <w:num w:numId="22">
    <w:abstractNumId w:val="15"/>
  </w:num>
  <w:num w:numId="23">
    <w:abstractNumId w:val="19"/>
  </w:num>
  <w:num w:numId="24">
    <w:abstractNumId w:val="3"/>
  </w:num>
  <w:num w:numId="25">
    <w:abstractNumId w:val="28"/>
  </w:num>
  <w:num w:numId="26">
    <w:abstractNumId w:val="27"/>
  </w:num>
  <w:num w:numId="27">
    <w:abstractNumId w:val="5"/>
  </w:num>
  <w:num w:numId="28">
    <w:abstractNumId w:val="25"/>
  </w:num>
  <w:num w:numId="2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8011F2"/>
    <w:rsid w:val="007D3DE5"/>
    <w:rsid w:val="008011F2"/>
    <w:rsid w:val="00BC181D"/>
    <w:rsid w:val="5A091BE3"/>
    <w:rsid w:val="604F2560"/>
    <w:rsid w:val="657747FC"/>
    <w:rsid w:val="69AF0AFE"/>
    <w:rsid w:val="6E2741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5:docId w15:val="{1DFDB6AF-3D63-4F2F-AD12-9DBE5A4FBD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uiPriority="1" w:qFormat="1"/>
    <w:lsdException w:name="heading 1" w:uiPriority="1" w:qFormat="1"/>
    <w:lsdException w:name="heading 2" w:uiPriority="1" w:qFormat="1"/>
    <w:lsdException w:name="heading 3" w:uiPriority="1" w:qFormat="1"/>
    <w:lsdException w:name="heading 4" w:uiPriority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Body Text" w:uiPriority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99"/>
    <w:lsdException w:name="Medium Grid 3" w:uiPriority="99"/>
    <w:lsdException w:name="Dark List" w:uiPriority="99"/>
    <w:lsdException w:name="Colorful Shading" w:uiPriority="99"/>
    <w:lsdException w:name="Colorful List" w:uiPriority="99"/>
    <w:lsdException w:name="Colorful Grid" w:uiPriority="99"/>
    <w:lsdException w:name="Light Shading Accent 1" w:uiPriority="99"/>
    <w:lsdException w:name="Light List Accent 1" w:uiPriority="99"/>
    <w:lsdException w:name="Light Grid Accent 1" w:uiPriority="99"/>
    <w:lsdException w:name="Medium Shading 1 Accent 1" w:uiPriority="99"/>
    <w:lsdException w:name="Medium Shading 2 Accent 1" w:uiPriority="99"/>
    <w:lsdException w:name="Medium List 1 Accent 1" w:uiPriority="99"/>
    <w:lsdException w:name="Revision" w:semiHidden="1" w:uiPriority="99"/>
    <w:lsdException w:name="List Paragraph" w:uiPriority="1" w:qFormat="1"/>
    <w:lsdException w:name="Quote" w:uiPriority="99"/>
    <w:lsdException w:name="Intense Quote" w:uiPriority="99"/>
    <w:lsdException w:name="Medium List 2 Accent 1" w:uiPriority="99"/>
    <w:lsdException w:name="Medium Grid 1 Accent 1" w:uiPriority="99"/>
    <w:lsdException w:name="Medium Grid 2 Accent 1" w:uiPriority="99"/>
    <w:lsdException w:name="Medium Grid 3 Accent 1" w:uiPriority="99"/>
    <w:lsdException w:name="Dark List Accent 1" w:uiPriority="99"/>
    <w:lsdException w:name="Colorful Shading Accent 1" w:uiPriority="99"/>
    <w:lsdException w:name="Colorful List Accent 1" w:uiPriority="99"/>
    <w:lsdException w:name="Colorful Grid Accent 1" w:uiPriority="99"/>
    <w:lsdException w:name="Light Shading Accent 2" w:uiPriority="99"/>
    <w:lsdException w:name="Light List Accent 2" w:uiPriority="99"/>
    <w:lsdException w:name="Light Grid Accent 2" w:uiPriority="99"/>
    <w:lsdException w:name="Medium Shading 1 Accent 2" w:uiPriority="99"/>
    <w:lsdException w:name="Medium Shading 2 Accent 2" w:uiPriority="99"/>
    <w:lsdException w:name="Medium List 1 Accent 2" w:uiPriority="99"/>
    <w:lsdException w:name="Medium List 2 Accent 2" w:uiPriority="99"/>
    <w:lsdException w:name="Medium Grid 1 Accent 2" w:uiPriority="99"/>
    <w:lsdException w:name="Medium Grid 2 Accent 2" w:uiPriority="99"/>
    <w:lsdException w:name="Medium Grid 3 Accent 2" w:uiPriority="99"/>
    <w:lsdException w:name="Dark List Accent 2" w:uiPriority="99"/>
    <w:lsdException w:name="Colorful Shading Accent 2" w:uiPriority="99"/>
    <w:lsdException w:name="Colorful List Accent 2" w:uiPriority="99"/>
    <w:lsdException w:name="Colorful Grid Accent 2" w:uiPriority="99"/>
    <w:lsdException w:name="Light Shading Accent 3" w:uiPriority="99"/>
    <w:lsdException w:name="Light List Accent 3" w:uiPriority="99"/>
    <w:lsdException w:name="Light Grid Accent 3" w:uiPriority="99"/>
    <w:lsdException w:name="Medium Shading 1 Accent 3" w:uiPriority="99"/>
    <w:lsdException w:name="Medium Shading 2 Accent 3" w:uiPriority="99"/>
    <w:lsdException w:name="Medium List 1 Accent 3" w:uiPriority="99"/>
    <w:lsdException w:name="Medium List 2 Accent 3" w:uiPriority="99"/>
    <w:lsdException w:name="Medium Grid 1 Accent 3" w:uiPriority="99"/>
    <w:lsdException w:name="Medium Grid 2 Accent 3" w:uiPriority="99"/>
    <w:lsdException w:name="Medium Grid 3 Accent 3" w:uiPriority="99"/>
    <w:lsdException w:name="Dark List Accent 3" w:uiPriority="99"/>
    <w:lsdException w:name="Colorful Shading Accent 3" w:uiPriority="99"/>
    <w:lsdException w:name="Colorful List Accent 3" w:uiPriority="99"/>
    <w:lsdException w:name="Colorful Grid Accent 3" w:uiPriority="99"/>
    <w:lsdException w:name="Light Shading Accent 4" w:uiPriority="99"/>
    <w:lsdException w:name="Light List Accent 4" w:uiPriority="99"/>
    <w:lsdException w:name="Light Grid Accent 4" w:uiPriority="99"/>
    <w:lsdException w:name="Medium Shading 1 Accent 4" w:uiPriority="99"/>
    <w:lsdException w:name="Medium Shading 2 Accent 4" w:uiPriority="99"/>
    <w:lsdException w:name="Medium List 1 Accent 4" w:uiPriority="99"/>
    <w:lsdException w:name="Medium List 2 Accent 4" w:uiPriority="99"/>
    <w:lsdException w:name="Medium Grid 1 Accent 4" w:uiPriority="99"/>
    <w:lsdException w:name="Medium Grid 2 Accent 4" w:uiPriority="99"/>
    <w:lsdException w:name="Medium Grid 3 Accent 4" w:uiPriority="99"/>
    <w:lsdException w:name="Dark List Accent 4" w:uiPriority="99"/>
    <w:lsdException w:name="Colorful Shading Accent 4" w:uiPriority="99"/>
    <w:lsdException w:name="Colorful List Accent 4" w:uiPriority="99"/>
    <w:lsdException w:name="Colorful Grid Accent 4" w:uiPriority="99"/>
    <w:lsdException w:name="Light Shading Accent 5" w:uiPriority="99"/>
    <w:lsdException w:name="Light List Accent 5" w:uiPriority="99"/>
    <w:lsdException w:name="Light Grid Accent 5" w:uiPriority="99"/>
    <w:lsdException w:name="Medium Shading 1 Accent 5" w:uiPriority="99"/>
    <w:lsdException w:name="Medium Shading 2 Accent 5" w:uiPriority="99"/>
    <w:lsdException w:name="Medium List 1 Accent 5" w:uiPriority="99"/>
    <w:lsdException w:name="Medium List 2 Accent 5" w:uiPriority="99"/>
    <w:lsdException w:name="Medium Grid 1 Accent 5" w:uiPriority="99"/>
    <w:lsdException w:name="Medium Grid 2 Accent 5" w:uiPriority="99"/>
    <w:lsdException w:name="Medium Grid 3 Accent 5" w:uiPriority="99"/>
    <w:lsdException w:name="Dark List Accent 5" w:uiPriority="99"/>
    <w:lsdException w:name="Colorful Shading Accent 5" w:uiPriority="99"/>
    <w:lsdException w:name="Colorful List Accent 5" w:uiPriority="99"/>
    <w:lsdException w:name="Colorful Grid Accent 5" w:uiPriority="99"/>
    <w:lsdException w:name="Light Shading Accent 6" w:uiPriority="99"/>
    <w:lsdException w:name="Light List Accent 6" w:uiPriority="99"/>
    <w:lsdException w:name="Light Grid Accent 6" w:uiPriority="99"/>
    <w:lsdException w:name="Medium Shading 1 Accent 6" w:uiPriority="99"/>
    <w:lsdException w:name="Medium Shading 2 Accent 6" w:uiPriority="99"/>
    <w:lsdException w:name="Medium List 1 Accent 6" w:uiPriority="99"/>
    <w:lsdException w:name="Medium List 2 Accent 6" w:uiPriority="99"/>
    <w:lsdException w:name="Medium Grid 1 Accent 6" w:uiPriority="99"/>
    <w:lsdException w:name="Medium Grid 2 Accent 6" w:uiPriority="99"/>
    <w:lsdException w:name="Medium Grid 3 Accent 6" w:uiPriority="99"/>
    <w:lsdException w:name="Dark List Accent 6" w:uiPriority="99"/>
    <w:lsdException w:name="Colorful Shading Accent 6" w:uiPriority="99"/>
    <w:lsdException w:name="Colorful List Accent 6" w:uiPriority="99"/>
    <w:lsdException w:name="Colorful Grid Accent 6" w:uiPriority="99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pPr>
      <w:widowControl w:val="0"/>
      <w:autoSpaceDE w:val="0"/>
      <w:autoSpaceDN w:val="0"/>
    </w:pPr>
    <w:rPr>
      <w:rFonts w:ascii="Times New Roman" w:eastAsia="Times New Roman" w:hAnsi="Times New Roman" w:cs="Times New Roman"/>
      <w:sz w:val="22"/>
      <w:szCs w:val="22"/>
      <w:lang w:eastAsia="en-US"/>
    </w:rPr>
  </w:style>
  <w:style w:type="paragraph" w:styleId="1">
    <w:name w:val="heading 1"/>
    <w:basedOn w:val="a"/>
    <w:uiPriority w:val="1"/>
    <w:qFormat/>
    <w:pPr>
      <w:spacing w:before="60" w:line="319" w:lineRule="exact"/>
      <w:ind w:left="12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1"/>
    <w:qFormat/>
    <w:pPr>
      <w:ind w:left="1490" w:right="927"/>
      <w:jc w:val="center"/>
      <w:outlineLvl w:val="1"/>
    </w:pPr>
    <w:rPr>
      <w:b/>
      <w:bCs/>
      <w:sz w:val="27"/>
      <w:szCs w:val="27"/>
    </w:rPr>
  </w:style>
  <w:style w:type="paragraph" w:styleId="3">
    <w:name w:val="heading 3"/>
    <w:basedOn w:val="a"/>
    <w:uiPriority w:val="1"/>
    <w:qFormat/>
    <w:pPr>
      <w:ind w:left="502"/>
      <w:outlineLvl w:val="2"/>
    </w:pPr>
    <w:rPr>
      <w:b/>
      <w:bCs/>
      <w:sz w:val="24"/>
      <w:szCs w:val="24"/>
    </w:rPr>
  </w:style>
  <w:style w:type="paragraph" w:styleId="4">
    <w:name w:val="heading 4"/>
    <w:basedOn w:val="a"/>
    <w:uiPriority w:val="1"/>
    <w:qFormat/>
    <w:pPr>
      <w:ind w:left="12"/>
      <w:outlineLvl w:val="3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uiPriority w:val="1"/>
    <w:qFormat/>
    <w:rPr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List Paragraph"/>
    <w:basedOn w:val="a"/>
    <w:uiPriority w:val="1"/>
    <w:qFormat/>
    <w:pPr>
      <w:ind w:left="732" w:hanging="360"/>
    </w:pPr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pn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image" Target="media/image55.png"/><Relationship Id="rId68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61" Type="http://schemas.openxmlformats.org/officeDocument/2006/relationships/image" Target="media/image53.pn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8" Type="http://schemas.openxmlformats.org/officeDocument/2006/relationships/image" Target="media/image1.jpeg"/><Relationship Id="rId51" Type="http://schemas.openxmlformats.org/officeDocument/2006/relationships/image" Target="media/image43.pn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fontTable" Target="fontTable.xml"/><Relationship Id="rId20" Type="http://schemas.openxmlformats.org/officeDocument/2006/relationships/image" Target="media/image12.jpe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7372</Words>
  <Characters>42025</Characters>
  <Application>Microsoft Office Word</Application>
  <DocSecurity>0</DocSecurity>
  <Lines>350</Lines>
  <Paragraphs>98</Paragraphs>
  <ScaleCrop>false</ScaleCrop>
  <Company>SPecialiST RePack</Company>
  <LinksUpToDate>false</LinksUpToDate>
  <CharactersWithSpaces>49299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Untitled</dc:title>
  <dc:creator>User</dc:creator>
  <cp:lastModifiedBy>User</cp:lastModifiedBy>
  <cp:revision>3</cp:revision>
  <dcterms:created xsi:type="dcterms:W3CDTF">2026-01-19T08:54:00Z</dcterms:created>
  <dcterms:modified xsi:type="dcterms:W3CDTF">2026-01-26T10:33:00Z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2021-11-23T00:00:00Z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2026-01-19T00:00:00Z</vt:filetime>
  </property>
  <property fmtid="{D5CDD505-2E9C-101B-9397-08002B2CF9AE}" pid="5" name="Producer">
    <vt:lpwstr>GPL Ghostscript 9.53.3</vt:lpwstr>
  </property>
  <property fmtid="{D5CDD505-2E9C-101B-9397-08002B2CF9AE}" pid="6" name="KSOProductBuildVer">
    <vt:lpwstr>1049-12.2.0.23196</vt:lpwstr>
  </property>
  <property fmtid="{D5CDD505-2E9C-101B-9397-08002B2CF9AE}" pid="7" name="ICV">
    <vt:lpwstr>0DF61F097AAC4BA98EEE80DE377D1555_13</vt:lpwstr>
  </property>
</Properties>
</file>